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1"/>
        <w:tblpPr w:leftFromText="141" w:rightFromText="141" w:vertAnchor="text" w:tblpX="108" w:tblpY="-189"/>
        <w:tblW w:w="4885" w:type="pct"/>
        <w:tblLook w:val="0020" w:firstRow="1" w:lastRow="0" w:firstColumn="0" w:lastColumn="0" w:noHBand="0" w:noVBand="0"/>
      </w:tblPr>
      <w:tblGrid>
        <w:gridCol w:w="4421"/>
        <w:gridCol w:w="4425"/>
      </w:tblGrid>
      <w:tr w:rsidR="004C1EB0" w:rsidRPr="004C1EB0" w14:paraId="076B18BC" w14:textId="77777777" w:rsidTr="00481EF2">
        <w:trPr>
          <w:trHeight w:val="397"/>
        </w:trPr>
        <w:tc>
          <w:tcPr>
            <w:tcW w:w="2499" w:type="pct"/>
            <w:vAlign w:val="center"/>
          </w:tcPr>
          <w:p w14:paraId="0C0CCF10" w14:textId="77777777" w:rsidR="00216284" w:rsidRPr="004C1EB0" w:rsidRDefault="00216284" w:rsidP="00481EF2">
            <w:pPr>
              <w:rPr>
                <w:rFonts w:ascii="Arial" w:eastAsia="Calibri" w:hAnsi="Arial" w:cs="Arial"/>
                <w:bCs/>
                <w:sz w:val="20"/>
                <w:szCs w:val="20"/>
              </w:rPr>
            </w:pPr>
            <w:bookmarkStart w:id="0" w:name="_Hlk110602097"/>
            <w:r w:rsidRPr="004C1EB0">
              <w:rPr>
                <w:rFonts w:ascii="Arial" w:eastAsia="Calibri" w:hAnsi="Arial" w:cs="Arial"/>
                <w:bCs/>
                <w:sz w:val="20"/>
                <w:szCs w:val="20"/>
              </w:rPr>
              <w:t>Naročnik:</w:t>
            </w:r>
          </w:p>
        </w:tc>
        <w:tc>
          <w:tcPr>
            <w:tcW w:w="2501" w:type="pct"/>
            <w:vAlign w:val="center"/>
          </w:tcPr>
          <w:p w14:paraId="62704099" w14:textId="77777777" w:rsidR="00216284" w:rsidRPr="004C1EB0" w:rsidRDefault="00216284" w:rsidP="00481EF2">
            <w:pPr>
              <w:rPr>
                <w:rFonts w:ascii="Arial" w:eastAsia="Calibri" w:hAnsi="Arial" w:cs="Arial"/>
                <w:bCs/>
                <w:sz w:val="20"/>
                <w:szCs w:val="20"/>
              </w:rPr>
            </w:pPr>
            <w:r w:rsidRPr="004C1EB0">
              <w:rPr>
                <w:rFonts w:ascii="Arial" w:eastAsia="Calibri" w:hAnsi="Arial" w:cs="Arial"/>
                <w:bCs/>
                <w:sz w:val="20"/>
                <w:szCs w:val="20"/>
              </w:rPr>
              <w:t xml:space="preserve">Podpisnica </w:t>
            </w:r>
            <w:r w:rsidR="00C05DA7">
              <w:rPr>
                <w:rFonts w:ascii="Arial" w:eastAsia="Calibri" w:hAnsi="Arial" w:cs="Arial"/>
                <w:bCs/>
                <w:sz w:val="20"/>
                <w:szCs w:val="20"/>
              </w:rPr>
              <w:t>sporazuma</w:t>
            </w:r>
            <w:r w:rsidRPr="004C1EB0">
              <w:rPr>
                <w:rFonts w:ascii="Arial" w:eastAsia="Calibri" w:hAnsi="Arial" w:cs="Arial"/>
                <w:bCs/>
                <w:sz w:val="20"/>
                <w:szCs w:val="20"/>
              </w:rPr>
              <w:t>: Sanja Ajanović Hovnik, ministrica</w:t>
            </w:r>
          </w:p>
        </w:tc>
      </w:tr>
      <w:tr w:rsidR="004C1EB0" w:rsidRPr="004C1EB0" w14:paraId="3A2A0660" w14:textId="77777777" w:rsidTr="00481EF2">
        <w:trPr>
          <w:trHeight w:val="397"/>
        </w:trPr>
        <w:tc>
          <w:tcPr>
            <w:tcW w:w="2499" w:type="pct"/>
            <w:vAlign w:val="center"/>
          </w:tcPr>
          <w:p w14:paraId="32A08E08" w14:textId="77777777" w:rsidR="00216284" w:rsidRPr="004C1EB0" w:rsidRDefault="00216284" w:rsidP="00481EF2">
            <w:pPr>
              <w:rPr>
                <w:rFonts w:ascii="Arial" w:eastAsia="Calibri" w:hAnsi="Arial" w:cs="Arial"/>
                <w:bCs/>
                <w:sz w:val="20"/>
                <w:szCs w:val="20"/>
              </w:rPr>
            </w:pPr>
            <w:r w:rsidRPr="004C1EB0">
              <w:rPr>
                <w:rFonts w:ascii="Arial" w:eastAsia="Calibri" w:hAnsi="Arial" w:cs="Arial"/>
                <w:bCs/>
                <w:sz w:val="20"/>
                <w:szCs w:val="20"/>
              </w:rPr>
              <w:t>Ministrstvo za javno upravo</w:t>
            </w:r>
          </w:p>
          <w:p w14:paraId="5475A96A" w14:textId="77777777" w:rsidR="00216284" w:rsidRPr="004C1EB0" w:rsidRDefault="00216284" w:rsidP="00481EF2">
            <w:pPr>
              <w:rPr>
                <w:rFonts w:ascii="Arial" w:eastAsia="Calibri" w:hAnsi="Arial" w:cs="Arial"/>
                <w:bCs/>
                <w:sz w:val="20"/>
                <w:szCs w:val="20"/>
              </w:rPr>
            </w:pPr>
            <w:r w:rsidRPr="004C1EB0">
              <w:rPr>
                <w:rFonts w:ascii="Arial" w:eastAsia="Calibri" w:hAnsi="Arial" w:cs="Arial"/>
                <w:bCs/>
                <w:sz w:val="20"/>
                <w:szCs w:val="20"/>
              </w:rPr>
              <w:t xml:space="preserve">Tržaška cesta 21 </w:t>
            </w:r>
          </w:p>
          <w:p w14:paraId="40F11F8C" w14:textId="77777777" w:rsidR="00216284" w:rsidRPr="004C1EB0" w:rsidRDefault="00216284" w:rsidP="00481EF2">
            <w:pPr>
              <w:rPr>
                <w:rFonts w:ascii="Arial" w:eastAsia="Calibri" w:hAnsi="Arial" w:cs="Arial"/>
                <w:bCs/>
                <w:sz w:val="20"/>
                <w:szCs w:val="20"/>
              </w:rPr>
            </w:pPr>
            <w:r w:rsidRPr="004C1EB0">
              <w:rPr>
                <w:rFonts w:ascii="Arial" w:eastAsia="Calibri" w:hAnsi="Arial" w:cs="Arial"/>
                <w:bCs/>
                <w:sz w:val="20"/>
                <w:szCs w:val="20"/>
              </w:rPr>
              <w:t>1000 Ljubljana</w:t>
            </w:r>
          </w:p>
          <w:p w14:paraId="7D54281B" w14:textId="77777777" w:rsidR="00216284" w:rsidRPr="004C1EB0" w:rsidRDefault="00216284" w:rsidP="00481EF2">
            <w:pPr>
              <w:rPr>
                <w:rFonts w:ascii="Arial" w:eastAsia="Calibri" w:hAnsi="Arial" w:cs="Arial"/>
                <w:bCs/>
                <w:sz w:val="20"/>
                <w:szCs w:val="20"/>
              </w:rPr>
            </w:pPr>
          </w:p>
          <w:p w14:paraId="20938361" w14:textId="68EC71E2" w:rsidR="00216284" w:rsidRPr="004C1EB0" w:rsidRDefault="00216284" w:rsidP="00481EF2">
            <w:pPr>
              <w:rPr>
                <w:rFonts w:ascii="Arial" w:eastAsia="Calibri" w:hAnsi="Arial" w:cs="Arial"/>
                <w:bCs/>
                <w:sz w:val="20"/>
                <w:szCs w:val="20"/>
              </w:rPr>
            </w:pPr>
            <w:r w:rsidRPr="004C1EB0">
              <w:rPr>
                <w:rFonts w:ascii="Arial" w:eastAsia="Calibri" w:hAnsi="Arial" w:cs="Arial"/>
                <w:bCs/>
                <w:sz w:val="20"/>
                <w:szCs w:val="20"/>
              </w:rPr>
              <w:t>ki ga zastopa Sanja Ajanović Hovnik, ministrica</w:t>
            </w:r>
          </w:p>
        </w:tc>
        <w:tc>
          <w:tcPr>
            <w:tcW w:w="2501" w:type="pct"/>
            <w:vAlign w:val="center"/>
          </w:tcPr>
          <w:p w14:paraId="5623E58C" w14:textId="77777777" w:rsidR="00216284" w:rsidRPr="004C1EB0" w:rsidRDefault="00216284" w:rsidP="00481EF2">
            <w:pPr>
              <w:rPr>
                <w:rFonts w:ascii="Arial" w:eastAsia="Calibri" w:hAnsi="Arial" w:cs="Arial"/>
                <w:bCs/>
                <w:sz w:val="20"/>
                <w:szCs w:val="20"/>
              </w:rPr>
            </w:pPr>
          </w:p>
        </w:tc>
      </w:tr>
      <w:tr w:rsidR="004C1EB0" w:rsidRPr="004C1EB0" w14:paraId="01AB0213" w14:textId="77777777" w:rsidTr="00481EF2">
        <w:trPr>
          <w:trHeight w:val="397"/>
        </w:trPr>
        <w:tc>
          <w:tcPr>
            <w:tcW w:w="2499" w:type="pct"/>
            <w:vAlign w:val="center"/>
          </w:tcPr>
          <w:p w14:paraId="79435488" w14:textId="77777777" w:rsidR="00216284" w:rsidRPr="004C1EB0" w:rsidRDefault="00216284" w:rsidP="00481EF2">
            <w:pPr>
              <w:rPr>
                <w:rFonts w:ascii="Arial" w:eastAsia="Calibri" w:hAnsi="Arial" w:cs="Arial"/>
                <w:bCs/>
                <w:sz w:val="20"/>
                <w:szCs w:val="20"/>
              </w:rPr>
            </w:pPr>
            <w:r w:rsidRPr="004C1EB0">
              <w:rPr>
                <w:rFonts w:ascii="Arial" w:eastAsia="Calibri" w:hAnsi="Arial" w:cs="Arial"/>
                <w:bCs/>
                <w:sz w:val="20"/>
                <w:szCs w:val="20"/>
              </w:rPr>
              <w:t>Davčna št: 91838983</w:t>
            </w:r>
          </w:p>
        </w:tc>
        <w:tc>
          <w:tcPr>
            <w:tcW w:w="2501" w:type="pct"/>
            <w:vAlign w:val="center"/>
          </w:tcPr>
          <w:p w14:paraId="270EE66F" w14:textId="77777777" w:rsidR="00216284" w:rsidRPr="004C1EB0" w:rsidRDefault="00216284" w:rsidP="00481EF2">
            <w:pPr>
              <w:rPr>
                <w:rFonts w:ascii="Arial" w:eastAsia="Calibri" w:hAnsi="Arial" w:cs="Arial"/>
                <w:bCs/>
                <w:sz w:val="20"/>
                <w:szCs w:val="20"/>
              </w:rPr>
            </w:pPr>
            <w:r w:rsidRPr="004C1EB0">
              <w:rPr>
                <w:rFonts w:ascii="Arial" w:eastAsia="Calibri" w:hAnsi="Arial" w:cs="Arial"/>
                <w:bCs/>
                <w:sz w:val="20"/>
                <w:szCs w:val="20"/>
              </w:rPr>
              <w:t>Telefon: 01 478 83 30</w:t>
            </w:r>
          </w:p>
        </w:tc>
      </w:tr>
      <w:tr w:rsidR="004C1EB0" w:rsidRPr="004C1EB0" w14:paraId="72E17F86" w14:textId="77777777" w:rsidTr="00481EF2">
        <w:trPr>
          <w:trHeight w:val="397"/>
        </w:trPr>
        <w:tc>
          <w:tcPr>
            <w:tcW w:w="2499" w:type="pct"/>
            <w:vAlign w:val="center"/>
          </w:tcPr>
          <w:p w14:paraId="187B4CE6" w14:textId="77777777" w:rsidR="00216284" w:rsidRPr="004C1EB0" w:rsidRDefault="00216284" w:rsidP="00481EF2">
            <w:pPr>
              <w:rPr>
                <w:rFonts w:ascii="Arial" w:eastAsia="Calibri" w:hAnsi="Arial" w:cs="Arial"/>
                <w:bCs/>
                <w:sz w:val="20"/>
                <w:szCs w:val="20"/>
              </w:rPr>
            </w:pPr>
            <w:r w:rsidRPr="004C1EB0">
              <w:rPr>
                <w:rFonts w:ascii="Arial" w:eastAsia="Calibri" w:hAnsi="Arial" w:cs="Arial"/>
                <w:bCs/>
                <w:sz w:val="20"/>
                <w:szCs w:val="20"/>
              </w:rPr>
              <w:t>Matična št.: 2482762000</w:t>
            </w:r>
          </w:p>
        </w:tc>
        <w:tc>
          <w:tcPr>
            <w:tcW w:w="2501" w:type="pct"/>
            <w:vAlign w:val="center"/>
          </w:tcPr>
          <w:p w14:paraId="4D41DDA9" w14:textId="77777777" w:rsidR="00216284" w:rsidRPr="004C1EB0" w:rsidRDefault="00216284" w:rsidP="00481EF2">
            <w:pPr>
              <w:rPr>
                <w:rFonts w:ascii="Arial" w:eastAsia="Calibri" w:hAnsi="Arial" w:cs="Arial"/>
                <w:bCs/>
                <w:sz w:val="20"/>
                <w:szCs w:val="20"/>
              </w:rPr>
            </w:pPr>
          </w:p>
        </w:tc>
      </w:tr>
      <w:tr w:rsidR="004C1EB0" w:rsidRPr="004C1EB0" w14:paraId="156403A9" w14:textId="77777777" w:rsidTr="00481EF2">
        <w:trPr>
          <w:trHeight w:val="397"/>
        </w:trPr>
        <w:tc>
          <w:tcPr>
            <w:tcW w:w="2499" w:type="pct"/>
            <w:vAlign w:val="center"/>
          </w:tcPr>
          <w:p w14:paraId="4FE61D6F" w14:textId="77777777" w:rsidR="00216284" w:rsidRPr="004C1EB0" w:rsidRDefault="00216284" w:rsidP="00481EF2">
            <w:pPr>
              <w:rPr>
                <w:rFonts w:ascii="Arial" w:eastAsia="Calibri" w:hAnsi="Arial" w:cs="Arial"/>
                <w:bCs/>
                <w:sz w:val="20"/>
                <w:szCs w:val="20"/>
              </w:rPr>
            </w:pPr>
            <w:r w:rsidRPr="004C1EB0">
              <w:rPr>
                <w:rFonts w:ascii="Arial" w:eastAsia="Calibri" w:hAnsi="Arial" w:cs="Arial"/>
                <w:bCs/>
                <w:sz w:val="20"/>
                <w:szCs w:val="20"/>
              </w:rPr>
              <w:t>Transakcijski račun: SI56 0110 0630 0109 972</w:t>
            </w:r>
          </w:p>
        </w:tc>
        <w:tc>
          <w:tcPr>
            <w:tcW w:w="2501" w:type="pct"/>
            <w:vAlign w:val="center"/>
          </w:tcPr>
          <w:p w14:paraId="4A03F893" w14:textId="77777777" w:rsidR="00216284" w:rsidRPr="004C1EB0" w:rsidRDefault="00216284" w:rsidP="00481EF2">
            <w:pPr>
              <w:rPr>
                <w:rFonts w:ascii="Arial" w:eastAsia="Calibri" w:hAnsi="Arial" w:cs="Arial"/>
                <w:bCs/>
                <w:sz w:val="20"/>
                <w:szCs w:val="20"/>
              </w:rPr>
            </w:pPr>
            <w:r w:rsidRPr="004C1EB0">
              <w:rPr>
                <w:rFonts w:ascii="Arial" w:eastAsia="Calibri" w:hAnsi="Arial" w:cs="Arial"/>
                <w:bCs/>
                <w:sz w:val="20"/>
                <w:szCs w:val="20"/>
              </w:rPr>
              <w:t xml:space="preserve">E-pošta: </w:t>
            </w:r>
            <w:hyperlink r:id="rId8" w:history="1">
              <w:r w:rsidRPr="004C1EB0">
                <w:rPr>
                  <w:rStyle w:val="Hiperpovezava"/>
                  <w:rFonts w:ascii="Arial" w:eastAsia="Calibri" w:hAnsi="Arial" w:cs="Arial"/>
                  <w:bCs/>
                  <w:sz w:val="20"/>
                  <w:szCs w:val="20"/>
                </w:rPr>
                <w:t>gp.mju@gov.si</w:t>
              </w:r>
            </w:hyperlink>
          </w:p>
        </w:tc>
      </w:tr>
    </w:tbl>
    <w:p w14:paraId="38ED1F38" w14:textId="77777777" w:rsidR="00216284" w:rsidRPr="00216284" w:rsidRDefault="00216284" w:rsidP="00216284">
      <w:pPr>
        <w:spacing w:before="240" w:after="240"/>
        <w:rPr>
          <w:rFonts w:ascii="Arial" w:hAnsi="Arial" w:cs="Arial"/>
          <w:bCs/>
          <w:sz w:val="20"/>
          <w:szCs w:val="20"/>
        </w:rPr>
      </w:pPr>
      <w:r>
        <w:rPr>
          <w:rFonts w:ascii="Arial" w:hAnsi="Arial" w:cs="Arial"/>
          <w:bCs/>
          <w:sz w:val="20"/>
          <w:szCs w:val="20"/>
        </w:rPr>
        <w:t>i</w:t>
      </w:r>
      <w:r w:rsidRPr="00216284">
        <w:rPr>
          <w:rFonts w:ascii="Arial" w:hAnsi="Arial" w:cs="Arial"/>
          <w:bCs/>
          <w:sz w:val="20"/>
          <w:szCs w:val="20"/>
        </w:rPr>
        <w:t>n</w:t>
      </w:r>
    </w:p>
    <w:tbl>
      <w:tblPr>
        <w:tblStyle w:val="Tabelamrea1"/>
        <w:tblW w:w="4885" w:type="pct"/>
        <w:tblLook w:val="0020" w:firstRow="1" w:lastRow="0" w:firstColumn="0" w:lastColumn="0" w:noHBand="0" w:noVBand="0"/>
      </w:tblPr>
      <w:tblGrid>
        <w:gridCol w:w="4421"/>
        <w:gridCol w:w="4425"/>
      </w:tblGrid>
      <w:tr w:rsidR="004C1EB0" w:rsidRPr="004C1EB0" w14:paraId="004FACAF" w14:textId="77777777" w:rsidTr="00481EF2">
        <w:trPr>
          <w:trHeight w:val="397"/>
        </w:trPr>
        <w:tc>
          <w:tcPr>
            <w:tcW w:w="2499" w:type="pct"/>
            <w:vAlign w:val="center"/>
          </w:tcPr>
          <w:p w14:paraId="7BD3835A" w14:textId="77777777" w:rsidR="00216284" w:rsidRPr="004C1EB0" w:rsidRDefault="00216284" w:rsidP="00481EF2">
            <w:pPr>
              <w:rPr>
                <w:rFonts w:ascii="Arial" w:eastAsia="Calibri" w:hAnsi="Arial" w:cs="Arial"/>
                <w:bCs/>
                <w:sz w:val="20"/>
                <w:szCs w:val="20"/>
              </w:rPr>
            </w:pPr>
            <w:r w:rsidRPr="004C1EB0">
              <w:rPr>
                <w:rFonts w:ascii="Arial" w:eastAsia="Calibri" w:hAnsi="Arial" w:cs="Arial"/>
                <w:bCs/>
                <w:sz w:val="20"/>
                <w:szCs w:val="20"/>
              </w:rPr>
              <w:t>Izvajalec:</w:t>
            </w:r>
          </w:p>
        </w:tc>
        <w:tc>
          <w:tcPr>
            <w:tcW w:w="2501" w:type="pct"/>
            <w:vAlign w:val="center"/>
          </w:tcPr>
          <w:p w14:paraId="7C6315FE" w14:textId="77777777" w:rsidR="00216284" w:rsidRPr="004C1EB0" w:rsidRDefault="00216284" w:rsidP="00481EF2">
            <w:pPr>
              <w:rPr>
                <w:rFonts w:ascii="Arial" w:eastAsia="Calibri" w:hAnsi="Arial" w:cs="Arial"/>
                <w:bCs/>
                <w:sz w:val="20"/>
                <w:szCs w:val="20"/>
              </w:rPr>
            </w:pPr>
            <w:r w:rsidRPr="004C1EB0">
              <w:rPr>
                <w:rFonts w:ascii="Arial" w:eastAsia="Calibri" w:hAnsi="Arial" w:cs="Arial"/>
                <w:bCs/>
                <w:sz w:val="20"/>
                <w:szCs w:val="20"/>
              </w:rPr>
              <w:t xml:space="preserve">Podpisnik </w:t>
            </w:r>
            <w:r w:rsidR="00C05DA7">
              <w:rPr>
                <w:rFonts w:ascii="Arial" w:eastAsia="Calibri" w:hAnsi="Arial" w:cs="Arial"/>
                <w:bCs/>
                <w:sz w:val="20"/>
                <w:szCs w:val="20"/>
              </w:rPr>
              <w:t>sporazuma</w:t>
            </w:r>
            <w:r w:rsidRPr="004C1EB0">
              <w:rPr>
                <w:rFonts w:ascii="Arial" w:eastAsia="Calibri" w:hAnsi="Arial" w:cs="Arial"/>
                <w:bCs/>
                <w:sz w:val="20"/>
                <w:szCs w:val="20"/>
              </w:rPr>
              <w:t xml:space="preserve">: </w:t>
            </w:r>
            <w:r w:rsidRPr="004C1EB0">
              <w:rPr>
                <w:rFonts w:ascii="Arial" w:eastAsia="Calibri" w:hAnsi="Arial" w:cs="Arial"/>
                <w:sz w:val="20"/>
                <w:szCs w:val="20"/>
              </w:rPr>
              <w:fldChar w:fldCharType="begin">
                <w:ffData>
                  <w:name w:val="Besedilo50"/>
                  <w:enabled/>
                  <w:calcOnExit w:val="0"/>
                  <w:textInput/>
                </w:ffData>
              </w:fldChar>
            </w:r>
            <w:r w:rsidRPr="004C1EB0">
              <w:rPr>
                <w:rFonts w:ascii="Arial" w:eastAsia="Calibri" w:hAnsi="Arial" w:cs="Arial"/>
                <w:sz w:val="20"/>
                <w:szCs w:val="20"/>
              </w:rPr>
              <w:instrText xml:space="preserve"> FORMTEXT </w:instrText>
            </w:r>
            <w:r w:rsidRPr="004C1EB0">
              <w:rPr>
                <w:rFonts w:ascii="Arial" w:eastAsia="Calibri" w:hAnsi="Arial" w:cs="Arial"/>
                <w:sz w:val="20"/>
                <w:szCs w:val="20"/>
              </w:rPr>
            </w:r>
            <w:r w:rsidRPr="004C1EB0">
              <w:rPr>
                <w:rFonts w:ascii="Arial" w:eastAsia="Calibri" w:hAnsi="Arial" w:cs="Arial"/>
                <w:sz w:val="20"/>
                <w:szCs w:val="20"/>
              </w:rPr>
              <w:fldChar w:fldCharType="separate"/>
            </w:r>
            <w:r w:rsidRPr="004C1EB0">
              <w:rPr>
                <w:rFonts w:ascii="Arial" w:eastAsia="Calibri" w:hAnsi="Arial" w:cs="Arial"/>
                <w:sz w:val="20"/>
                <w:szCs w:val="20"/>
              </w:rPr>
              <w:t>     </w:t>
            </w:r>
            <w:r w:rsidRPr="004C1EB0">
              <w:rPr>
                <w:rFonts w:ascii="Arial" w:eastAsia="Calibri" w:hAnsi="Arial" w:cs="Arial"/>
                <w:sz w:val="20"/>
                <w:szCs w:val="20"/>
              </w:rPr>
              <w:fldChar w:fldCharType="end"/>
            </w:r>
          </w:p>
        </w:tc>
      </w:tr>
      <w:tr w:rsidR="004C1EB0" w:rsidRPr="004C1EB0" w14:paraId="2B4A4D15" w14:textId="77777777" w:rsidTr="00481EF2">
        <w:trPr>
          <w:trHeight w:val="397"/>
        </w:trPr>
        <w:tc>
          <w:tcPr>
            <w:tcW w:w="2499" w:type="pct"/>
            <w:vAlign w:val="center"/>
          </w:tcPr>
          <w:p w14:paraId="0BA06F59" w14:textId="77777777" w:rsidR="00216284" w:rsidRPr="004C1EB0" w:rsidRDefault="00216284" w:rsidP="00481EF2">
            <w:pPr>
              <w:rPr>
                <w:rFonts w:ascii="Arial" w:eastAsia="Calibri" w:hAnsi="Arial" w:cs="Arial"/>
                <w:sz w:val="20"/>
                <w:szCs w:val="20"/>
              </w:rPr>
            </w:pPr>
            <w:r w:rsidRPr="004C1EB0">
              <w:rPr>
                <w:rFonts w:ascii="Arial" w:eastAsia="Calibri" w:hAnsi="Arial" w:cs="Arial"/>
                <w:sz w:val="20"/>
                <w:szCs w:val="20"/>
              </w:rPr>
              <w:fldChar w:fldCharType="begin">
                <w:ffData>
                  <w:name w:val="Besedilo50"/>
                  <w:enabled/>
                  <w:calcOnExit w:val="0"/>
                  <w:textInput/>
                </w:ffData>
              </w:fldChar>
            </w:r>
            <w:r w:rsidRPr="004C1EB0">
              <w:rPr>
                <w:rFonts w:ascii="Arial" w:eastAsia="Calibri" w:hAnsi="Arial" w:cs="Arial"/>
                <w:sz w:val="20"/>
                <w:szCs w:val="20"/>
              </w:rPr>
              <w:instrText xml:space="preserve"> FORMTEXT </w:instrText>
            </w:r>
            <w:r w:rsidRPr="004C1EB0">
              <w:rPr>
                <w:rFonts w:ascii="Arial" w:eastAsia="Calibri" w:hAnsi="Arial" w:cs="Arial"/>
                <w:sz w:val="20"/>
                <w:szCs w:val="20"/>
              </w:rPr>
            </w:r>
            <w:r w:rsidRPr="004C1EB0">
              <w:rPr>
                <w:rFonts w:ascii="Arial" w:eastAsia="Calibri" w:hAnsi="Arial" w:cs="Arial"/>
                <w:sz w:val="20"/>
                <w:szCs w:val="20"/>
              </w:rPr>
              <w:fldChar w:fldCharType="separate"/>
            </w:r>
            <w:r w:rsidRPr="004C1EB0">
              <w:rPr>
                <w:rFonts w:ascii="Arial" w:eastAsia="Calibri" w:hAnsi="Arial" w:cs="Arial"/>
                <w:sz w:val="20"/>
                <w:szCs w:val="20"/>
              </w:rPr>
              <w:t>     </w:t>
            </w:r>
            <w:r w:rsidRPr="004C1EB0">
              <w:rPr>
                <w:rFonts w:ascii="Arial" w:eastAsia="Calibri" w:hAnsi="Arial" w:cs="Arial"/>
                <w:sz w:val="20"/>
                <w:szCs w:val="20"/>
              </w:rPr>
              <w:fldChar w:fldCharType="end"/>
            </w:r>
          </w:p>
          <w:p w14:paraId="24DC5E89" w14:textId="77777777" w:rsidR="00216284" w:rsidRPr="004C1EB0" w:rsidRDefault="00216284" w:rsidP="00481EF2">
            <w:pPr>
              <w:rPr>
                <w:rFonts w:ascii="Arial" w:eastAsia="Calibri" w:hAnsi="Arial" w:cs="Arial"/>
                <w:sz w:val="20"/>
                <w:szCs w:val="20"/>
              </w:rPr>
            </w:pPr>
            <w:r w:rsidRPr="004C1EB0">
              <w:rPr>
                <w:rFonts w:ascii="Arial" w:eastAsia="Calibri" w:hAnsi="Arial" w:cs="Arial"/>
                <w:sz w:val="20"/>
                <w:szCs w:val="20"/>
              </w:rPr>
              <w:t xml:space="preserve">ki ga zastopa </w:t>
            </w:r>
            <w:r w:rsidRPr="004C1EB0">
              <w:rPr>
                <w:rFonts w:ascii="Arial" w:eastAsia="Calibri" w:hAnsi="Arial" w:cs="Arial"/>
                <w:sz w:val="20"/>
                <w:szCs w:val="20"/>
              </w:rPr>
              <w:fldChar w:fldCharType="begin">
                <w:ffData>
                  <w:name w:val="Besedilo50"/>
                  <w:enabled/>
                  <w:calcOnExit w:val="0"/>
                  <w:textInput/>
                </w:ffData>
              </w:fldChar>
            </w:r>
            <w:r w:rsidRPr="004C1EB0">
              <w:rPr>
                <w:rFonts w:ascii="Arial" w:eastAsia="Calibri" w:hAnsi="Arial" w:cs="Arial"/>
                <w:sz w:val="20"/>
                <w:szCs w:val="20"/>
              </w:rPr>
              <w:instrText xml:space="preserve"> FORMTEXT </w:instrText>
            </w:r>
            <w:r w:rsidRPr="004C1EB0">
              <w:rPr>
                <w:rFonts w:ascii="Arial" w:eastAsia="Calibri" w:hAnsi="Arial" w:cs="Arial"/>
                <w:sz w:val="20"/>
                <w:szCs w:val="20"/>
              </w:rPr>
            </w:r>
            <w:r w:rsidRPr="004C1EB0">
              <w:rPr>
                <w:rFonts w:ascii="Arial" w:eastAsia="Calibri" w:hAnsi="Arial" w:cs="Arial"/>
                <w:sz w:val="20"/>
                <w:szCs w:val="20"/>
              </w:rPr>
              <w:fldChar w:fldCharType="separate"/>
            </w:r>
            <w:r w:rsidRPr="004C1EB0">
              <w:rPr>
                <w:rFonts w:ascii="Arial" w:eastAsia="Calibri" w:hAnsi="Arial" w:cs="Arial"/>
                <w:sz w:val="20"/>
                <w:szCs w:val="20"/>
              </w:rPr>
              <w:t>     </w:t>
            </w:r>
            <w:r w:rsidRPr="004C1EB0">
              <w:rPr>
                <w:rFonts w:ascii="Arial" w:eastAsia="Calibri" w:hAnsi="Arial" w:cs="Arial"/>
                <w:sz w:val="20"/>
                <w:szCs w:val="20"/>
              </w:rPr>
              <w:fldChar w:fldCharType="end"/>
            </w:r>
          </w:p>
        </w:tc>
        <w:tc>
          <w:tcPr>
            <w:tcW w:w="2501" w:type="pct"/>
            <w:vAlign w:val="center"/>
          </w:tcPr>
          <w:p w14:paraId="35236E46" w14:textId="77777777" w:rsidR="00216284" w:rsidRPr="004C1EB0" w:rsidRDefault="00216284" w:rsidP="00481EF2">
            <w:pPr>
              <w:rPr>
                <w:rFonts w:ascii="Arial" w:eastAsia="Calibri" w:hAnsi="Arial" w:cs="Arial"/>
                <w:sz w:val="20"/>
                <w:szCs w:val="20"/>
              </w:rPr>
            </w:pPr>
          </w:p>
        </w:tc>
      </w:tr>
      <w:tr w:rsidR="004C1EB0" w:rsidRPr="004C1EB0" w14:paraId="5E9EDD7A" w14:textId="77777777" w:rsidTr="00481EF2">
        <w:trPr>
          <w:trHeight w:val="397"/>
        </w:trPr>
        <w:tc>
          <w:tcPr>
            <w:tcW w:w="2499" w:type="pct"/>
            <w:vAlign w:val="center"/>
          </w:tcPr>
          <w:p w14:paraId="5C7BF20F" w14:textId="77777777" w:rsidR="00216284" w:rsidRPr="004C1EB0" w:rsidRDefault="00216284" w:rsidP="00481EF2">
            <w:pPr>
              <w:rPr>
                <w:rFonts w:ascii="Arial" w:eastAsia="Calibri" w:hAnsi="Arial" w:cs="Arial"/>
                <w:sz w:val="20"/>
                <w:szCs w:val="20"/>
              </w:rPr>
            </w:pPr>
            <w:r w:rsidRPr="004C1EB0">
              <w:rPr>
                <w:rFonts w:ascii="Arial" w:eastAsia="Calibri" w:hAnsi="Arial" w:cs="Arial"/>
                <w:sz w:val="20"/>
                <w:szCs w:val="20"/>
              </w:rPr>
              <w:t xml:space="preserve">Davčna št: </w:t>
            </w:r>
            <w:r w:rsidRPr="004C1EB0">
              <w:rPr>
                <w:rFonts w:ascii="Arial" w:eastAsia="Calibri" w:hAnsi="Arial" w:cs="Arial"/>
                <w:sz w:val="20"/>
                <w:szCs w:val="20"/>
              </w:rPr>
              <w:fldChar w:fldCharType="begin">
                <w:ffData>
                  <w:name w:val="Besedilo50"/>
                  <w:enabled/>
                  <w:calcOnExit w:val="0"/>
                  <w:textInput/>
                </w:ffData>
              </w:fldChar>
            </w:r>
            <w:r w:rsidRPr="004C1EB0">
              <w:rPr>
                <w:rFonts w:ascii="Arial" w:eastAsia="Calibri" w:hAnsi="Arial" w:cs="Arial"/>
                <w:sz w:val="20"/>
                <w:szCs w:val="20"/>
              </w:rPr>
              <w:instrText xml:space="preserve"> FORMTEXT </w:instrText>
            </w:r>
            <w:r w:rsidRPr="004C1EB0">
              <w:rPr>
                <w:rFonts w:ascii="Arial" w:eastAsia="Calibri" w:hAnsi="Arial" w:cs="Arial"/>
                <w:sz w:val="20"/>
                <w:szCs w:val="20"/>
              </w:rPr>
            </w:r>
            <w:r w:rsidRPr="004C1EB0">
              <w:rPr>
                <w:rFonts w:ascii="Arial" w:eastAsia="Calibri" w:hAnsi="Arial" w:cs="Arial"/>
                <w:sz w:val="20"/>
                <w:szCs w:val="20"/>
              </w:rPr>
              <w:fldChar w:fldCharType="separate"/>
            </w:r>
            <w:r w:rsidRPr="004C1EB0">
              <w:rPr>
                <w:rFonts w:ascii="Arial" w:eastAsia="Calibri" w:hAnsi="Arial" w:cs="Arial"/>
                <w:sz w:val="20"/>
                <w:szCs w:val="20"/>
              </w:rPr>
              <w:t>     </w:t>
            </w:r>
            <w:r w:rsidRPr="004C1EB0">
              <w:rPr>
                <w:rFonts w:ascii="Arial" w:eastAsia="Calibri" w:hAnsi="Arial" w:cs="Arial"/>
                <w:sz w:val="20"/>
                <w:szCs w:val="20"/>
              </w:rPr>
              <w:fldChar w:fldCharType="end"/>
            </w:r>
          </w:p>
        </w:tc>
        <w:tc>
          <w:tcPr>
            <w:tcW w:w="2501" w:type="pct"/>
            <w:vAlign w:val="center"/>
          </w:tcPr>
          <w:p w14:paraId="1A022053" w14:textId="77777777" w:rsidR="00216284" w:rsidRPr="004C1EB0" w:rsidRDefault="00216284" w:rsidP="00481EF2">
            <w:pPr>
              <w:rPr>
                <w:rFonts w:ascii="Arial" w:eastAsia="Calibri" w:hAnsi="Arial" w:cs="Arial"/>
                <w:sz w:val="20"/>
                <w:szCs w:val="20"/>
              </w:rPr>
            </w:pPr>
            <w:r w:rsidRPr="004C1EB0">
              <w:rPr>
                <w:rFonts w:ascii="Arial" w:eastAsia="Calibri" w:hAnsi="Arial" w:cs="Arial"/>
                <w:sz w:val="20"/>
                <w:szCs w:val="20"/>
              </w:rPr>
              <w:t xml:space="preserve">Telefon: </w:t>
            </w:r>
            <w:r w:rsidRPr="004C1EB0">
              <w:rPr>
                <w:rFonts w:ascii="Arial" w:eastAsia="Calibri" w:hAnsi="Arial" w:cs="Arial"/>
                <w:sz w:val="20"/>
                <w:szCs w:val="20"/>
              </w:rPr>
              <w:fldChar w:fldCharType="begin">
                <w:ffData>
                  <w:name w:val="Besedilo50"/>
                  <w:enabled/>
                  <w:calcOnExit w:val="0"/>
                  <w:textInput/>
                </w:ffData>
              </w:fldChar>
            </w:r>
            <w:r w:rsidRPr="004C1EB0">
              <w:rPr>
                <w:rFonts w:ascii="Arial" w:eastAsia="Calibri" w:hAnsi="Arial" w:cs="Arial"/>
                <w:sz w:val="20"/>
                <w:szCs w:val="20"/>
              </w:rPr>
              <w:instrText xml:space="preserve"> FORMTEXT </w:instrText>
            </w:r>
            <w:r w:rsidRPr="004C1EB0">
              <w:rPr>
                <w:rFonts w:ascii="Arial" w:eastAsia="Calibri" w:hAnsi="Arial" w:cs="Arial"/>
                <w:sz w:val="20"/>
                <w:szCs w:val="20"/>
              </w:rPr>
            </w:r>
            <w:r w:rsidRPr="004C1EB0">
              <w:rPr>
                <w:rFonts w:ascii="Arial" w:eastAsia="Calibri" w:hAnsi="Arial" w:cs="Arial"/>
                <w:sz w:val="20"/>
                <w:szCs w:val="20"/>
              </w:rPr>
              <w:fldChar w:fldCharType="separate"/>
            </w:r>
            <w:r w:rsidRPr="004C1EB0">
              <w:rPr>
                <w:rFonts w:ascii="Arial" w:eastAsia="Calibri" w:hAnsi="Arial" w:cs="Arial"/>
                <w:sz w:val="20"/>
                <w:szCs w:val="20"/>
              </w:rPr>
              <w:t>     </w:t>
            </w:r>
            <w:r w:rsidRPr="004C1EB0">
              <w:rPr>
                <w:rFonts w:ascii="Arial" w:eastAsia="Calibri" w:hAnsi="Arial" w:cs="Arial"/>
                <w:sz w:val="20"/>
                <w:szCs w:val="20"/>
              </w:rPr>
              <w:fldChar w:fldCharType="end"/>
            </w:r>
          </w:p>
        </w:tc>
      </w:tr>
      <w:tr w:rsidR="004C1EB0" w:rsidRPr="004C1EB0" w14:paraId="73A7EBB2" w14:textId="77777777" w:rsidTr="00481EF2">
        <w:trPr>
          <w:trHeight w:val="397"/>
        </w:trPr>
        <w:tc>
          <w:tcPr>
            <w:tcW w:w="2499" w:type="pct"/>
            <w:vAlign w:val="center"/>
          </w:tcPr>
          <w:p w14:paraId="0FA37C8C" w14:textId="77777777" w:rsidR="00216284" w:rsidRPr="004C1EB0" w:rsidRDefault="00216284" w:rsidP="00481EF2">
            <w:pPr>
              <w:rPr>
                <w:rFonts w:ascii="Arial" w:eastAsia="Calibri" w:hAnsi="Arial" w:cs="Arial"/>
                <w:sz w:val="20"/>
                <w:szCs w:val="20"/>
              </w:rPr>
            </w:pPr>
            <w:r w:rsidRPr="004C1EB0">
              <w:rPr>
                <w:rFonts w:ascii="Arial" w:eastAsia="Calibri" w:hAnsi="Arial" w:cs="Arial"/>
                <w:sz w:val="20"/>
                <w:szCs w:val="20"/>
              </w:rPr>
              <w:t xml:space="preserve">Matična št.: </w:t>
            </w:r>
            <w:r w:rsidRPr="004C1EB0">
              <w:rPr>
                <w:rFonts w:ascii="Arial" w:eastAsia="Calibri" w:hAnsi="Arial" w:cs="Arial"/>
                <w:sz w:val="20"/>
                <w:szCs w:val="20"/>
              </w:rPr>
              <w:fldChar w:fldCharType="begin">
                <w:ffData>
                  <w:name w:val="Besedilo50"/>
                  <w:enabled/>
                  <w:calcOnExit w:val="0"/>
                  <w:textInput/>
                </w:ffData>
              </w:fldChar>
            </w:r>
            <w:r w:rsidRPr="004C1EB0">
              <w:rPr>
                <w:rFonts w:ascii="Arial" w:eastAsia="Calibri" w:hAnsi="Arial" w:cs="Arial"/>
                <w:sz w:val="20"/>
                <w:szCs w:val="20"/>
              </w:rPr>
              <w:instrText xml:space="preserve"> FORMTEXT </w:instrText>
            </w:r>
            <w:r w:rsidRPr="004C1EB0">
              <w:rPr>
                <w:rFonts w:ascii="Arial" w:eastAsia="Calibri" w:hAnsi="Arial" w:cs="Arial"/>
                <w:sz w:val="20"/>
                <w:szCs w:val="20"/>
              </w:rPr>
            </w:r>
            <w:r w:rsidRPr="004C1EB0">
              <w:rPr>
                <w:rFonts w:ascii="Arial" w:eastAsia="Calibri" w:hAnsi="Arial" w:cs="Arial"/>
                <w:sz w:val="20"/>
                <w:szCs w:val="20"/>
              </w:rPr>
              <w:fldChar w:fldCharType="separate"/>
            </w:r>
            <w:r w:rsidRPr="004C1EB0">
              <w:rPr>
                <w:rFonts w:ascii="Arial" w:eastAsia="Calibri" w:hAnsi="Arial" w:cs="Arial"/>
                <w:sz w:val="20"/>
                <w:szCs w:val="20"/>
              </w:rPr>
              <w:t>     </w:t>
            </w:r>
            <w:r w:rsidRPr="004C1EB0">
              <w:rPr>
                <w:rFonts w:ascii="Arial" w:eastAsia="Calibri" w:hAnsi="Arial" w:cs="Arial"/>
                <w:sz w:val="20"/>
                <w:szCs w:val="20"/>
              </w:rPr>
              <w:fldChar w:fldCharType="end"/>
            </w:r>
          </w:p>
        </w:tc>
        <w:tc>
          <w:tcPr>
            <w:tcW w:w="2501" w:type="pct"/>
            <w:vAlign w:val="center"/>
          </w:tcPr>
          <w:p w14:paraId="0DEDB791" w14:textId="77777777" w:rsidR="00216284" w:rsidRPr="004C1EB0" w:rsidRDefault="00216284" w:rsidP="00481EF2">
            <w:pPr>
              <w:rPr>
                <w:rFonts w:ascii="Arial" w:eastAsia="Calibri" w:hAnsi="Arial" w:cs="Arial"/>
                <w:sz w:val="20"/>
                <w:szCs w:val="20"/>
              </w:rPr>
            </w:pPr>
          </w:p>
        </w:tc>
      </w:tr>
      <w:tr w:rsidR="004C1EB0" w:rsidRPr="004C1EB0" w14:paraId="35E2E842" w14:textId="77777777" w:rsidTr="00481EF2">
        <w:trPr>
          <w:trHeight w:val="397"/>
        </w:trPr>
        <w:tc>
          <w:tcPr>
            <w:tcW w:w="2499" w:type="pct"/>
            <w:vAlign w:val="center"/>
          </w:tcPr>
          <w:p w14:paraId="0C0A0A72" w14:textId="77777777" w:rsidR="00216284" w:rsidRPr="004C1EB0" w:rsidRDefault="00216284" w:rsidP="00481EF2">
            <w:pPr>
              <w:rPr>
                <w:rFonts w:ascii="Arial" w:eastAsia="Calibri" w:hAnsi="Arial" w:cs="Arial"/>
                <w:sz w:val="20"/>
                <w:szCs w:val="20"/>
              </w:rPr>
            </w:pPr>
            <w:r w:rsidRPr="004C1EB0">
              <w:rPr>
                <w:rFonts w:ascii="Arial" w:eastAsia="Calibri" w:hAnsi="Arial" w:cs="Arial"/>
                <w:sz w:val="20"/>
                <w:szCs w:val="20"/>
              </w:rPr>
              <w:t xml:space="preserve">Transakcijski račun: </w:t>
            </w:r>
            <w:r w:rsidRPr="004C1EB0">
              <w:rPr>
                <w:rFonts w:ascii="Arial" w:eastAsia="Calibri" w:hAnsi="Arial" w:cs="Arial"/>
                <w:sz w:val="20"/>
                <w:szCs w:val="20"/>
              </w:rPr>
              <w:fldChar w:fldCharType="begin">
                <w:ffData>
                  <w:name w:val="Besedilo50"/>
                  <w:enabled/>
                  <w:calcOnExit w:val="0"/>
                  <w:textInput/>
                </w:ffData>
              </w:fldChar>
            </w:r>
            <w:r w:rsidRPr="004C1EB0">
              <w:rPr>
                <w:rFonts w:ascii="Arial" w:eastAsia="Calibri" w:hAnsi="Arial" w:cs="Arial"/>
                <w:sz w:val="20"/>
                <w:szCs w:val="20"/>
              </w:rPr>
              <w:instrText xml:space="preserve"> FORMTEXT </w:instrText>
            </w:r>
            <w:r w:rsidRPr="004C1EB0">
              <w:rPr>
                <w:rFonts w:ascii="Arial" w:eastAsia="Calibri" w:hAnsi="Arial" w:cs="Arial"/>
                <w:sz w:val="20"/>
                <w:szCs w:val="20"/>
              </w:rPr>
            </w:r>
            <w:r w:rsidRPr="004C1EB0">
              <w:rPr>
                <w:rFonts w:ascii="Arial" w:eastAsia="Calibri" w:hAnsi="Arial" w:cs="Arial"/>
                <w:sz w:val="20"/>
                <w:szCs w:val="20"/>
              </w:rPr>
              <w:fldChar w:fldCharType="separate"/>
            </w:r>
            <w:r w:rsidRPr="004C1EB0">
              <w:rPr>
                <w:rFonts w:ascii="Arial" w:eastAsia="Calibri" w:hAnsi="Arial" w:cs="Arial"/>
                <w:sz w:val="20"/>
                <w:szCs w:val="20"/>
              </w:rPr>
              <w:t>     </w:t>
            </w:r>
            <w:r w:rsidRPr="004C1EB0">
              <w:rPr>
                <w:rFonts w:ascii="Arial" w:eastAsia="Calibri" w:hAnsi="Arial" w:cs="Arial"/>
                <w:sz w:val="20"/>
                <w:szCs w:val="20"/>
              </w:rPr>
              <w:fldChar w:fldCharType="end"/>
            </w:r>
          </w:p>
        </w:tc>
        <w:tc>
          <w:tcPr>
            <w:tcW w:w="2501" w:type="pct"/>
            <w:vAlign w:val="center"/>
          </w:tcPr>
          <w:p w14:paraId="783F77C6" w14:textId="77777777" w:rsidR="00216284" w:rsidRPr="004C1EB0" w:rsidRDefault="00216284" w:rsidP="00481EF2">
            <w:pPr>
              <w:rPr>
                <w:rFonts w:ascii="Arial" w:eastAsia="Calibri" w:hAnsi="Arial" w:cs="Arial"/>
                <w:sz w:val="20"/>
                <w:szCs w:val="20"/>
              </w:rPr>
            </w:pPr>
            <w:r w:rsidRPr="004C1EB0">
              <w:rPr>
                <w:rFonts w:ascii="Arial" w:eastAsia="Calibri" w:hAnsi="Arial" w:cs="Arial"/>
                <w:sz w:val="20"/>
                <w:szCs w:val="20"/>
              </w:rPr>
              <w:t xml:space="preserve">E-pošta: </w:t>
            </w:r>
            <w:r w:rsidRPr="004C1EB0">
              <w:rPr>
                <w:rFonts w:ascii="Arial" w:eastAsia="Calibri" w:hAnsi="Arial" w:cs="Arial"/>
                <w:sz w:val="20"/>
                <w:szCs w:val="20"/>
              </w:rPr>
              <w:fldChar w:fldCharType="begin">
                <w:ffData>
                  <w:name w:val="Besedilo50"/>
                  <w:enabled/>
                  <w:calcOnExit w:val="0"/>
                  <w:textInput/>
                </w:ffData>
              </w:fldChar>
            </w:r>
            <w:r w:rsidRPr="004C1EB0">
              <w:rPr>
                <w:rFonts w:ascii="Arial" w:eastAsia="Calibri" w:hAnsi="Arial" w:cs="Arial"/>
                <w:sz w:val="20"/>
                <w:szCs w:val="20"/>
              </w:rPr>
              <w:instrText xml:space="preserve"> FORMTEXT </w:instrText>
            </w:r>
            <w:r w:rsidRPr="004C1EB0">
              <w:rPr>
                <w:rFonts w:ascii="Arial" w:eastAsia="Calibri" w:hAnsi="Arial" w:cs="Arial"/>
                <w:sz w:val="20"/>
                <w:szCs w:val="20"/>
              </w:rPr>
            </w:r>
            <w:r w:rsidRPr="004C1EB0">
              <w:rPr>
                <w:rFonts w:ascii="Arial" w:eastAsia="Calibri" w:hAnsi="Arial" w:cs="Arial"/>
                <w:sz w:val="20"/>
                <w:szCs w:val="20"/>
              </w:rPr>
              <w:fldChar w:fldCharType="separate"/>
            </w:r>
            <w:r w:rsidRPr="004C1EB0">
              <w:rPr>
                <w:rFonts w:ascii="Arial" w:eastAsia="Calibri" w:hAnsi="Arial" w:cs="Arial"/>
                <w:sz w:val="20"/>
                <w:szCs w:val="20"/>
              </w:rPr>
              <w:t>     </w:t>
            </w:r>
            <w:r w:rsidRPr="004C1EB0">
              <w:rPr>
                <w:rFonts w:ascii="Arial" w:eastAsia="Calibri" w:hAnsi="Arial" w:cs="Arial"/>
                <w:sz w:val="20"/>
                <w:szCs w:val="20"/>
              </w:rPr>
              <w:fldChar w:fldCharType="end"/>
            </w:r>
          </w:p>
        </w:tc>
      </w:tr>
    </w:tbl>
    <w:p w14:paraId="5CF4F33B" w14:textId="77777777" w:rsidR="007E1CF4" w:rsidRPr="00416E5A" w:rsidRDefault="001F165C" w:rsidP="00216284">
      <w:pPr>
        <w:spacing w:before="240" w:after="240"/>
        <w:rPr>
          <w:rFonts w:ascii="Arial" w:hAnsi="Arial" w:cs="Arial"/>
          <w:sz w:val="20"/>
          <w:szCs w:val="20"/>
        </w:rPr>
      </w:pPr>
      <w:r w:rsidRPr="00216284">
        <w:rPr>
          <w:rFonts w:ascii="Arial" w:hAnsi="Arial" w:cs="Arial"/>
          <w:bCs/>
          <w:sz w:val="20"/>
          <w:szCs w:val="20"/>
        </w:rPr>
        <w:t>skleneta</w:t>
      </w:r>
    </w:p>
    <w:p w14:paraId="655E5075" w14:textId="51D9CBAF" w:rsidR="00F3531A" w:rsidRDefault="009A564A" w:rsidP="007E1CF4">
      <w:pPr>
        <w:jc w:val="center"/>
        <w:rPr>
          <w:rFonts w:ascii="Arial" w:hAnsi="Arial" w:cs="Arial"/>
          <w:b/>
          <w:sz w:val="20"/>
          <w:szCs w:val="20"/>
        </w:rPr>
      </w:pPr>
      <w:r>
        <w:rPr>
          <w:rFonts w:ascii="Arial" w:hAnsi="Arial" w:cs="Arial"/>
          <w:b/>
          <w:sz w:val="20"/>
          <w:szCs w:val="20"/>
        </w:rPr>
        <w:t>KROVNI OKVIRNI SPORAZUM</w:t>
      </w:r>
      <w:r w:rsidR="00F3531A">
        <w:rPr>
          <w:rFonts w:ascii="Arial" w:hAnsi="Arial" w:cs="Arial"/>
          <w:b/>
          <w:sz w:val="20"/>
          <w:szCs w:val="20"/>
        </w:rPr>
        <w:t xml:space="preserve"> </w:t>
      </w:r>
      <w:r w:rsidR="00AB3258">
        <w:rPr>
          <w:rFonts w:ascii="Arial" w:hAnsi="Arial" w:cs="Arial"/>
          <w:b/>
          <w:sz w:val="20"/>
          <w:szCs w:val="20"/>
        </w:rPr>
        <w:t xml:space="preserve">št. </w:t>
      </w:r>
    </w:p>
    <w:bookmarkEnd w:id="0"/>
    <w:p w14:paraId="4F39D616" w14:textId="393F7F7F" w:rsidR="00BF6CD9" w:rsidRPr="00416E5A" w:rsidRDefault="00BF6CD9" w:rsidP="001F7A4A">
      <w:pPr>
        <w:pStyle w:val="Naslov1"/>
        <w:keepLines/>
        <w:spacing w:before="100" w:beforeAutospacing="1" w:after="100" w:afterAutospacing="1" w:line="260" w:lineRule="atLeast"/>
        <w:ind w:left="357" w:hanging="357"/>
        <w:rPr>
          <w:rFonts w:cs="Times New Roman"/>
          <w:caps/>
          <w:kern w:val="0"/>
          <w:sz w:val="20"/>
          <w:szCs w:val="28"/>
          <w:lang w:eastAsia="en-US"/>
        </w:rPr>
      </w:pPr>
      <w:r w:rsidRPr="00416E5A">
        <w:rPr>
          <w:rFonts w:cs="Times New Roman"/>
          <w:caps/>
          <w:kern w:val="0"/>
          <w:sz w:val="20"/>
          <w:szCs w:val="28"/>
          <w:lang w:eastAsia="en-US"/>
        </w:rPr>
        <w:t>I.</w:t>
      </w:r>
      <w:r w:rsidRPr="00416E5A">
        <w:rPr>
          <w:rFonts w:cs="Times New Roman"/>
          <w:caps/>
          <w:kern w:val="0"/>
          <w:sz w:val="20"/>
          <w:szCs w:val="28"/>
          <w:lang w:eastAsia="en-US"/>
        </w:rPr>
        <w:tab/>
      </w:r>
      <w:r w:rsidR="0056625D" w:rsidRPr="00416E5A">
        <w:rPr>
          <w:rFonts w:cs="Times New Roman"/>
          <w:caps/>
          <w:kern w:val="0"/>
          <w:sz w:val="20"/>
          <w:szCs w:val="28"/>
          <w:lang w:eastAsia="en-US"/>
        </w:rPr>
        <w:t>UVODNE DOLOČBE</w:t>
      </w:r>
    </w:p>
    <w:p w14:paraId="78D6EE65" w14:textId="77777777" w:rsidR="00BF6CD9" w:rsidRPr="00416E5A" w:rsidRDefault="00BF6CD9" w:rsidP="00BE297C">
      <w:pPr>
        <w:pStyle w:val="pogodbaleni"/>
        <w:numPr>
          <w:ilvl w:val="0"/>
          <w:numId w:val="1"/>
        </w:numPr>
        <w:tabs>
          <w:tab w:val="clear" w:pos="720"/>
        </w:tabs>
        <w:ind w:left="360"/>
        <w:rPr>
          <w:rFonts w:cs="Arial"/>
        </w:rPr>
      </w:pPr>
      <w:r w:rsidRPr="00416E5A">
        <w:rPr>
          <w:rFonts w:cs="Arial"/>
        </w:rPr>
        <w:t>člen</w:t>
      </w:r>
    </w:p>
    <w:p w14:paraId="3425124B" w14:textId="48C25F13" w:rsidR="00826ED7" w:rsidRPr="006B7EC6" w:rsidRDefault="0014427B" w:rsidP="00C36322">
      <w:pPr>
        <w:pStyle w:val="Telobesedila"/>
        <w:jc w:val="both"/>
      </w:pPr>
      <w:r w:rsidRPr="006B7EC6">
        <w:rPr>
          <w:rFonts w:ascii="Arial" w:eastAsia="Calibri" w:hAnsi="Arial"/>
          <w:color w:val="auto"/>
          <w:szCs w:val="22"/>
          <w:lang w:eastAsia="en-US"/>
        </w:rPr>
        <w:t>Naročnik in izvajalec</w:t>
      </w:r>
      <w:r w:rsidR="00D346E0" w:rsidRPr="006B7EC6">
        <w:rPr>
          <w:rFonts w:ascii="Arial" w:eastAsia="Calibri" w:hAnsi="Arial"/>
          <w:color w:val="auto"/>
          <w:szCs w:val="22"/>
          <w:lang w:eastAsia="en-US"/>
        </w:rPr>
        <w:t xml:space="preserve"> ugotavljata</w:t>
      </w:r>
      <w:r w:rsidR="00AB427C" w:rsidRPr="006B7EC6">
        <w:rPr>
          <w:rFonts w:ascii="Arial" w:eastAsia="Calibri" w:hAnsi="Arial"/>
          <w:color w:val="auto"/>
          <w:szCs w:val="22"/>
          <w:lang w:eastAsia="en-US"/>
        </w:rPr>
        <w:t xml:space="preserve"> da</w:t>
      </w:r>
      <w:r w:rsidR="00D346E0" w:rsidRPr="006B7EC6">
        <w:rPr>
          <w:rFonts w:ascii="Arial" w:eastAsia="Calibri" w:hAnsi="Arial"/>
          <w:color w:val="auto"/>
          <w:szCs w:val="22"/>
          <w:lang w:eastAsia="en-US"/>
        </w:rPr>
        <w:t>:</w:t>
      </w:r>
    </w:p>
    <w:p w14:paraId="3E7502C5" w14:textId="7839741B" w:rsidR="006002C6" w:rsidRDefault="001F7A4A" w:rsidP="006D5E32">
      <w:pPr>
        <w:pStyle w:val="Odstavekseznama"/>
        <w:numPr>
          <w:ilvl w:val="0"/>
          <w:numId w:val="6"/>
        </w:numPr>
        <w:spacing w:line="240" w:lineRule="auto"/>
        <w:ind w:left="426" w:hanging="284"/>
      </w:pPr>
      <w:r w:rsidRPr="006B7EC6">
        <w:t xml:space="preserve">je </w:t>
      </w:r>
      <w:r w:rsidR="0014427B" w:rsidRPr="006B7EC6">
        <w:t>naročnik</w:t>
      </w:r>
      <w:r w:rsidR="009253B2" w:rsidRPr="006B7EC6">
        <w:t xml:space="preserve"> </w:t>
      </w:r>
      <w:r w:rsidR="00654D78" w:rsidRPr="006B7EC6">
        <w:t xml:space="preserve">v svojem imenu in za svoj račun </w:t>
      </w:r>
      <w:r w:rsidR="002E330D" w:rsidRPr="006B7EC6">
        <w:t>ter na podlagi pooblastil</w:t>
      </w:r>
      <w:r w:rsidR="00654D78" w:rsidRPr="006B7EC6">
        <w:t xml:space="preserve"> v imenu in za račun posameznih naročnikov, navedenih v seznamu naročnikov, ki je sestavni del in priloga </w:t>
      </w:r>
      <w:r w:rsidR="00C36322" w:rsidRPr="006B7EC6">
        <w:t>3</w:t>
      </w:r>
      <w:r w:rsidR="00654D78" w:rsidRPr="006B7EC6">
        <w:t xml:space="preserve"> te</w:t>
      </w:r>
      <w:r w:rsidR="00D410BC" w:rsidRPr="006B7EC6">
        <w:t>ga</w:t>
      </w:r>
      <w:r w:rsidR="00654D78" w:rsidRPr="006B7EC6">
        <w:t xml:space="preserve"> </w:t>
      </w:r>
      <w:r w:rsidR="00D410BC" w:rsidRPr="006B7EC6">
        <w:t>sporazuma</w:t>
      </w:r>
      <w:r w:rsidR="00654D78" w:rsidRPr="006B7EC6">
        <w:t xml:space="preserve"> (v nadaljevanju: posamezni naročnik</w:t>
      </w:r>
      <w:r w:rsidR="00054379" w:rsidRPr="006B7EC6">
        <w:t>i</w:t>
      </w:r>
      <w:r w:rsidR="00654D78">
        <w:t xml:space="preserve">) </w:t>
      </w:r>
      <w:r w:rsidRPr="00416E5A">
        <w:t>izved</w:t>
      </w:r>
      <w:r w:rsidR="00A2053F">
        <w:t>el</w:t>
      </w:r>
      <w:r w:rsidRPr="00416E5A">
        <w:t xml:space="preserve"> </w:t>
      </w:r>
      <w:bookmarkStart w:id="1" w:name="_Hlk110602355"/>
      <w:r w:rsidRPr="00416E5A">
        <w:t>postope</w:t>
      </w:r>
      <w:r w:rsidR="006002C6" w:rsidRPr="00416E5A">
        <w:t xml:space="preserve">k oddaje javnega naročila, katerega predmet </w:t>
      </w:r>
      <w:r w:rsidR="00E468A4">
        <w:t>je »</w:t>
      </w:r>
      <w:r w:rsidR="00E468A4" w:rsidRPr="00E468A4">
        <w:t>Sistem Skrinja: uvajanje novih virov in novih tehnologij, nadgradnja obstoječih in vzdrževanje</w:t>
      </w:r>
      <w:r w:rsidR="00E468A4">
        <w:t>«</w:t>
      </w:r>
      <w:r w:rsidR="0016545D" w:rsidRPr="00416E5A">
        <w:t xml:space="preserve">, </w:t>
      </w:r>
      <w:r w:rsidR="006002C6" w:rsidRPr="00416E5A">
        <w:t xml:space="preserve">po odprtem postopku, z oznako </w:t>
      </w:r>
      <w:r w:rsidR="00216284">
        <w:t>ODSKR-35/2022</w:t>
      </w:r>
      <w:r w:rsidR="00A2053F">
        <w:t xml:space="preserve"> </w:t>
      </w:r>
      <w:r w:rsidR="00A2053F" w:rsidRPr="009A1933">
        <w:t xml:space="preserve">(objava obvestila o naročilu na </w:t>
      </w:r>
      <w:r w:rsidR="00A2053F">
        <w:t>p</w:t>
      </w:r>
      <w:r w:rsidR="00A2053F" w:rsidRPr="009A1933">
        <w:t xml:space="preserve">ortalu javnih naročil dne </w:t>
      </w:r>
      <w:r w:rsidR="00A2053F" w:rsidRPr="00416E5A">
        <w:fldChar w:fldCharType="begin">
          <w:ffData>
            <w:name w:val="Besedilo48"/>
            <w:enabled/>
            <w:calcOnExit w:val="0"/>
            <w:textInput/>
          </w:ffData>
        </w:fldChar>
      </w:r>
      <w:r w:rsidR="00A2053F" w:rsidRPr="00416E5A">
        <w:instrText xml:space="preserve"> FORMTEXT </w:instrText>
      </w:r>
      <w:r w:rsidR="00A2053F" w:rsidRPr="00416E5A">
        <w:fldChar w:fldCharType="separate"/>
      </w:r>
      <w:r w:rsidR="00A2053F" w:rsidRPr="00416E5A">
        <w:t> </w:t>
      </w:r>
      <w:r w:rsidR="00A2053F" w:rsidRPr="00416E5A">
        <w:t> </w:t>
      </w:r>
      <w:r w:rsidR="00A2053F" w:rsidRPr="00416E5A">
        <w:t> </w:t>
      </w:r>
      <w:r w:rsidR="00A2053F" w:rsidRPr="00416E5A">
        <w:t> </w:t>
      </w:r>
      <w:r w:rsidR="00A2053F" w:rsidRPr="00416E5A">
        <w:t> </w:t>
      </w:r>
      <w:r w:rsidR="00A2053F" w:rsidRPr="00416E5A">
        <w:fldChar w:fldCharType="end"/>
      </w:r>
      <w:r w:rsidR="00A2053F">
        <w:t xml:space="preserve"> </w:t>
      </w:r>
      <w:r w:rsidR="00A2053F" w:rsidRPr="009A1933">
        <w:t xml:space="preserve">pod št. objave </w:t>
      </w:r>
      <w:r w:rsidR="00A2053F" w:rsidRPr="00416E5A">
        <w:fldChar w:fldCharType="begin">
          <w:ffData>
            <w:name w:val="Besedilo48"/>
            <w:enabled/>
            <w:calcOnExit w:val="0"/>
            <w:textInput/>
          </w:ffData>
        </w:fldChar>
      </w:r>
      <w:r w:rsidR="00A2053F" w:rsidRPr="00416E5A">
        <w:instrText xml:space="preserve"> FORMTEXT </w:instrText>
      </w:r>
      <w:r w:rsidR="00A2053F" w:rsidRPr="00416E5A">
        <w:fldChar w:fldCharType="separate"/>
      </w:r>
      <w:r w:rsidR="00A2053F" w:rsidRPr="00416E5A">
        <w:t> </w:t>
      </w:r>
      <w:r w:rsidR="00A2053F" w:rsidRPr="00416E5A">
        <w:t> </w:t>
      </w:r>
      <w:r w:rsidR="00A2053F" w:rsidRPr="00416E5A">
        <w:t> </w:t>
      </w:r>
      <w:r w:rsidR="00A2053F" w:rsidRPr="00416E5A">
        <w:t> </w:t>
      </w:r>
      <w:r w:rsidR="00A2053F" w:rsidRPr="00416E5A">
        <w:t> </w:t>
      </w:r>
      <w:r w:rsidR="00A2053F" w:rsidRPr="00416E5A">
        <w:fldChar w:fldCharType="end"/>
      </w:r>
      <w:r w:rsidR="00A2053F">
        <w:t xml:space="preserve"> </w:t>
      </w:r>
      <w:r w:rsidR="00A2053F" w:rsidRPr="00546F3D">
        <w:t>in v Dodatku k Uradnemu listu EU z oznako</w:t>
      </w:r>
      <w:r w:rsidR="00A2053F" w:rsidRPr="009A1933">
        <w:t xml:space="preserve"> </w:t>
      </w:r>
      <w:r w:rsidR="00A2053F" w:rsidRPr="00416E5A">
        <w:fldChar w:fldCharType="begin">
          <w:ffData>
            <w:name w:val="Besedilo48"/>
            <w:enabled/>
            <w:calcOnExit w:val="0"/>
            <w:textInput/>
          </w:ffData>
        </w:fldChar>
      </w:r>
      <w:r w:rsidR="00A2053F" w:rsidRPr="00416E5A">
        <w:instrText xml:space="preserve"> FORMTEXT </w:instrText>
      </w:r>
      <w:r w:rsidR="00A2053F" w:rsidRPr="00416E5A">
        <w:fldChar w:fldCharType="separate"/>
      </w:r>
      <w:r w:rsidR="00A2053F" w:rsidRPr="00416E5A">
        <w:t> </w:t>
      </w:r>
      <w:r w:rsidR="00A2053F" w:rsidRPr="00416E5A">
        <w:t> </w:t>
      </w:r>
      <w:r w:rsidR="00A2053F" w:rsidRPr="00416E5A">
        <w:t> </w:t>
      </w:r>
      <w:r w:rsidR="00A2053F" w:rsidRPr="00416E5A">
        <w:t> </w:t>
      </w:r>
      <w:r w:rsidR="00A2053F" w:rsidRPr="00416E5A">
        <w:t> </w:t>
      </w:r>
      <w:r w:rsidR="00A2053F" w:rsidRPr="00416E5A">
        <w:fldChar w:fldCharType="end"/>
      </w:r>
      <w:r w:rsidR="00A2053F" w:rsidRPr="009A1933">
        <w:t xml:space="preserve"> dne </w:t>
      </w:r>
      <w:r w:rsidR="00A2053F" w:rsidRPr="00416E5A">
        <w:fldChar w:fldCharType="begin">
          <w:ffData>
            <w:name w:val="Besedilo48"/>
            <w:enabled/>
            <w:calcOnExit w:val="0"/>
            <w:textInput/>
          </w:ffData>
        </w:fldChar>
      </w:r>
      <w:r w:rsidR="00A2053F" w:rsidRPr="00416E5A">
        <w:instrText xml:space="preserve"> FORMTEXT </w:instrText>
      </w:r>
      <w:r w:rsidR="00A2053F" w:rsidRPr="00416E5A">
        <w:fldChar w:fldCharType="separate"/>
      </w:r>
      <w:r w:rsidR="00A2053F" w:rsidRPr="00416E5A">
        <w:t> </w:t>
      </w:r>
      <w:r w:rsidR="00A2053F" w:rsidRPr="00416E5A">
        <w:t> </w:t>
      </w:r>
      <w:r w:rsidR="00A2053F" w:rsidRPr="00416E5A">
        <w:t> </w:t>
      </w:r>
      <w:r w:rsidR="00A2053F" w:rsidRPr="00416E5A">
        <w:t> </w:t>
      </w:r>
      <w:r w:rsidR="00A2053F" w:rsidRPr="00416E5A">
        <w:t> </w:t>
      </w:r>
      <w:r w:rsidR="00A2053F" w:rsidRPr="00416E5A">
        <w:fldChar w:fldCharType="end"/>
      </w:r>
      <w:r w:rsidR="00A2053F">
        <w:t>)</w:t>
      </w:r>
      <w:bookmarkEnd w:id="1"/>
      <w:r w:rsidR="00A2053F" w:rsidRPr="009A1933">
        <w:t>;</w:t>
      </w:r>
      <w:r w:rsidR="006002C6" w:rsidRPr="00416E5A">
        <w:t xml:space="preserve"> </w:t>
      </w:r>
    </w:p>
    <w:p w14:paraId="29F82339" w14:textId="77777777" w:rsidR="00AB427C" w:rsidRDefault="00A2053F" w:rsidP="00AB427C">
      <w:pPr>
        <w:pStyle w:val="Odstavekseznama"/>
        <w:numPr>
          <w:ilvl w:val="0"/>
          <w:numId w:val="6"/>
        </w:numPr>
        <w:spacing w:line="240" w:lineRule="auto"/>
        <w:ind w:left="426" w:hanging="284"/>
      </w:pPr>
      <w:r>
        <w:t xml:space="preserve">je bil izvajalec na podlagi odločitve o oddaji naročila </w:t>
      </w:r>
      <w:r w:rsidR="0014427B">
        <w:t xml:space="preserve">št. </w:t>
      </w:r>
      <w:r w:rsidR="00E60CEE" w:rsidRPr="00416E5A">
        <w:fldChar w:fldCharType="begin">
          <w:ffData>
            <w:name w:val="Besedilo45"/>
            <w:enabled/>
            <w:calcOnExit w:val="0"/>
            <w:textInput/>
          </w:ffData>
        </w:fldChar>
      </w:r>
      <w:r w:rsidR="00E60CEE" w:rsidRPr="00416E5A">
        <w:instrText xml:space="preserve"> FORMTEXT </w:instrText>
      </w:r>
      <w:r w:rsidR="00E60CEE" w:rsidRPr="00416E5A">
        <w:fldChar w:fldCharType="separate"/>
      </w:r>
      <w:r w:rsidR="00E60CEE" w:rsidRPr="00416E5A">
        <w:t> </w:t>
      </w:r>
      <w:r w:rsidR="00E60CEE" w:rsidRPr="00416E5A">
        <w:t> </w:t>
      </w:r>
      <w:r w:rsidR="00E60CEE" w:rsidRPr="00416E5A">
        <w:t> </w:t>
      </w:r>
      <w:r w:rsidR="00E60CEE" w:rsidRPr="00416E5A">
        <w:t> </w:t>
      </w:r>
      <w:r w:rsidR="00E60CEE" w:rsidRPr="00416E5A">
        <w:t> </w:t>
      </w:r>
      <w:r w:rsidR="00E60CEE" w:rsidRPr="00416E5A">
        <w:fldChar w:fldCharType="end"/>
      </w:r>
      <w:r w:rsidR="00250469" w:rsidRPr="00416E5A">
        <w:t xml:space="preserve"> z dne </w:t>
      </w:r>
      <w:r w:rsidR="00E60CEE" w:rsidRPr="00416E5A">
        <w:fldChar w:fldCharType="begin">
          <w:ffData>
            <w:name w:val="Besedilo45"/>
            <w:enabled/>
            <w:calcOnExit w:val="0"/>
            <w:textInput/>
          </w:ffData>
        </w:fldChar>
      </w:r>
      <w:r w:rsidR="00E60CEE" w:rsidRPr="00416E5A">
        <w:instrText xml:space="preserve"> FORMTEXT </w:instrText>
      </w:r>
      <w:r w:rsidR="00E60CEE" w:rsidRPr="00416E5A">
        <w:fldChar w:fldCharType="separate"/>
      </w:r>
      <w:r w:rsidR="00E60CEE" w:rsidRPr="00416E5A">
        <w:t> </w:t>
      </w:r>
      <w:r w:rsidR="00E60CEE" w:rsidRPr="00416E5A">
        <w:t> </w:t>
      </w:r>
      <w:r w:rsidR="00E60CEE" w:rsidRPr="00416E5A">
        <w:t> </w:t>
      </w:r>
      <w:r w:rsidR="00E60CEE" w:rsidRPr="00416E5A">
        <w:t> </w:t>
      </w:r>
      <w:r w:rsidR="00E60CEE" w:rsidRPr="00416E5A">
        <w:t> </w:t>
      </w:r>
      <w:r w:rsidR="00E60CEE" w:rsidRPr="00416E5A">
        <w:fldChar w:fldCharType="end"/>
      </w:r>
      <w:r>
        <w:t xml:space="preserve"> (v nadaljevanju: odločitev)</w:t>
      </w:r>
      <w:r w:rsidRPr="00A2053F">
        <w:t xml:space="preserve"> </w:t>
      </w:r>
      <w:r>
        <w:t>izbran kot najugodnejši ponudnik predmetnega javnega naročila;</w:t>
      </w:r>
    </w:p>
    <w:p w14:paraId="2F6C0B83" w14:textId="2E82401E" w:rsidR="00A2053F" w:rsidRDefault="001B4F3A" w:rsidP="00AB427C">
      <w:pPr>
        <w:pStyle w:val="Odstavekseznama"/>
        <w:numPr>
          <w:ilvl w:val="0"/>
          <w:numId w:val="6"/>
        </w:numPr>
        <w:spacing w:line="240" w:lineRule="auto"/>
        <w:ind w:left="426" w:hanging="284"/>
      </w:pPr>
      <w:r>
        <w:t>naročni</w:t>
      </w:r>
      <w:r w:rsidR="00A2053F">
        <w:t xml:space="preserve">k na podlagi odločitve sklepa </w:t>
      </w:r>
      <w:r w:rsidR="00AF2F75">
        <w:t>ta krovni okvirni sporazum</w:t>
      </w:r>
      <w:r w:rsidR="00A2053F">
        <w:t xml:space="preserve"> (v nadaljevanju: </w:t>
      </w:r>
      <w:r w:rsidR="00AF2F75">
        <w:t>sporazum</w:t>
      </w:r>
      <w:r w:rsidR="00A2053F">
        <w:t>)</w:t>
      </w:r>
      <w:r w:rsidR="009E7FD1">
        <w:t xml:space="preserve"> </w:t>
      </w:r>
      <w:r w:rsidR="0014427B">
        <w:t xml:space="preserve">za </w:t>
      </w:r>
      <w:r w:rsidR="00B03BE4" w:rsidRPr="00416E5A">
        <w:t xml:space="preserve">potrebe </w:t>
      </w:r>
      <w:r w:rsidR="00A2053F" w:rsidRPr="002A2825">
        <w:t xml:space="preserve">posameznih naročnikov, navedenih v prilogi </w:t>
      </w:r>
      <w:r w:rsidR="00AD5AE9" w:rsidRPr="002A2825">
        <w:t>3</w:t>
      </w:r>
      <w:r w:rsidR="00A2053F" w:rsidRPr="002A2825">
        <w:t xml:space="preserve"> te</w:t>
      </w:r>
      <w:r w:rsidR="00D410BC" w:rsidRPr="002A2825">
        <w:t>ga sporazuma</w:t>
      </w:r>
      <w:r w:rsidR="00A2053F" w:rsidRPr="002A2825">
        <w:t>,</w:t>
      </w:r>
      <w:r w:rsidR="002A2825" w:rsidRPr="002A2825">
        <w:t xml:space="preserve"> ter za</w:t>
      </w:r>
      <w:r w:rsidR="002A2825">
        <w:t xml:space="preserve"> potrebe posameznih naročnikov, ki  </w:t>
      </w:r>
      <w:r w:rsidR="002A2825" w:rsidRPr="002A2825">
        <w:t>so na dan objave obvestila o tem naročilu na portalu javnih naročil vključeni v komunikacijsko omrežje državnih organov HKOM</w:t>
      </w:r>
      <w:r w:rsidR="002A2825">
        <w:t>,</w:t>
      </w:r>
      <w:r w:rsidR="002A2825" w:rsidRPr="002A2825">
        <w:t xml:space="preserve"> </w:t>
      </w:r>
      <w:r w:rsidR="00A2053F">
        <w:t>za obdobje, kot izhaja v te</w:t>
      </w:r>
      <w:r w:rsidR="00D410BC">
        <w:t>m sporazumu</w:t>
      </w:r>
      <w:r w:rsidR="00A2053F">
        <w:t>;</w:t>
      </w:r>
    </w:p>
    <w:p w14:paraId="5F027735" w14:textId="36A9AF67" w:rsidR="0091610E" w:rsidRPr="00C36322" w:rsidRDefault="00A2053F" w:rsidP="00AB427C">
      <w:pPr>
        <w:pStyle w:val="Odstavekseznama"/>
        <w:numPr>
          <w:ilvl w:val="0"/>
          <w:numId w:val="6"/>
        </w:numPr>
        <w:spacing w:line="240" w:lineRule="auto"/>
        <w:ind w:left="426" w:hanging="284"/>
      </w:pPr>
      <w:r>
        <w:t xml:space="preserve">bodo </w:t>
      </w:r>
      <w:r w:rsidRPr="006B7EC6">
        <w:t xml:space="preserve">posamezni naročniki na podlagi </w:t>
      </w:r>
      <w:r w:rsidR="00900016" w:rsidRPr="006B7EC6">
        <w:t>tega sporazuma</w:t>
      </w:r>
      <w:r w:rsidRPr="006B7EC6">
        <w:t xml:space="preserve"> z izvajalcem sklenili </w:t>
      </w:r>
      <w:r w:rsidR="00FC24CC" w:rsidRPr="006B7EC6">
        <w:t xml:space="preserve">posamezne </w:t>
      </w:r>
      <w:r w:rsidR="00AF2F75" w:rsidRPr="006B7EC6">
        <w:t>neposredne sporazume</w:t>
      </w:r>
      <w:r w:rsidR="00826ED7">
        <w:t xml:space="preserve">, </w:t>
      </w:r>
      <w:r w:rsidR="00FC24CC">
        <w:t xml:space="preserve">v </w:t>
      </w:r>
      <w:r w:rsidR="00826ED7" w:rsidRPr="00C36322">
        <w:t>kateri</w:t>
      </w:r>
      <w:r w:rsidR="00FC24CC">
        <w:t>h</w:t>
      </w:r>
      <w:r w:rsidR="00826ED7" w:rsidRPr="00C36322">
        <w:t xml:space="preserve"> bodo določili pravice in obveznosti</w:t>
      </w:r>
      <w:r w:rsidR="00AB427C" w:rsidRPr="00C36322">
        <w:t>;</w:t>
      </w:r>
    </w:p>
    <w:p w14:paraId="7CA40531" w14:textId="45697CAA" w:rsidR="009B772A" w:rsidRPr="009B772A" w:rsidRDefault="009B772A" w:rsidP="00C36322">
      <w:pPr>
        <w:pStyle w:val="Odstavekseznama"/>
        <w:numPr>
          <w:ilvl w:val="0"/>
          <w:numId w:val="6"/>
        </w:numPr>
        <w:spacing w:line="240" w:lineRule="auto"/>
        <w:ind w:left="426" w:hanging="284"/>
      </w:pPr>
      <w:r w:rsidRPr="009B772A">
        <w:t xml:space="preserve">sta seznanila zaposlene, navedene v </w:t>
      </w:r>
      <w:r w:rsidR="00AF2F75">
        <w:t>tem sporazumu</w:t>
      </w:r>
      <w:r w:rsidRPr="009B772A">
        <w:t xml:space="preserve">, da se njihovi osebni podatki obdelujejo v skladu z 48. členom Zakona o delovnih razmerjih in člena 6/1/b Uredbe (EU) 2016/679 Evropskega parlamenta in Sveta z dne 27. aprila 2016 o varstvu posameznikov pri obdelavi osebnih podatkov in prostem pretoku takih podatkov ter o razveljavitvi Direktive 95/46/ES (v </w:t>
      </w:r>
      <w:r>
        <w:t>nadaljevanju</w:t>
      </w:r>
      <w:r w:rsidRPr="009B772A">
        <w:t>: Splošna uredba o varstvu podatkov)</w:t>
      </w:r>
    </w:p>
    <w:p w14:paraId="3B6819F1" w14:textId="44B3B44C" w:rsidR="0056625D" w:rsidRPr="00416E5A" w:rsidRDefault="0056625D" w:rsidP="006E6C99">
      <w:pPr>
        <w:pStyle w:val="Naslov1"/>
        <w:keepLines/>
        <w:spacing w:before="100" w:beforeAutospacing="1" w:after="100" w:afterAutospacing="1" w:line="260" w:lineRule="atLeast"/>
        <w:ind w:left="357" w:hanging="357"/>
        <w:rPr>
          <w:rFonts w:cs="Times New Roman"/>
          <w:caps/>
          <w:kern w:val="0"/>
          <w:sz w:val="20"/>
          <w:szCs w:val="28"/>
          <w:lang w:eastAsia="en-US"/>
        </w:rPr>
      </w:pPr>
      <w:r w:rsidRPr="00416E5A">
        <w:rPr>
          <w:rFonts w:cs="Times New Roman"/>
          <w:caps/>
          <w:kern w:val="0"/>
          <w:sz w:val="20"/>
          <w:szCs w:val="28"/>
          <w:lang w:eastAsia="en-US"/>
        </w:rPr>
        <w:t xml:space="preserve">II. </w:t>
      </w:r>
      <w:r w:rsidR="006E6C99" w:rsidRPr="00416E5A">
        <w:rPr>
          <w:rFonts w:cs="Times New Roman"/>
          <w:kern w:val="0"/>
          <w:sz w:val="20"/>
          <w:szCs w:val="28"/>
          <w:lang w:eastAsia="en-US"/>
        </w:rPr>
        <w:t>PREDMET</w:t>
      </w:r>
      <w:r w:rsidRPr="00416E5A">
        <w:rPr>
          <w:rFonts w:cs="Times New Roman"/>
          <w:caps/>
          <w:kern w:val="0"/>
          <w:sz w:val="20"/>
          <w:szCs w:val="28"/>
          <w:lang w:eastAsia="en-US"/>
        </w:rPr>
        <w:t xml:space="preserve"> </w:t>
      </w:r>
      <w:r w:rsidR="00AF2F75">
        <w:rPr>
          <w:rFonts w:cs="Times New Roman"/>
          <w:caps/>
          <w:kern w:val="0"/>
          <w:sz w:val="20"/>
          <w:szCs w:val="28"/>
          <w:lang w:eastAsia="en-US"/>
        </w:rPr>
        <w:t>SPORAZUMA</w:t>
      </w:r>
    </w:p>
    <w:p w14:paraId="23B8172E" w14:textId="77777777" w:rsidR="00BF6CD9" w:rsidRPr="0073549C" w:rsidRDefault="00BF6CD9" w:rsidP="00FE778C">
      <w:pPr>
        <w:pStyle w:val="pogodbaleni"/>
        <w:numPr>
          <w:ilvl w:val="0"/>
          <w:numId w:val="1"/>
        </w:numPr>
        <w:tabs>
          <w:tab w:val="clear" w:pos="720"/>
        </w:tabs>
        <w:ind w:left="360"/>
        <w:rPr>
          <w:rFonts w:cs="Arial"/>
        </w:rPr>
      </w:pPr>
      <w:r w:rsidRPr="0073549C">
        <w:rPr>
          <w:rFonts w:cs="Arial"/>
        </w:rPr>
        <w:t>člen</w:t>
      </w:r>
    </w:p>
    <w:p w14:paraId="685E1760" w14:textId="77777777" w:rsidR="0014427B" w:rsidRPr="0073549C" w:rsidRDefault="00BF6CD9" w:rsidP="006D5E32">
      <w:pPr>
        <w:jc w:val="both"/>
        <w:rPr>
          <w:rFonts w:ascii="Arial" w:hAnsi="Arial" w:cs="Arial"/>
          <w:sz w:val="20"/>
          <w:szCs w:val="20"/>
        </w:rPr>
      </w:pPr>
      <w:bookmarkStart w:id="2" w:name="_Hlk110603152"/>
      <w:r w:rsidRPr="0073549C">
        <w:rPr>
          <w:rFonts w:ascii="Arial" w:eastAsia="Calibri" w:hAnsi="Arial"/>
          <w:sz w:val="20"/>
          <w:szCs w:val="22"/>
          <w:lang w:eastAsia="en-US"/>
        </w:rPr>
        <w:t xml:space="preserve">Predmet </w:t>
      </w:r>
      <w:r w:rsidR="00AF2F75">
        <w:rPr>
          <w:rFonts w:ascii="Arial" w:eastAsia="Calibri" w:hAnsi="Arial"/>
          <w:sz w:val="20"/>
          <w:szCs w:val="22"/>
          <w:lang w:eastAsia="en-US"/>
        </w:rPr>
        <w:t>sporazuma</w:t>
      </w:r>
      <w:r w:rsidRPr="0073549C">
        <w:rPr>
          <w:rFonts w:ascii="Arial" w:eastAsia="Calibri" w:hAnsi="Arial"/>
          <w:sz w:val="20"/>
          <w:szCs w:val="22"/>
          <w:lang w:eastAsia="en-US"/>
        </w:rPr>
        <w:t xml:space="preserve"> </w:t>
      </w:r>
      <w:r w:rsidR="00216284">
        <w:rPr>
          <w:rFonts w:ascii="Arial" w:eastAsia="Calibri" w:hAnsi="Arial"/>
          <w:sz w:val="20"/>
          <w:szCs w:val="22"/>
          <w:lang w:eastAsia="en-US"/>
        </w:rPr>
        <w:t>je s</w:t>
      </w:r>
      <w:r w:rsidR="00216284" w:rsidRPr="00216284">
        <w:rPr>
          <w:rFonts w:ascii="Arial" w:eastAsia="Calibri" w:hAnsi="Arial"/>
          <w:sz w:val="20"/>
          <w:szCs w:val="22"/>
          <w:lang w:eastAsia="en-US"/>
        </w:rPr>
        <w:t>istem Skrinja: uvajanje novih virov in novih tehnologij, nadgradnja obstoječih in vzdrževanje</w:t>
      </w:r>
      <w:bookmarkEnd w:id="2"/>
      <w:r w:rsidR="00511069">
        <w:rPr>
          <w:rFonts w:ascii="Arial" w:eastAsia="Calibri" w:hAnsi="Arial"/>
          <w:sz w:val="20"/>
          <w:szCs w:val="22"/>
          <w:lang w:eastAsia="en-US"/>
        </w:rPr>
        <w:t xml:space="preserve"> in obsega naslednje aktivnosti: </w:t>
      </w:r>
    </w:p>
    <w:p w14:paraId="00B666E4" w14:textId="33EC7564" w:rsidR="00630121" w:rsidRPr="00630121" w:rsidRDefault="00630121" w:rsidP="00630121">
      <w:pPr>
        <w:pStyle w:val="Odstavekseznama"/>
        <w:numPr>
          <w:ilvl w:val="0"/>
          <w:numId w:val="31"/>
        </w:numPr>
        <w:spacing w:line="240" w:lineRule="auto"/>
        <w:ind w:left="714" w:hanging="357"/>
        <w:rPr>
          <w:rFonts w:cs="Arial"/>
          <w:color w:val="000000" w:themeColor="text1"/>
          <w:szCs w:val="20"/>
        </w:rPr>
      </w:pPr>
      <w:bookmarkStart w:id="3" w:name="_Hlk112751487"/>
      <w:r>
        <w:rPr>
          <w:rFonts w:cs="Arial"/>
          <w:color w:val="000000" w:themeColor="text1"/>
          <w:szCs w:val="20"/>
        </w:rPr>
        <w:lastRenderedPageBreak/>
        <w:t>a</w:t>
      </w:r>
      <w:r w:rsidRPr="00630121">
        <w:rPr>
          <w:rFonts w:cs="Arial"/>
          <w:color w:val="000000" w:themeColor="text1"/>
          <w:szCs w:val="20"/>
        </w:rPr>
        <w:t>ktivnost 1:</w:t>
      </w:r>
      <w:r w:rsidR="00826ED7" w:rsidRPr="00D4361A">
        <w:rPr>
          <w:bCs/>
          <w:color w:val="000000" w:themeColor="text1"/>
        </w:rPr>
        <w:t xml:space="preserve"> Seznanitev s sistemom in opredelitev potrebnih dopolnitev arhitekture BI okolja</w:t>
      </w:r>
      <w:r>
        <w:rPr>
          <w:rFonts w:cs="Arial"/>
          <w:color w:val="000000" w:themeColor="text1"/>
          <w:szCs w:val="20"/>
        </w:rPr>
        <w:t xml:space="preserve"> (v nadaljevanju: aktivnost 1)</w:t>
      </w:r>
      <w:r w:rsidRPr="00630121">
        <w:rPr>
          <w:rFonts w:cs="Arial"/>
          <w:color w:val="000000" w:themeColor="text1"/>
          <w:szCs w:val="20"/>
        </w:rPr>
        <w:t>,</w:t>
      </w:r>
    </w:p>
    <w:p w14:paraId="7095E21C" w14:textId="2FCF538A" w:rsidR="00630121" w:rsidRPr="00630121" w:rsidRDefault="00630121" w:rsidP="00630121">
      <w:pPr>
        <w:pStyle w:val="Odstavekseznama"/>
        <w:numPr>
          <w:ilvl w:val="0"/>
          <w:numId w:val="31"/>
        </w:numPr>
        <w:spacing w:line="240" w:lineRule="auto"/>
        <w:ind w:left="714" w:hanging="357"/>
        <w:rPr>
          <w:rFonts w:cs="Arial"/>
          <w:color w:val="000000" w:themeColor="text1"/>
          <w:szCs w:val="20"/>
        </w:rPr>
      </w:pPr>
      <w:r>
        <w:rPr>
          <w:rFonts w:cs="Arial"/>
          <w:color w:val="000000" w:themeColor="text1"/>
          <w:szCs w:val="20"/>
        </w:rPr>
        <w:t>a</w:t>
      </w:r>
      <w:r w:rsidRPr="00630121">
        <w:rPr>
          <w:rFonts w:cs="Arial"/>
          <w:color w:val="000000" w:themeColor="text1"/>
          <w:szCs w:val="20"/>
        </w:rPr>
        <w:t xml:space="preserve">ktivnost 2: </w:t>
      </w:r>
      <w:r w:rsidR="00826ED7" w:rsidRPr="00D4361A">
        <w:rPr>
          <w:bCs/>
          <w:color w:val="000000" w:themeColor="text1"/>
        </w:rPr>
        <w:t>Uvedba podatkovnih virov</w:t>
      </w:r>
      <w:r w:rsidR="00346F62">
        <w:rPr>
          <w:bCs/>
          <w:color w:val="000000" w:themeColor="text1"/>
        </w:rPr>
        <w:t xml:space="preserve"> </w:t>
      </w:r>
      <w:r w:rsidR="00826ED7" w:rsidRPr="00D4361A">
        <w:rPr>
          <w:bCs/>
          <w:color w:val="000000" w:themeColor="text1"/>
        </w:rPr>
        <w:t>v sistem Skrinja</w:t>
      </w:r>
      <w:r w:rsidR="00826ED7" w:rsidRPr="00630121" w:rsidDel="00826ED7">
        <w:rPr>
          <w:rFonts w:cs="Arial"/>
          <w:color w:val="000000" w:themeColor="text1"/>
          <w:szCs w:val="20"/>
        </w:rPr>
        <w:t xml:space="preserve"> </w:t>
      </w:r>
      <w:r>
        <w:rPr>
          <w:rFonts w:cs="Arial"/>
          <w:color w:val="000000" w:themeColor="text1"/>
          <w:szCs w:val="20"/>
        </w:rPr>
        <w:t>(v nadaljevanju: aktivnost 2)</w:t>
      </w:r>
      <w:r w:rsidRPr="00630121">
        <w:rPr>
          <w:rFonts w:cs="Arial"/>
          <w:color w:val="000000" w:themeColor="text1"/>
          <w:szCs w:val="20"/>
        </w:rPr>
        <w:t>,</w:t>
      </w:r>
    </w:p>
    <w:p w14:paraId="41104F99" w14:textId="573FF91B" w:rsidR="00630121" w:rsidRPr="00630121" w:rsidRDefault="00630121" w:rsidP="00630121">
      <w:pPr>
        <w:pStyle w:val="Odstavekseznama"/>
        <w:numPr>
          <w:ilvl w:val="0"/>
          <w:numId w:val="31"/>
        </w:numPr>
        <w:spacing w:line="240" w:lineRule="auto"/>
        <w:ind w:left="714" w:hanging="357"/>
        <w:rPr>
          <w:rFonts w:cs="Arial"/>
          <w:color w:val="000000" w:themeColor="text1"/>
          <w:szCs w:val="20"/>
        </w:rPr>
      </w:pPr>
      <w:r>
        <w:rPr>
          <w:rFonts w:cs="Arial"/>
          <w:color w:val="000000" w:themeColor="text1"/>
          <w:szCs w:val="20"/>
        </w:rPr>
        <w:t>a</w:t>
      </w:r>
      <w:r w:rsidRPr="00630121">
        <w:rPr>
          <w:rFonts w:cs="Arial"/>
          <w:color w:val="000000" w:themeColor="text1"/>
          <w:szCs w:val="20"/>
        </w:rPr>
        <w:t>ktivnost 3: Usposabljanje uporabnikov</w:t>
      </w:r>
      <w:r>
        <w:rPr>
          <w:rFonts w:cs="Arial"/>
          <w:color w:val="000000" w:themeColor="text1"/>
          <w:szCs w:val="20"/>
        </w:rPr>
        <w:t xml:space="preserve"> (v nadaljevanju: aktivnost 3)</w:t>
      </w:r>
      <w:r w:rsidRPr="00630121">
        <w:rPr>
          <w:rFonts w:cs="Arial"/>
          <w:color w:val="000000" w:themeColor="text1"/>
          <w:szCs w:val="20"/>
        </w:rPr>
        <w:t>,</w:t>
      </w:r>
    </w:p>
    <w:p w14:paraId="29CA7687" w14:textId="0A02AAAA" w:rsidR="00630121" w:rsidRDefault="00630121" w:rsidP="00630121">
      <w:pPr>
        <w:pStyle w:val="Odstavekseznama"/>
        <w:numPr>
          <w:ilvl w:val="0"/>
          <w:numId w:val="31"/>
        </w:numPr>
        <w:spacing w:line="240" w:lineRule="auto"/>
        <w:ind w:left="714" w:hanging="357"/>
        <w:rPr>
          <w:rFonts w:cs="Arial"/>
          <w:color w:val="000000" w:themeColor="text1"/>
          <w:szCs w:val="20"/>
        </w:rPr>
      </w:pPr>
      <w:r>
        <w:rPr>
          <w:rFonts w:cs="Arial"/>
          <w:color w:val="000000" w:themeColor="text1"/>
          <w:szCs w:val="20"/>
        </w:rPr>
        <w:t>a</w:t>
      </w:r>
      <w:r w:rsidRPr="00630121">
        <w:rPr>
          <w:rFonts w:cs="Arial"/>
          <w:color w:val="000000" w:themeColor="text1"/>
          <w:szCs w:val="20"/>
        </w:rPr>
        <w:t>ktivnost 4</w:t>
      </w:r>
      <w:r w:rsidR="00F5015A">
        <w:rPr>
          <w:rFonts w:cs="Arial"/>
          <w:color w:val="000000" w:themeColor="text1"/>
          <w:szCs w:val="20"/>
        </w:rPr>
        <w:t>A</w:t>
      </w:r>
      <w:r w:rsidRPr="00630121">
        <w:rPr>
          <w:rFonts w:cs="Arial"/>
          <w:color w:val="000000" w:themeColor="text1"/>
          <w:szCs w:val="20"/>
        </w:rPr>
        <w:t>: Osnovno vzdrževanje</w:t>
      </w:r>
      <w:r>
        <w:rPr>
          <w:rFonts w:cs="Arial"/>
          <w:color w:val="000000" w:themeColor="text1"/>
          <w:szCs w:val="20"/>
        </w:rPr>
        <w:t xml:space="preserve"> (v nadaljevanju: aktivnost 4</w:t>
      </w:r>
      <w:r w:rsidR="00F5015A">
        <w:rPr>
          <w:rFonts w:cs="Arial"/>
          <w:color w:val="000000" w:themeColor="text1"/>
          <w:szCs w:val="20"/>
        </w:rPr>
        <w:t>A</w:t>
      </w:r>
      <w:r>
        <w:rPr>
          <w:rFonts w:cs="Arial"/>
          <w:color w:val="000000" w:themeColor="text1"/>
          <w:szCs w:val="20"/>
        </w:rPr>
        <w:t>)</w:t>
      </w:r>
      <w:r w:rsidRPr="00630121">
        <w:rPr>
          <w:rFonts w:cs="Arial"/>
          <w:color w:val="000000" w:themeColor="text1"/>
          <w:szCs w:val="20"/>
        </w:rPr>
        <w:t>,</w:t>
      </w:r>
    </w:p>
    <w:p w14:paraId="1E6ED60D" w14:textId="1F4015B3" w:rsidR="00F5015A" w:rsidRPr="00ED28B5" w:rsidRDefault="00F5015A" w:rsidP="00ED28B5">
      <w:pPr>
        <w:pStyle w:val="Odstavekseznama"/>
        <w:numPr>
          <w:ilvl w:val="0"/>
          <w:numId w:val="31"/>
        </w:numPr>
        <w:spacing w:line="240" w:lineRule="auto"/>
        <w:ind w:left="714" w:hanging="357"/>
        <w:rPr>
          <w:rFonts w:cs="Arial"/>
          <w:color w:val="000000" w:themeColor="text1"/>
          <w:szCs w:val="20"/>
        </w:rPr>
      </w:pPr>
      <w:r>
        <w:rPr>
          <w:rFonts w:cs="Arial"/>
          <w:color w:val="000000" w:themeColor="text1"/>
          <w:szCs w:val="20"/>
        </w:rPr>
        <w:t>a</w:t>
      </w:r>
      <w:r w:rsidRPr="00630121">
        <w:rPr>
          <w:rFonts w:cs="Arial"/>
          <w:color w:val="000000" w:themeColor="text1"/>
          <w:szCs w:val="20"/>
        </w:rPr>
        <w:t>ktivnost 4</w:t>
      </w:r>
      <w:r>
        <w:rPr>
          <w:rFonts w:cs="Arial"/>
          <w:color w:val="000000" w:themeColor="text1"/>
          <w:szCs w:val="20"/>
        </w:rPr>
        <w:t>B</w:t>
      </w:r>
      <w:r w:rsidRPr="00630121">
        <w:rPr>
          <w:rFonts w:cs="Arial"/>
          <w:color w:val="000000" w:themeColor="text1"/>
          <w:szCs w:val="20"/>
        </w:rPr>
        <w:t>: Osnovno vzdrževanje</w:t>
      </w:r>
      <w:r>
        <w:rPr>
          <w:rFonts w:cs="Arial"/>
          <w:color w:val="000000" w:themeColor="text1"/>
          <w:szCs w:val="20"/>
        </w:rPr>
        <w:t xml:space="preserve"> (v nadaljevanju: aktivnost 4B)</w:t>
      </w:r>
      <w:r w:rsidRPr="00630121">
        <w:rPr>
          <w:rFonts w:cs="Arial"/>
          <w:color w:val="000000" w:themeColor="text1"/>
          <w:szCs w:val="20"/>
        </w:rPr>
        <w:t>,</w:t>
      </w:r>
    </w:p>
    <w:p w14:paraId="5731D9A1" w14:textId="016E60D2" w:rsidR="00630121" w:rsidRPr="00630121" w:rsidRDefault="00630121" w:rsidP="00630121">
      <w:pPr>
        <w:pStyle w:val="Odstavekseznama"/>
        <w:numPr>
          <w:ilvl w:val="0"/>
          <w:numId w:val="31"/>
        </w:numPr>
        <w:spacing w:line="240" w:lineRule="auto"/>
        <w:ind w:left="714" w:hanging="357"/>
        <w:rPr>
          <w:rFonts w:cs="Arial"/>
          <w:color w:val="000000" w:themeColor="text1"/>
          <w:szCs w:val="20"/>
        </w:rPr>
      </w:pPr>
      <w:r>
        <w:rPr>
          <w:rFonts w:cs="Arial"/>
          <w:color w:val="000000" w:themeColor="text1"/>
          <w:szCs w:val="20"/>
        </w:rPr>
        <w:t>a</w:t>
      </w:r>
      <w:r w:rsidRPr="00630121">
        <w:rPr>
          <w:rFonts w:cs="Arial"/>
          <w:color w:val="000000" w:themeColor="text1"/>
          <w:szCs w:val="20"/>
        </w:rPr>
        <w:t>ktivnost 5: Podpora naročniku</w:t>
      </w:r>
      <w:r>
        <w:rPr>
          <w:rFonts w:cs="Arial"/>
          <w:color w:val="000000" w:themeColor="text1"/>
          <w:szCs w:val="20"/>
        </w:rPr>
        <w:t xml:space="preserve"> (v nadaljevanju: aktivnost 5)</w:t>
      </w:r>
      <w:r w:rsidRPr="00630121">
        <w:rPr>
          <w:rFonts w:cs="Arial"/>
          <w:color w:val="000000" w:themeColor="text1"/>
          <w:szCs w:val="20"/>
        </w:rPr>
        <w:t>,</w:t>
      </w:r>
    </w:p>
    <w:p w14:paraId="2249B52B" w14:textId="540B068C" w:rsidR="00630121" w:rsidRPr="00630121" w:rsidRDefault="00630121" w:rsidP="00630121">
      <w:pPr>
        <w:pStyle w:val="Odstavekseznama"/>
        <w:numPr>
          <w:ilvl w:val="0"/>
          <w:numId w:val="31"/>
        </w:numPr>
        <w:spacing w:line="240" w:lineRule="auto"/>
        <w:ind w:left="714" w:hanging="357"/>
        <w:rPr>
          <w:rFonts w:cs="Arial"/>
          <w:color w:val="000000" w:themeColor="text1"/>
          <w:szCs w:val="20"/>
        </w:rPr>
      </w:pPr>
      <w:r>
        <w:rPr>
          <w:rFonts w:cs="Arial"/>
          <w:color w:val="000000" w:themeColor="text1"/>
          <w:szCs w:val="20"/>
        </w:rPr>
        <w:t>a</w:t>
      </w:r>
      <w:r w:rsidRPr="00630121">
        <w:rPr>
          <w:rFonts w:cs="Arial"/>
          <w:color w:val="000000" w:themeColor="text1"/>
          <w:szCs w:val="20"/>
        </w:rPr>
        <w:t>ktivnost 6: Računalniške storitve za nadgradnje in uporabo novih algoritmičnih in mobilnih</w:t>
      </w:r>
      <w:r>
        <w:rPr>
          <w:rFonts w:cs="Arial"/>
          <w:color w:val="000000" w:themeColor="text1"/>
          <w:szCs w:val="20"/>
        </w:rPr>
        <w:t xml:space="preserve"> </w:t>
      </w:r>
      <w:r w:rsidRPr="00630121">
        <w:rPr>
          <w:rFonts w:cs="Arial"/>
          <w:color w:val="000000" w:themeColor="text1"/>
          <w:szCs w:val="20"/>
        </w:rPr>
        <w:t>tehnologij</w:t>
      </w:r>
      <w:r w:rsidR="00B76911">
        <w:rPr>
          <w:rFonts w:cs="Arial"/>
          <w:color w:val="000000" w:themeColor="text1"/>
          <w:szCs w:val="20"/>
        </w:rPr>
        <w:t xml:space="preserve"> </w:t>
      </w:r>
      <w:r>
        <w:rPr>
          <w:rFonts w:cs="Arial"/>
          <w:color w:val="000000" w:themeColor="text1"/>
          <w:szCs w:val="20"/>
        </w:rPr>
        <w:t>(v nadaljevanju: aktivnost 6)</w:t>
      </w:r>
      <w:r w:rsidRPr="00630121">
        <w:rPr>
          <w:rFonts w:cs="Arial"/>
          <w:color w:val="000000" w:themeColor="text1"/>
          <w:szCs w:val="20"/>
        </w:rPr>
        <w:t>,</w:t>
      </w:r>
    </w:p>
    <w:p w14:paraId="00B7F5B0" w14:textId="1159C9B3" w:rsidR="00630121" w:rsidRPr="00630121" w:rsidRDefault="00630121" w:rsidP="00630121">
      <w:pPr>
        <w:pStyle w:val="Odstavekseznama"/>
        <w:numPr>
          <w:ilvl w:val="0"/>
          <w:numId w:val="31"/>
        </w:numPr>
        <w:spacing w:line="240" w:lineRule="auto"/>
        <w:ind w:left="714" w:hanging="357"/>
        <w:rPr>
          <w:rFonts w:cs="Arial"/>
          <w:color w:val="000000" w:themeColor="text1"/>
          <w:szCs w:val="20"/>
        </w:rPr>
      </w:pPr>
      <w:r>
        <w:rPr>
          <w:rFonts w:cs="Arial"/>
          <w:color w:val="000000" w:themeColor="text1"/>
          <w:szCs w:val="20"/>
        </w:rPr>
        <w:t>a</w:t>
      </w:r>
      <w:r w:rsidRPr="00630121">
        <w:rPr>
          <w:rFonts w:cs="Arial"/>
          <w:color w:val="000000" w:themeColor="text1"/>
          <w:szCs w:val="20"/>
        </w:rPr>
        <w:t>ktivnost 7: Uvedba podatkovnega vira KRPAN v sistem Skrinja</w:t>
      </w:r>
      <w:r w:rsidR="00B76911">
        <w:rPr>
          <w:rFonts w:cs="Arial"/>
          <w:color w:val="000000" w:themeColor="text1"/>
          <w:szCs w:val="20"/>
        </w:rPr>
        <w:t xml:space="preserve"> </w:t>
      </w:r>
      <w:r>
        <w:rPr>
          <w:rFonts w:cs="Arial"/>
          <w:color w:val="000000" w:themeColor="text1"/>
          <w:szCs w:val="20"/>
        </w:rPr>
        <w:t>(v nadaljevanju: aktivnost 7)</w:t>
      </w:r>
      <w:r w:rsidRPr="00630121">
        <w:rPr>
          <w:rFonts w:cs="Arial"/>
          <w:color w:val="000000" w:themeColor="text1"/>
          <w:szCs w:val="20"/>
        </w:rPr>
        <w:t>,</w:t>
      </w:r>
    </w:p>
    <w:p w14:paraId="2C5903DB" w14:textId="15458849" w:rsidR="00630121" w:rsidRPr="00630121" w:rsidRDefault="00630121" w:rsidP="00630121">
      <w:pPr>
        <w:pStyle w:val="Odstavekseznama"/>
        <w:numPr>
          <w:ilvl w:val="0"/>
          <w:numId w:val="31"/>
        </w:numPr>
        <w:spacing w:line="240" w:lineRule="auto"/>
        <w:ind w:left="714" w:hanging="357"/>
        <w:rPr>
          <w:rFonts w:cs="Arial"/>
          <w:color w:val="000000" w:themeColor="text1"/>
          <w:szCs w:val="20"/>
        </w:rPr>
      </w:pPr>
      <w:r>
        <w:rPr>
          <w:rFonts w:cs="Arial"/>
          <w:color w:val="000000" w:themeColor="text1"/>
          <w:szCs w:val="20"/>
        </w:rPr>
        <w:t>a</w:t>
      </w:r>
      <w:r w:rsidRPr="00630121">
        <w:rPr>
          <w:rFonts w:cs="Arial"/>
          <w:color w:val="000000" w:themeColor="text1"/>
          <w:szCs w:val="20"/>
        </w:rPr>
        <w:t xml:space="preserve">ktivnost 8: </w:t>
      </w:r>
      <w:r w:rsidR="00826ED7" w:rsidRPr="00D4361A">
        <w:rPr>
          <w:bCs/>
          <w:color w:val="000000" w:themeColor="text1"/>
        </w:rPr>
        <w:t>Uvedba podatkovnih virov Ministrstva za kmetijstvo, gozdarstvo in prehrano</w:t>
      </w:r>
      <w:r w:rsidR="00826ED7" w:rsidRPr="00630121" w:rsidDel="00826ED7">
        <w:rPr>
          <w:rFonts w:cs="Arial"/>
          <w:color w:val="000000" w:themeColor="text1"/>
          <w:szCs w:val="20"/>
        </w:rPr>
        <w:t xml:space="preserve"> </w:t>
      </w:r>
      <w:r>
        <w:rPr>
          <w:rFonts w:cs="Arial"/>
          <w:color w:val="000000" w:themeColor="text1"/>
          <w:szCs w:val="20"/>
        </w:rPr>
        <w:t>(v nadaljevanju: aktivnost 8)</w:t>
      </w:r>
      <w:r w:rsidR="006445BB">
        <w:rPr>
          <w:rFonts w:cs="Arial"/>
          <w:color w:val="000000" w:themeColor="text1"/>
          <w:szCs w:val="20"/>
        </w:rPr>
        <w:t>.</w:t>
      </w:r>
    </w:p>
    <w:bookmarkEnd w:id="3"/>
    <w:p w14:paraId="1B2573BE" w14:textId="77777777" w:rsidR="00511069" w:rsidRPr="009015B7" w:rsidRDefault="00511069" w:rsidP="009015B7">
      <w:pPr>
        <w:jc w:val="both"/>
        <w:rPr>
          <w:rFonts w:ascii="Arial" w:hAnsi="Arial" w:cs="Arial"/>
          <w:sz w:val="20"/>
          <w:szCs w:val="20"/>
        </w:rPr>
      </w:pPr>
    </w:p>
    <w:p w14:paraId="3E93DACB" w14:textId="3A38E429" w:rsidR="00454925" w:rsidRDefault="0056625D" w:rsidP="006D5E32">
      <w:pPr>
        <w:jc w:val="both"/>
        <w:rPr>
          <w:rFonts w:ascii="Arial" w:hAnsi="Arial" w:cs="Arial"/>
          <w:sz w:val="20"/>
          <w:szCs w:val="20"/>
        </w:rPr>
      </w:pPr>
      <w:r w:rsidRPr="00416E5A">
        <w:rPr>
          <w:rFonts w:ascii="Arial" w:hAnsi="Arial" w:cs="Arial"/>
          <w:sz w:val="20"/>
          <w:szCs w:val="20"/>
        </w:rPr>
        <w:t xml:space="preserve">Predmet </w:t>
      </w:r>
      <w:r w:rsidR="00AF2F75">
        <w:rPr>
          <w:rFonts w:ascii="Arial" w:hAnsi="Arial" w:cs="Arial"/>
          <w:sz w:val="20"/>
          <w:szCs w:val="20"/>
        </w:rPr>
        <w:t>sporazuma</w:t>
      </w:r>
      <w:r w:rsidRPr="00416E5A">
        <w:rPr>
          <w:rFonts w:ascii="Arial" w:hAnsi="Arial" w:cs="Arial"/>
          <w:sz w:val="20"/>
          <w:szCs w:val="20"/>
        </w:rPr>
        <w:t xml:space="preserve"> je podrobneje specificiran v tehničnih specifikacijah (priloga </w:t>
      </w:r>
      <w:r w:rsidR="00C36322">
        <w:rPr>
          <w:rFonts w:ascii="Arial" w:hAnsi="Arial" w:cs="Arial"/>
          <w:sz w:val="20"/>
          <w:szCs w:val="20"/>
        </w:rPr>
        <w:t>1</w:t>
      </w:r>
      <w:r w:rsidRPr="00416E5A">
        <w:rPr>
          <w:rFonts w:ascii="Arial" w:hAnsi="Arial" w:cs="Arial"/>
          <w:sz w:val="20"/>
          <w:szCs w:val="20"/>
        </w:rPr>
        <w:t>)</w:t>
      </w:r>
      <w:r w:rsidR="00AB427C">
        <w:rPr>
          <w:rFonts w:ascii="Arial" w:hAnsi="Arial" w:cs="Arial"/>
          <w:sz w:val="20"/>
          <w:szCs w:val="20"/>
        </w:rPr>
        <w:t xml:space="preserve"> in v predračunu (priloga 2),</w:t>
      </w:r>
      <w:r w:rsidRPr="00416E5A">
        <w:rPr>
          <w:rFonts w:ascii="Arial" w:hAnsi="Arial" w:cs="Arial"/>
          <w:sz w:val="20"/>
          <w:szCs w:val="20"/>
        </w:rPr>
        <w:t xml:space="preserve"> ki sta </w:t>
      </w:r>
      <w:r w:rsidR="00AF2F75">
        <w:rPr>
          <w:rFonts w:ascii="Arial" w:hAnsi="Arial" w:cs="Arial"/>
          <w:sz w:val="20"/>
          <w:szCs w:val="20"/>
        </w:rPr>
        <w:t>prilogi tega sporazuma</w:t>
      </w:r>
      <w:r w:rsidRPr="00416E5A">
        <w:rPr>
          <w:rFonts w:ascii="Arial" w:hAnsi="Arial" w:cs="Arial"/>
          <w:sz w:val="20"/>
          <w:szCs w:val="20"/>
        </w:rPr>
        <w:t xml:space="preserve"> in nj</w:t>
      </w:r>
      <w:r w:rsidR="00AF2F75">
        <w:rPr>
          <w:rFonts w:ascii="Arial" w:hAnsi="Arial" w:cs="Arial"/>
          <w:sz w:val="20"/>
          <w:szCs w:val="20"/>
        </w:rPr>
        <w:t>egov</w:t>
      </w:r>
      <w:r w:rsidRPr="00416E5A">
        <w:rPr>
          <w:rFonts w:ascii="Arial" w:hAnsi="Arial" w:cs="Arial"/>
          <w:sz w:val="20"/>
          <w:szCs w:val="20"/>
        </w:rPr>
        <w:t xml:space="preserve"> sestavni del, ter se izvaja na način, kot je določen v teh prilogah in </w:t>
      </w:r>
      <w:r w:rsidR="00AF2F75">
        <w:rPr>
          <w:rFonts w:ascii="Arial" w:hAnsi="Arial" w:cs="Arial"/>
          <w:sz w:val="20"/>
          <w:szCs w:val="20"/>
        </w:rPr>
        <w:t>tem sporazumu</w:t>
      </w:r>
      <w:r w:rsidR="009F048F">
        <w:rPr>
          <w:rFonts w:ascii="Arial" w:hAnsi="Arial" w:cs="Arial"/>
          <w:sz w:val="20"/>
          <w:szCs w:val="20"/>
        </w:rPr>
        <w:t>.</w:t>
      </w:r>
    </w:p>
    <w:p w14:paraId="5AC2B1F6" w14:textId="77777777" w:rsidR="00AB427C" w:rsidRPr="00AF2F75" w:rsidRDefault="004A6FF1" w:rsidP="00AF2F75">
      <w:pPr>
        <w:pStyle w:val="pogodbaleni"/>
        <w:numPr>
          <w:ilvl w:val="0"/>
          <w:numId w:val="1"/>
        </w:numPr>
        <w:tabs>
          <w:tab w:val="clear" w:pos="720"/>
        </w:tabs>
        <w:ind w:left="360"/>
        <w:rPr>
          <w:rFonts w:cs="Arial"/>
          <w:szCs w:val="20"/>
        </w:rPr>
      </w:pPr>
      <w:r w:rsidRPr="001F66C5">
        <w:rPr>
          <w:rFonts w:cs="Arial"/>
          <w:szCs w:val="20"/>
        </w:rPr>
        <w:t>člen</w:t>
      </w:r>
    </w:p>
    <w:p w14:paraId="3DD54926" w14:textId="7AECC195" w:rsidR="00630121" w:rsidRDefault="004A6FF1" w:rsidP="006D5E32">
      <w:pPr>
        <w:jc w:val="both"/>
        <w:rPr>
          <w:rFonts w:ascii="Arial" w:hAnsi="Arial" w:cs="Arial"/>
          <w:sz w:val="20"/>
          <w:szCs w:val="20"/>
        </w:rPr>
      </w:pPr>
      <w:r w:rsidRPr="004A6FF1">
        <w:rPr>
          <w:rFonts w:ascii="Arial" w:hAnsi="Arial" w:cs="Arial"/>
          <w:sz w:val="20"/>
          <w:szCs w:val="20"/>
        </w:rPr>
        <w:t>Obseg naročila oziroma količine so okvirne za ves čas trajanja te</w:t>
      </w:r>
      <w:r w:rsidR="00AF2F75">
        <w:rPr>
          <w:rFonts w:ascii="Arial" w:hAnsi="Arial" w:cs="Arial"/>
          <w:sz w:val="20"/>
          <w:szCs w:val="20"/>
        </w:rPr>
        <w:t>ga sporazuma</w:t>
      </w:r>
      <w:r w:rsidRPr="004A6FF1">
        <w:rPr>
          <w:rFonts w:ascii="Arial" w:hAnsi="Arial" w:cs="Arial"/>
          <w:sz w:val="20"/>
          <w:szCs w:val="20"/>
        </w:rPr>
        <w:t xml:space="preserve"> in se v času izvajanja </w:t>
      </w:r>
      <w:r w:rsidR="00AF2F75">
        <w:rPr>
          <w:rFonts w:ascii="Arial" w:hAnsi="Arial" w:cs="Arial"/>
          <w:sz w:val="20"/>
          <w:szCs w:val="20"/>
        </w:rPr>
        <w:t>sporazuma</w:t>
      </w:r>
      <w:r w:rsidRPr="004A6FF1">
        <w:rPr>
          <w:rFonts w:ascii="Arial" w:hAnsi="Arial" w:cs="Arial"/>
          <w:sz w:val="20"/>
          <w:szCs w:val="20"/>
        </w:rPr>
        <w:t xml:space="preserve"> lahko spremenijo. </w:t>
      </w:r>
      <w:r w:rsidR="00AB427C">
        <w:rPr>
          <w:rFonts w:ascii="Arial" w:hAnsi="Arial" w:cs="Arial"/>
          <w:sz w:val="20"/>
          <w:szCs w:val="20"/>
        </w:rPr>
        <w:t>Količine so določene na podlagi pridobljenih potreb posameznih naročnikov</w:t>
      </w:r>
      <w:r w:rsidRPr="004A6FF1">
        <w:rPr>
          <w:rFonts w:ascii="Arial" w:hAnsi="Arial" w:cs="Arial"/>
          <w:sz w:val="20"/>
          <w:szCs w:val="20"/>
        </w:rPr>
        <w:t>. Konkretne količine so odvisne od potreb posameznih naročnikov.</w:t>
      </w:r>
    </w:p>
    <w:p w14:paraId="6DFA5E5A" w14:textId="3DD293A9" w:rsidR="00BF6CD9" w:rsidRPr="00416E5A" w:rsidRDefault="00EA6A74" w:rsidP="0056625D">
      <w:pPr>
        <w:pStyle w:val="Naslov1"/>
        <w:keepLines/>
        <w:spacing w:before="100" w:beforeAutospacing="1" w:after="100" w:afterAutospacing="1" w:line="260" w:lineRule="atLeast"/>
        <w:rPr>
          <w:rFonts w:cs="Times New Roman"/>
          <w:caps/>
          <w:kern w:val="0"/>
          <w:sz w:val="20"/>
          <w:szCs w:val="28"/>
          <w:lang w:eastAsia="en-US"/>
        </w:rPr>
      </w:pPr>
      <w:r w:rsidRPr="00416E5A">
        <w:rPr>
          <w:rFonts w:cs="Times New Roman"/>
          <w:kern w:val="0"/>
          <w:sz w:val="20"/>
          <w:szCs w:val="28"/>
          <w:lang w:eastAsia="en-US"/>
        </w:rPr>
        <w:t xml:space="preserve">III. </w:t>
      </w:r>
      <w:r w:rsidR="00A9747A" w:rsidRPr="00416E5A">
        <w:rPr>
          <w:rFonts w:cs="Times New Roman"/>
          <w:caps/>
          <w:kern w:val="0"/>
          <w:sz w:val="20"/>
          <w:szCs w:val="28"/>
          <w:lang w:eastAsia="en-US"/>
        </w:rPr>
        <w:t xml:space="preserve">NAČIN </w:t>
      </w:r>
      <w:r w:rsidR="0038454E">
        <w:rPr>
          <w:rFonts w:cs="Times New Roman"/>
          <w:caps/>
          <w:kern w:val="0"/>
          <w:sz w:val="20"/>
          <w:szCs w:val="28"/>
          <w:lang w:eastAsia="en-US"/>
        </w:rPr>
        <w:t>NAROČANJA</w:t>
      </w:r>
      <w:r w:rsidR="00B400D0">
        <w:rPr>
          <w:rFonts w:cs="Times New Roman"/>
          <w:caps/>
          <w:kern w:val="0"/>
          <w:sz w:val="20"/>
          <w:szCs w:val="28"/>
          <w:lang w:eastAsia="en-US"/>
        </w:rPr>
        <w:t xml:space="preserve"> STORITEV</w:t>
      </w:r>
    </w:p>
    <w:p w14:paraId="390292B7" w14:textId="77777777" w:rsidR="00F810F3" w:rsidRPr="006E6C99" w:rsidRDefault="00F810F3" w:rsidP="001C1D17">
      <w:pPr>
        <w:pStyle w:val="pogodbaleni"/>
        <w:numPr>
          <w:ilvl w:val="0"/>
          <w:numId w:val="1"/>
        </w:numPr>
        <w:tabs>
          <w:tab w:val="clear" w:pos="720"/>
        </w:tabs>
        <w:ind w:left="360"/>
        <w:rPr>
          <w:rFonts w:cs="Arial"/>
          <w:szCs w:val="20"/>
        </w:rPr>
      </w:pPr>
      <w:r w:rsidRPr="006E6C99">
        <w:rPr>
          <w:rFonts w:cs="Arial"/>
          <w:szCs w:val="20"/>
        </w:rPr>
        <w:t>člen</w:t>
      </w:r>
    </w:p>
    <w:p w14:paraId="125D8CD6" w14:textId="278A1391" w:rsidR="00014144" w:rsidRPr="006E6C99" w:rsidRDefault="00F810F3" w:rsidP="00974339">
      <w:pPr>
        <w:jc w:val="both"/>
        <w:rPr>
          <w:rFonts w:ascii="Arial" w:hAnsi="Arial" w:cs="Arial"/>
          <w:sz w:val="20"/>
          <w:szCs w:val="20"/>
        </w:rPr>
      </w:pPr>
      <w:r w:rsidRPr="006E6C99">
        <w:rPr>
          <w:rFonts w:ascii="Arial" w:hAnsi="Arial" w:cs="Arial"/>
          <w:sz w:val="20"/>
          <w:szCs w:val="20"/>
        </w:rPr>
        <w:t xml:space="preserve">Posamezna naročila </w:t>
      </w:r>
      <w:r w:rsidR="001C1D17" w:rsidRPr="006E6C99">
        <w:rPr>
          <w:rFonts w:ascii="Arial" w:hAnsi="Arial" w:cs="Arial"/>
          <w:sz w:val="20"/>
          <w:szCs w:val="20"/>
        </w:rPr>
        <w:t>storitev</w:t>
      </w:r>
      <w:r w:rsidR="002052C7" w:rsidRPr="006E6C99">
        <w:rPr>
          <w:rFonts w:ascii="Arial" w:hAnsi="Arial" w:cs="Arial"/>
          <w:sz w:val="20"/>
          <w:szCs w:val="20"/>
        </w:rPr>
        <w:t>,</w:t>
      </w:r>
      <w:r w:rsidR="001C1D17" w:rsidRPr="006E6C99">
        <w:rPr>
          <w:rFonts w:ascii="Arial" w:hAnsi="Arial" w:cs="Arial"/>
          <w:sz w:val="20"/>
          <w:szCs w:val="20"/>
        </w:rPr>
        <w:t xml:space="preserve"> </w:t>
      </w:r>
      <w:r w:rsidRPr="006E6C99">
        <w:rPr>
          <w:rFonts w:ascii="Arial" w:hAnsi="Arial" w:cs="Arial"/>
          <w:sz w:val="20"/>
          <w:szCs w:val="20"/>
        </w:rPr>
        <w:t xml:space="preserve">ki </w:t>
      </w:r>
      <w:r w:rsidR="001C1D17" w:rsidRPr="006E6C99">
        <w:rPr>
          <w:rFonts w:ascii="Arial" w:hAnsi="Arial" w:cs="Arial"/>
          <w:sz w:val="20"/>
          <w:szCs w:val="20"/>
        </w:rPr>
        <w:t>so</w:t>
      </w:r>
      <w:r w:rsidRPr="006E6C99">
        <w:rPr>
          <w:rFonts w:ascii="Arial" w:hAnsi="Arial" w:cs="Arial"/>
          <w:sz w:val="20"/>
          <w:szCs w:val="20"/>
        </w:rPr>
        <w:t xml:space="preserve"> predmet tega sporazuma</w:t>
      </w:r>
      <w:r w:rsidR="006445BB" w:rsidRPr="006E6C99">
        <w:rPr>
          <w:rFonts w:ascii="Arial" w:hAnsi="Arial" w:cs="Arial"/>
          <w:sz w:val="20"/>
          <w:szCs w:val="20"/>
        </w:rPr>
        <w:t>,</w:t>
      </w:r>
      <w:r w:rsidRPr="006E6C99">
        <w:rPr>
          <w:rFonts w:ascii="Arial" w:hAnsi="Arial" w:cs="Arial"/>
          <w:sz w:val="20"/>
          <w:szCs w:val="20"/>
        </w:rPr>
        <w:t xml:space="preserve"> izvajajo posamezni naročniki na podlagi posamezn</w:t>
      </w:r>
      <w:r w:rsidR="00A34BEA" w:rsidRPr="006E6C99">
        <w:rPr>
          <w:rFonts w:ascii="Arial" w:hAnsi="Arial" w:cs="Arial"/>
          <w:sz w:val="20"/>
          <w:szCs w:val="20"/>
        </w:rPr>
        <w:t>ih sporazumov, na način kot je določeno v tem sporazumu</w:t>
      </w:r>
      <w:r w:rsidR="00D30040" w:rsidRPr="006E6C99">
        <w:rPr>
          <w:rFonts w:ascii="Arial" w:hAnsi="Arial" w:cs="Arial"/>
          <w:sz w:val="20"/>
          <w:szCs w:val="20"/>
        </w:rPr>
        <w:t xml:space="preserve"> in v </w:t>
      </w:r>
      <w:r w:rsidR="009A3A41" w:rsidRPr="006E6C99">
        <w:rPr>
          <w:rFonts w:ascii="Arial" w:hAnsi="Arial" w:cs="Arial"/>
          <w:sz w:val="20"/>
          <w:szCs w:val="20"/>
        </w:rPr>
        <w:t>p</w:t>
      </w:r>
      <w:r w:rsidR="00410374" w:rsidRPr="006E6C99">
        <w:rPr>
          <w:rFonts w:ascii="Arial" w:hAnsi="Arial" w:cs="Arial"/>
          <w:sz w:val="20"/>
          <w:szCs w:val="20"/>
        </w:rPr>
        <w:t xml:space="preserve">rilogi </w:t>
      </w:r>
      <w:r w:rsidR="00AD5AE9" w:rsidRPr="006E6C99">
        <w:rPr>
          <w:rFonts w:ascii="Arial" w:hAnsi="Arial" w:cs="Arial"/>
          <w:sz w:val="20"/>
          <w:szCs w:val="20"/>
        </w:rPr>
        <w:t>1</w:t>
      </w:r>
      <w:r w:rsidR="00D30040" w:rsidRPr="006E6C99">
        <w:rPr>
          <w:rFonts w:ascii="Arial" w:hAnsi="Arial" w:cs="Arial"/>
          <w:sz w:val="20"/>
          <w:szCs w:val="20"/>
        </w:rPr>
        <w:t>.</w:t>
      </w:r>
    </w:p>
    <w:p w14:paraId="2A866B22" w14:textId="01C8CC8D" w:rsidR="00630121" w:rsidRPr="006E6C99" w:rsidRDefault="00630121" w:rsidP="00974339">
      <w:pPr>
        <w:jc w:val="both"/>
        <w:rPr>
          <w:rFonts w:ascii="Arial" w:hAnsi="Arial" w:cs="Arial"/>
          <w:sz w:val="20"/>
          <w:szCs w:val="20"/>
        </w:rPr>
      </w:pPr>
    </w:p>
    <w:p w14:paraId="4718D661" w14:textId="2F44D656" w:rsidR="00ED31D5" w:rsidRPr="006E6C99" w:rsidRDefault="00ED31D5" w:rsidP="00ED31D5">
      <w:pPr>
        <w:jc w:val="both"/>
        <w:rPr>
          <w:rFonts w:ascii="Arial" w:hAnsi="Arial" w:cs="Arial"/>
          <w:sz w:val="20"/>
          <w:szCs w:val="20"/>
        </w:rPr>
      </w:pPr>
      <w:r w:rsidRPr="006E6C99">
        <w:rPr>
          <w:rFonts w:ascii="Arial" w:hAnsi="Arial" w:cs="Arial"/>
          <w:sz w:val="20"/>
          <w:szCs w:val="20"/>
        </w:rPr>
        <w:t xml:space="preserve">Storitve aktivnosti 1 se izvajajo izključno za posameznega naročnika Ministrstvo za javno upravo (v nadaljevanju: MJU). </w:t>
      </w:r>
    </w:p>
    <w:p w14:paraId="599152A6" w14:textId="77777777" w:rsidR="00ED31D5" w:rsidRPr="006E6C99" w:rsidRDefault="00ED31D5" w:rsidP="00ED31D5">
      <w:pPr>
        <w:jc w:val="both"/>
        <w:rPr>
          <w:rFonts w:ascii="Arial" w:hAnsi="Arial" w:cs="Arial"/>
          <w:sz w:val="20"/>
          <w:szCs w:val="20"/>
        </w:rPr>
      </w:pPr>
    </w:p>
    <w:p w14:paraId="0AE19994" w14:textId="1876D50A" w:rsidR="00ED31D5" w:rsidRPr="006E6C99" w:rsidRDefault="00544755" w:rsidP="00544755">
      <w:pPr>
        <w:jc w:val="both"/>
        <w:rPr>
          <w:rFonts w:ascii="Arial" w:hAnsi="Arial" w:cs="Arial"/>
          <w:sz w:val="20"/>
          <w:szCs w:val="20"/>
        </w:rPr>
      </w:pPr>
      <w:r w:rsidRPr="006E6C99">
        <w:rPr>
          <w:rFonts w:ascii="Arial" w:hAnsi="Arial" w:cs="Arial"/>
          <w:sz w:val="20"/>
          <w:szCs w:val="20"/>
        </w:rPr>
        <w:t>Posamezna naročila storitev aktivnosti 2</w:t>
      </w:r>
      <w:r w:rsidR="0070135A" w:rsidRPr="006E6C99">
        <w:rPr>
          <w:rFonts w:ascii="Arial" w:hAnsi="Arial" w:cs="Arial"/>
          <w:sz w:val="20"/>
          <w:szCs w:val="20"/>
        </w:rPr>
        <w:t xml:space="preserve"> </w:t>
      </w:r>
      <w:r w:rsidRPr="006E6C99">
        <w:rPr>
          <w:rFonts w:ascii="Arial" w:hAnsi="Arial" w:cs="Arial"/>
          <w:sz w:val="20"/>
          <w:szCs w:val="20"/>
        </w:rPr>
        <w:t xml:space="preserve">in 7 naroča izključno </w:t>
      </w:r>
      <w:r w:rsidR="00ED31D5" w:rsidRPr="006E6C99">
        <w:rPr>
          <w:rFonts w:ascii="Arial" w:hAnsi="Arial" w:cs="Arial"/>
          <w:sz w:val="20"/>
          <w:szCs w:val="20"/>
        </w:rPr>
        <w:t>MJU.</w:t>
      </w:r>
    </w:p>
    <w:p w14:paraId="77D54B61" w14:textId="21D7AA4A" w:rsidR="00544755" w:rsidRPr="006E6C99" w:rsidRDefault="00544755" w:rsidP="00544755">
      <w:pPr>
        <w:jc w:val="both"/>
        <w:rPr>
          <w:rFonts w:ascii="Arial" w:hAnsi="Arial" w:cs="Arial"/>
          <w:sz w:val="20"/>
          <w:szCs w:val="20"/>
        </w:rPr>
      </w:pPr>
    </w:p>
    <w:p w14:paraId="69ACA190" w14:textId="20186E0C" w:rsidR="00ED31D5" w:rsidRPr="006E6C99" w:rsidRDefault="00ED31D5" w:rsidP="00544755">
      <w:pPr>
        <w:jc w:val="both"/>
        <w:rPr>
          <w:rFonts w:ascii="Arial" w:hAnsi="Arial" w:cs="Arial"/>
          <w:sz w:val="20"/>
          <w:szCs w:val="20"/>
        </w:rPr>
      </w:pPr>
      <w:r w:rsidRPr="006E6C99">
        <w:rPr>
          <w:rFonts w:ascii="Arial" w:hAnsi="Arial" w:cs="Arial"/>
          <w:sz w:val="20"/>
          <w:szCs w:val="20"/>
        </w:rPr>
        <w:t xml:space="preserve">Posamezna naročila storitev aktivnosti 3 in </w:t>
      </w:r>
      <w:r w:rsidR="004A7C40" w:rsidRPr="006E6C99">
        <w:rPr>
          <w:rFonts w:ascii="Arial" w:hAnsi="Arial" w:cs="Arial"/>
          <w:sz w:val="20"/>
          <w:szCs w:val="20"/>
        </w:rPr>
        <w:t xml:space="preserve">5 naroča MJU ter po predhodni uskladitvi in potrditvi MJU kot upravljalca sistema Skrinja </w:t>
      </w:r>
      <w:r w:rsidR="0038454E" w:rsidRPr="006E6C99">
        <w:rPr>
          <w:rFonts w:ascii="Arial" w:hAnsi="Arial" w:cs="Arial"/>
          <w:sz w:val="20"/>
          <w:szCs w:val="20"/>
        </w:rPr>
        <w:t xml:space="preserve">tudi </w:t>
      </w:r>
      <w:r w:rsidR="004A7C40" w:rsidRPr="006E6C99">
        <w:rPr>
          <w:rFonts w:ascii="Arial" w:hAnsi="Arial" w:cs="Arial"/>
          <w:sz w:val="20"/>
          <w:szCs w:val="20"/>
        </w:rPr>
        <w:t xml:space="preserve">posamezni naročnik Ministrstvo za kmetijstvo, gozdarstvo in prehrano (v nadaljevanju MKGP). </w:t>
      </w:r>
    </w:p>
    <w:p w14:paraId="519C5B68" w14:textId="1BACFB24" w:rsidR="004A7C40" w:rsidRPr="006E6C99" w:rsidRDefault="004A7C40" w:rsidP="00544755">
      <w:pPr>
        <w:jc w:val="both"/>
        <w:rPr>
          <w:rFonts w:ascii="Arial" w:hAnsi="Arial" w:cs="Arial"/>
          <w:sz w:val="20"/>
          <w:szCs w:val="20"/>
        </w:rPr>
      </w:pPr>
    </w:p>
    <w:p w14:paraId="562B424F" w14:textId="42C3E5A4" w:rsidR="004A7C40" w:rsidRPr="006E6C99" w:rsidRDefault="004A7C40" w:rsidP="00544755">
      <w:pPr>
        <w:jc w:val="both"/>
        <w:rPr>
          <w:rFonts w:ascii="Arial" w:hAnsi="Arial" w:cs="Arial"/>
          <w:sz w:val="20"/>
          <w:szCs w:val="20"/>
        </w:rPr>
      </w:pPr>
      <w:r w:rsidRPr="00E45A89">
        <w:rPr>
          <w:rFonts w:ascii="Arial" w:hAnsi="Arial" w:cs="Arial"/>
          <w:sz w:val="20"/>
          <w:szCs w:val="20"/>
        </w:rPr>
        <w:t>Storitve aktivnosti 4</w:t>
      </w:r>
      <w:r w:rsidR="00F5015A" w:rsidRPr="00E45A89">
        <w:rPr>
          <w:rFonts w:ascii="Arial" w:hAnsi="Arial" w:cs="Arial"/>
          <w:sz w:val="20"/>
          <w:szCs w:val="20"/>
        </w:rPr>
        <w:t>A</w:t>
      </w:r>
      <w:r w:rsidRPr="00E45A89">
        <w:rPr>
          <w:rFonts w:ascii="Arial" w:hAnsi="Arial" w:cs="Arial"/>
          <w:sz w:val="20"/>
          <w:szCs w:val="20"/>
        </w:rPr>
        <w:t xml:space="preserve"> </w:t>
      </w:r>
      <w:r w:rsidR="00E45A89" w:rsidRPr="00E45A89">
        <w:rPr>
          <w:rFonts w:ascii="Arial" w:hAnsi="Arial" w:cs="Arial"/>
          <w:sz w:val="20"/>
          <w:szCs w:val="20"/>
        </w:rPr>
        <w:t xml:space="preserve">se izvajajo izključno za posameznega naročnika MJU in jih </w:t>
      </w:r>
      <w:r w:rsidR="00FB6DB3" w:rsidRPr="00E45A89">
        <w:rPr>
          <w:rFonts w:ascii="Arial" w:hAnsi="Arial" w:cs="Arial"/>
          <w:sz w:val="20"/>
          <w:szCs w:val="20"/>
        </w:rPr>
        <w:t xml:space="preserve"> izvajalec začne izvajati po izvedbi uvodnega sestanka iz </w:t>
      </w:r>
      <w:r w:rsidR="009A3A41" w:rsidRPr="00E45A89">
        <w:rPr>
          <w:rFonts w:ascii="Arial" w:hAnsi="Arial" w:cs="Arial"/>
          <w:sz w:val="20"/>
          <w:szCs w:val="20"/>
        </w:rPr>
        <w:t>p</w:t>
      </w:r>
      <w:r w:rsidR="00FB6DB3" w:rsidRPr="00E45A89">
        <w:rPr>
          <w:rFonts w:ascii="Arial" w:hAnsi="Arial" w:cs="Arial"/>
          <w:sz w:val="20"/>
          <w:szCs w:val="20"/>
        </w:rPr>
        <w:t>riloge 1 za aktivnost 1. Storitve aktivnosti 4</w:t>
      </w:r>
      <w:r w:rsidR="00F5015A" w:rsidRPr="00E45A89">
        <w:rPr>
          <w:rFonts w:ascii="Arial" w:hAnsi="Arial" w:cs="Arial"/>
          <w:sz w:val="20"/>
          <w:szCs w:val="20"/>
        </w:rPr>
        <w:t>B</w:t>
      </w:r>
      <w:r w:rsidR="00FB6DB3" w:rsidRPr="00E45A89">
        <w:rPr>
          <w:rFonts w:ascii="Arial" w:hAnsi="Arial" w:cs="Arial"/>
          <w:sz w:val="20"/>
          <w:szCs w:val="20"/>
        </w:rPr>
        <w:t xml:space="preserve"> </w:t>
      </w:r>
      <w:r w:rsidR="00E45A89" w:rsidRPr="00E45A89">
        <w:rPr>
          <w:rFonts w:ascii="Arial" w:hAnsi="Arial" w:cs="Arial"/>
          <w:sz w:val="20"/>
          <w:szCs w:val="20"/>
        </w:rPr>
        <w:t xml:space="preserve">se izvajajo izključno </w:t>
      </w:r>
      <w:r w:rsidR="00FB6DB3" w:rsidRPr="00E45A89">
        <w:rPr>
          <w:rFonts w:ascii="Arial" w:hAnsi="Arial" w:cs="Arial"/>
          <w:sz w:val="20"/>
          <w:szCs w:val="20"/>
        </w:rPr>
        <w:t xml:space="preserve">za MKGP </w:t>
      </w:r>
      <w:r w:rsidR="00E45A89" w:rsidRPr="00E45A89">
        <w:rPr>
          <w:rFonts w:ascii="Arial" w:hAnsi="Arial" w:cs="Arial"/>
          <w:sz w:val="20"/>
          <w:szCs w:val="20"/>
        </w:rPr>
        <w:t xml:space="preserve">in jih izvajalec začne izvajati </w:t>
      </w:r>
      <w:r w:rsidR="00FB6DB3" w:rsidRPr="00E45A89">
        <w:rPr>
          <w:rFonts w:ascii="Arial" w:hAnsi="Arial" w:cs="Arial"/>
          <w:sz w:val="20"/>
          <w:szCs w:val="20"/>
        </w:rPr>
        <w:t>z dnem prehoda v produkcijo prvega podatkovnega</w:t>
      </w:r>
      <w:r w:rsidR="00FB6DB3" w:rsidRPr="00FC35B0">
        <w:rPr>
          <w:rFonts w:ascii="Arial" w:hAnsi="Arial" w:cs="Arial"/>
          <w:sz w:val="20"/>
          <w:szCs w:val="20"/>
        </w:rPr>
        <w:t xml:space="preserve"> vira iz aktivnosti 8 (po podpisu primopredajnega zapisnika po zaključeni fazi »Testiranje in produkcija« iz </w:t>
      </w:r>
      <w:r w:rsidR="00DE7900" w:rsidRPr="00FC35B0">
        <w:rPr>
          <w:rFonts w:ascii="Arial" w:hAnsi="Arial" w:cs="Arial"/>
          <w:sz w:val="20"/>
          <w:szCs w:val="20"/>
        </w:rPr>
        <w:t>p</w:t>
      </w:r>
      <w:r w:rsidR="00FB6DB3" w:rsidRPr="00FC35B0">
        <w:rPr>
          <w:rFonts w:ascii="Arial" w:hAnsi="Arial" w:cs="Arial"/>
          <w:sz w:val="20"/>
          <w:szCs w:val="20"/>
        </w:rPr>
        <w:t>riloge 1), in po predhodnem obvestilu MJU o začetku izvajanja predmetnih storitev</w:t>
      </w:r>
      <w:r w:rsidR="0038454E" w:rsidRPr="00FC35B0">
        <w:rPr>
          <w:rFonts w:ascii="Arial" w:hAnsi="Arial" w:cs="Arial"/>
          <w:sz w:val="20"/>
          <w:szCs w:val="20"/>
        </w:rPr>
        <w:t xml:space="preserve"> za MKGP</w:t>
      </w:r>
      <w:r w:rsidR="00FB6DB3" w:rsidRPr="00FC35B0">
        <w:rPr>
          <w:rFonts w:ascii="Arial" w:hAnsi="Arial" w:cs="Arial"/>
          <w:sz w:val="20"/>
          <w:szCs w:val="20"/>
        </w:rPr>
        <w:t>.</w:t>
      </w:r>
    </w:p>
    <w:p w14:paraId="50DC4956" w14:textId="2DF6429B" w:rsidR="00ED31D5" w:rsidRPr="006E6C99" w:rsidRDefault="00ED31D5" w:rsidP="00ED31D5">
      <w:pPr>
        <w:jc w:val="both"/>
        <w:rPr>
          <w:rFonts w:ascii="Arial" w:hAnsi="Arial" w:cs="Arial"/>
          <w:sz w:val="20"/>
          <w:szCs w:val="20"/>
        </w:rPr>
      </w:pPr>
    </w:p>
    <w:p w14:paraId="374C9D5A" w14:textId="30DB8EDC" w:rsidR="0038454E" w:rsidRPr="006E6C99" w:rsidRDefault="0038454E" w:rsidP="0038454E">
      <w:pPr>
        <w:jc w:val="both"/>
        <w:rPr>
          <w:rFonts w:ascii="Arial" w:hAnsi="Arial" w:cs="Arial"/>
          <w:sz w:val="20"/>
          <w:szCs w:val="20"/>
        </w:rPr>
      </w:pPr>
      <w:r w:rsidRPr="006E6C99">
        <w:rPr>
          <w:rFonts w:ascii="Arial" w:hAnsi="Arial" w:cs="Arial"/>
          <w:sz w:val="20"/>
          <w:szCs w:val="20"/>
        </w:rPr>
        <w:t xml:space="preserve">Posamezna naročila storitev aktivnosti 6 naroča MJU ter po predhodni uskladitvi in potrditvi MJU kot upravljalca Sistema Skrinja tudi </w:t>
      </w:r>
      <w:r w:rsidR="00FC35B0">
        <w:rPr>
          <w:rFonts w:ascii="Arial" w:hAnsi="Arial" w:cs="Arial"/>
          <w:sz w:val="20"/>
          <w:szCs w:val="20"/>
        </w:rPr>
        <w:t xml:space="preserve">posamezni naročniki. </w:t>
      </w:r>
    </w:p>
    <w:p w14:paraId="25C45E55" w14:textId="113D501A" w:rsidR="00826ED7" w:rsidRPr="006E6C99" w:rsidRDefault="00826ED7" w:rsidP="00544755">
      <w:pPr>
        <w:jc w:val="both"/>
        <w:rPr>
          <w:rFonts w:ascii="Arial" w:hAnsi="Arial" w:cs="Arial"/>
          <w:sz w:val="20"/>
          <w:szCs w:val="20"/>
        </w:rPr>
      </w:pPr>
    </w:p>
    <w:p w14:paraId="5DA602F3" w14:textId="2FE237C2" w:rsidR="00AB6BC0" w:rsidRDefault="004E72D6" w:rsidP="00544755">
      <w:pPr>
        <w:jc w:val="both"/>
        <w:rPr>
          <w:rFonts w:ascii="Arial" w:hAnsi="Arial" w:cs="Arial"/>
          <w:sz w:val="20"/>
          <w:szCs w:val="20"/>
        </w:rPr>
      </w:pPr>
      <w:r w:rsidRPr="006E6C99">
        <w:rPr>
          <w:rFonts w:ascii="Arial" w:hAnsi="Arial" w:cs="Arial"/>
          <w:sz w:val="20"/>
          <w:szCs w:val="20"/>
        </w:rPr>
        <w:t xml:space="preserve">Posamezna naročila aktivnosti 8 naroča </w:t>
      </w:r>
      <w:r w:rsidR="00ED31D5" w:rsidRPr="006E6C99">
        <w:rPr>
          <w:rFonts w:ascii="Arial" w:hAnsi="Arial" w:cs="Arial"/>
          <w:sz w:val="20"/>
          <w:szCs w:val="20"/>
        </w:rPr>
        <w:t>MKGP</w:t>
      </w:r>
      <w:r w:rsidRPr="006E6C99">
        <w:rPr>
          <w:rFonts w:ascii="Arial" w:hAnsi="Arial" w:cs="Arial"/>
          <w:sz w:val="20"/>
          <w:szCs w:val="20"/>
        </w:rPr>
        <w:t xml:space="preserve"> po predhodn</w:t>
      </w:r>
      <w:r w:rsidR="004A7C40" w:rsidRPr="006E6C99">
        <w:rPr>
          <w:rFonts w:ascii="Arial" w:hAnsi="Arial" w:cs="Arial"/>
          <w:sz w:val="20"/>
          <w:szCs w:val="20"/>
        </w:rPr>
        <w:t>i uskladitvi in potrdi</w:t>
      </w:r>
      <w:r w:rsidR="00FB6DB3" w:rsidRPr="006E6C99">
        <w:rPr>
          <w:rFonts w:ascii="Arial" w:hAnsi="Arial" w:cs="Arial"/>
          <w:sz w:val="20"/>
          <w:szCs w:val="20"/>
        </w:rPr>
        <w:t>tvi MJU kot upravljalca sistema Skrinja.</w:t>
      </w:r>
      <w:r w:rsidR="00FB6DB3">
        <w:rPr>
          <w:rFonts w:ascii="Arial" w:hAnsi="Arial" w:cs="Arial"/>
          <w:sz w:val="20"/>
          <w:szCs w:val="20"/>
        </w:rPr>
        <w:t xml:space="preserve"> </w:t>
      </w:r>
    </w:p>
    <w:p w14:paraId="075DC8F3" w14:textId="2023F638" w:rsidR="000E7B4E" w:rsidRPr="000E7B4E" w:rsidRDefault="00EA6A74" w:rsidP="00EA6A74">
      <w:pPr>
        <w:pStyle w:val="Naslov1"/>
        <w:keepLines/>
        <w:spacing w:before="100" w:beforeAutospacing="1" w:after="100" w:afterAutospacing="1" w:line="260" w:lineRule="atLeast"/>
        <w:ind w:left="357" w:hanging="357"/>
        <w:rPr>
          <w:rFonts w:cs="Times New Roman"/>
          <w:caps/>
          <w:kern w:val="0"/>
          <w:sz w:val="20"/>
          <w:szCs w:val="28"/>
          <w:lang w:eastAsia="en-US"/>
        </w:rPr>
      </w:pPr>
      <w:r w:rsidRPr="00416E5A">
        <w:rPr>
          <w:rFonts w:cs="Times New Roman"/>
          <w:kern w:val="0"/>
          <w:sz w:val="20"/>
          <w:szCs w:val="28"/>
          <w:lang w:eastAsia="en-US"/>
        </w:rPr>
        <w:t>I</w:t>
      </w:r>
      <w:r>
        <w:rPr>
          <w:rFonts w:cs="Times New Roman"/>
          <w:kern w:val="0"/>
          <w:sz w:val="20"/>
          <w:szCs w:val="28"/>
          <w:lang w:eastAsia="en-US"/>
        </w:rPr>
        <w:t>V</w:t>
      </w:r>
      <w:r w:rsidRPr="00416E5A">
        <w:rPr>
          <w:rFonts w:cs="Times New Roman"/>
          <w:kern w:val="0"/>
          <w:sz w:val="20"/>
          <w:szCs w:val="28"/>
          <w:lang w:eastAsia="en-US"/>
        </w:rPr>
        <w:t xml:space="preserve">. </w:t>
      </w:r>
      <w:r>
        <w:rPr>
          <w:rFonts w:cs="Times New Roman"/>
          <w:kern w:val="0"/>
          <w:sz w:val="20"/>
          <w:szCs w:val="28"/>
          <w:lang w:eastAsia="en-US"/>
        </w:rPr>
        <w:t xml:space="preserve">OBVEZNOSTI </w:t>
      </w:r>
      <w:r w:rsidR="000E7B4E">
        <w:rPr>
          <w:rFonts w:cs="Times New Roman"/>
          <w:caps/>
          <w:kern w:val="0"/>
          <w:sz w:val="20"/>
          <w:szCs w:val="28"/>
          <w:lang w:eastAsia="en-US"/>
        </w:rPr>
        <w:t>STRANK TEGA SPORAZUMA</w:t>
      </w:r>
    </w:p>
    <w:p w14:paraId="33F2D830" w14:textId="77777777" w:rsidR="000E7B4E" w:rsidRDefault="000E7B4E" w:rsidP="00D30040">
      <w:pPr>
        <w:pStyle w:val="pogodbaleni"/>
        <w:numPr>
          <w:ilvl w:val="0"/>
          <w:numId w:val="1"/>
        </w:numPr>
        <w:tabs>
          <w:tab w:val="clear" w:pos="720"/>
        </w:tabs>
        <w:ind w:left="360"/>
        <w:rPr>
          <w:rFonts w:cs="Arial"/>
          <w:szCs w:val="20"/>
        </w:rPr>
      </w:pPr>
      <w:r>
        <w:rPr>
          <w:rFonts w:cs="Arial"/>
          <w:szCs w:val="20"/>
        </w:rPr>
        <w:t>člen</w:t>
      </w:r>
    </w:p>
    <w:p w14:paraId="065C6EFA" w14:textId="77777777" w:rsidR="000E7B4E" w:rsidRPr="000E7B4E" w:rsidRDefault="000E7B4E" w:rsidP="000E7B4E">
      <w:pPr>
        <w:jc w:val="both"/>
        <w:rPr>
          <w:rFonts w:ascii="Arial" w:hAnsi="Arial" w:cs="Arial"/>
          <w:sz w:val="20"/>
          <w:szCs w:val="20"/>
        </w:rPr>
      </w:pPr>
      <w:r w:rsidRPr="000E7B4E">
        <w:rPr>
          <w:rFonts w:ascii="Arial" w:hAnsi="Arial" w:cs="Arial"/>
          <w:sz w:val="20"/>
          <w:szCs w:val="20"/>
        </w:rPr>
        <w:t>Za opravljanje storitev po te</w:t>
      </w:r>
      <w:r>
        <w:rPr>
          <w:rFonts w:ascii="Arial" w:hAnsi="Arial" w:cs="Arial"/>
          <w:sz w:val="20"/>
          <w:szCs w:val="20"/>
        </w:rPr>
        <w:t>m sporazumu</w:t>
      </w:r>
      <w:r w:rsidRPr="000E7B4E">
        <w:rPr>
          <w:rFonts w:ascii="Arial" w:hAnsi="Arial" w:cs="Arial"/>
          <w:sz w:val="20"/>
          <w:szCs w:val="20"/>
        </w:rPr>
        <w:t xml:space="preserve"> </w:t>
      </w:r>
      <w:r w:rsidRPr="00630121">
        <w:rPr>
          <w:rFonts w:ascii="Arial" w:hAnsi="Arial" w:cs="Arial"/>
          <w:sz w:val="20"/>
          <w:szCs w:val="20"/>
        </w:rPr>
        <w:t xml:space="preserve">je </w:t>
      </w:r>
      <w:r w:rsidRPr="0038454E">
        <w:rPr>
          <w:rFonts w:ascii="Arial" w:hAnsi="Arial" w:cs="Arial"/>
          <w:sz w:val="20"/>
          <w:szCs w:val="20"/>
        </w:rPr>
        <w:t>naročnik</w:t>
      </w:r>
      <w:r w:rsidRPr="000E7B4E">
        <w:rPr>
          <w:rFonts w:ascii="Arial" w:hAnsi="Arial" w:cs="Arial"/>
          <w:sz w:val="20"/>
          <w:szCs w:val="20"/>
        </w:rPr>
        <w:t xml:space="preserve"> dolžan:</w:t>
      </w:r>
    </w:p>
    <w:p w14:paraId="231A0F84" w14:textId="77777777" w:rsidR="000E7B4E" w:rsidRPr="00FD1005" w:rsidRDefault="000E7B4E" w:rsidP="000E7B4E">
      <w:pPr>
        <w:pStyle w:val="Odstavekseznama"/>
        <w:numPr>
          <w:ilvl w:val="0"/>
          <w:numId w:val="6"/>
        </w:numPr>
        <w:spacing w:line="240" w:lineRule="auto"/>
        <w:ind w:left="426" w:hanging="284"/>
      </w:pPr>
      <w:r w:rsidRPr="00FD1005">
        <w:t>posredovati izvajalcu vso dokumentacijo in informacije, ki so potrebne za izvajanje storitev po te</w:t>
      </w:r>
      <w:r w:rsidR="00F810F3">
        <w:t>m</w:t>
      </w:r>
      <w:r w:rsidRPr="00FD1005">
        <w:t xml:space="preserve"> </w:t>
      </w:r>
      <w:r w:rsidR="00F810F3">
        <w:t>sporazumu</w:t>
      </w:r>
      <w:r w:rsidRPr="00FD1005">
        <w:t xml:space="preserve"> ter mu dajati ustrezne podatke in navodila, ki jih izvajalec potrebuje za opravljanje svojih obveznosti,</w:t>
      </w:r>
    </w:p>
    <w:p w14:paraId="39D1F240" w14:textId="77777777" w:rsidR="000E7B4E" w:rsidRPr="00FD1005" w:rsidRDefault="000E7B4E" w:rsidP="000E7B4E">
      <w:pPr>
        <w:pStyle w:val="Odstavekseznama"/>
        <w:numPr>
          <w:ilvl w:val="0"/>
          <w:numId w:val="6"/>
        </w:numPr>
        <w:spacing w:line="240" w:lineRule="auto"/>
        <w:ind w:left="426" w:hanging="284"/>
      </w:pPr>
      <w:r w:rsidRPr="00FD1005">
        <w:t>zagotoviti primerne delovne in tehnične pogoje za delo izvajalca,</w:t>
      </w:r>
    </w:p>
    <w:p w14:paraId="46475D09" w14:textId="77777777" w:rsidR="000E7B4E" w:rsidRPr="00FD1005" w:rsidRDefault="000E7B4E" w:rsidP="000E7B4E">
      <w:pPr>
        <w:pStyle w:val="Odstavekseznama"/>
        <w:numPr>
          <w:ilvl w:val="0"/>
          <w:numId w:val="6"/>
        </w:numPr>
        <w:spacing w:line="240" w:lineRule="auto"/>
        <w:ind w:left="426" w:hanging="284"/>
      </w:pPr>
      <w:r w:rsidRPr="00FD1005">
        <w:t>zagotoviti nemoten dostop do opreme, ki jo izvajalec potrebuje pri delu, v skladu z veljavno zakonodajo in internimi pravili varovanja in zaščite podatkov, dostopa do sistema in organa,</w:t>
      </w:r>
    </w:p>
    <w:p w14:paraId="7B03CBBF" w14:textId="35111871" w:rsidR="006E6C99" w:rsidRPr="000E7B4E" w:rsidRDefault="000E7B4E" w:rsidP="004D18EC">
      <w:pPr>
        <w:pStyle w:val="Odstavekseznama"/>
        <w:numPr>
          <w:ilvl w:val="0"/>
          <w:numId w:val="6"/>
        </w:numPr>
        <w:spacing w:line="240" w:lineRule="auto"/>
        <w:ind w:left="426" w:hanging="284"/>
      </w:pPr>
      <w:r w:rsidRPr="00FD1005">
        <w:t>na upravičeno zahtevo izvajalca omogočiti sodelovanje strokovnega osebja naročnika oziroma komunikacijo z naročnikovim osebjem, če je to potrebno za izvajanje storitev.</w:t>
      </w:r>
    </w:p>
    <w:p w14:paraId="72712052" w14:textId="77777777" w:rsidR="000E7B4E" w:rsidRDefault="000E7B4E" w:rsidP="00D30040">
      <w:pPr>
        <w:pStyle w:val="pogodbaleni"/>
        <w:numPr>
          <w:ilvl w:val="0"/>
          <w:numId w:val="1"/>
        </w:numPr>
        <w:tabs>
          <w:tab w:val="clear" w:pos="720"/>
        </w:tabs>
        <w:ind w:left="360"/>
        <w:rPr>
          <w:rFonts w:cs="Arial"/>
          <w:szCs w:val="20"/>
        </w:rPr>
      </w:pPr>
      <w:r>
        <w:rPr>
          <w:rFonts w:cs="Arial"/>
          <w:szCs w:val="20"/>
        </w:rPr>
        <w:lastRenderedPageBreak/>
        <w:t>člen</w:t>
      </w:r>
    </w:p>
    <w:p w14:paraId="6F54F8F0" w14:textId="688C4394" w:rsidR="00FD1005" w:rsidRDefault="00FD1005" w:rsidP="009015B7">
      <w:pPr>
        <w:jc w:val="both"/>
        <w:rPr>
          <w:rFonts w:ascii="Arial" w:hAnsi="Arial" w:cs="Arial"/>
          <w:sz w:val="20"/>
          <w:szCs w:val="20"/>
        </w:rPr>
      </w:pPr>
      <w:r w:rsidRPr="00FD1005">
        <w:rPr>
          <w:rFonts w:ascii="Arial" w:hAnsi="Arial" w:cs="Arial"/>
          <w:sz w:val="20"/>
          <w:szCs w:val="20"/>
        </w:rPr>
        <w:t>Izvajalec s podpisom te</w:t>
      </w:r>
      <w:r>
        <w:rPr>
          <w:rFonts w:ascii="Arial" w:hAnsi="Arial" w:cs="Arial"/>
          <w:sz w:val="20"/>
          <w:szCs w:val="20"/>
        </w:rPr>
        <w:t xml:space="preserve">ga sporazuma </w:t>
      </w:r>
      <w:r w:rsidRPr="00FD1005">
        <w:rPr>
          <w:rFonts w:ascii="Arial" w:hAnsi="Arial" w:cs="Arial"/>
          <w:sz w:val="20"/>
          <w:szCs w:val="20"/>
        </w:rPr>
        <w:t>potrjuje, da je v celoti seznanjen z obsegom in zahtevnostjo storitev</w:t>
      </w:r>
      <w:r w:rsidR="00D30040">
        <w:rPr>
          <w:rFonts w:ascii="Arial" w:hAnsi="Arial" w:cs="Arial"/>
          <w:sz w:val="20"/>
          <w:szCs w:val="20"/>
        </w:rPr>
        <w:t>, ki so predmet tega sporazuma,</w:t>
      </w:r>
      <w:r w:rsidRPr="00FD1005">
        <w:rPr>
          <w:rFonts w:ascii="Arial" w:hAnsi="Arial" w:cs="Arial"/>
          <w:sz w:val="20"/>
          <w:szCs w:val="20"/>
        </w:rPr>
        <w:t xml:space="preserve"> in da pozna vse spremljajoče rizike v zvezi z izvedbo storitev ter vse omejitve, ki iz tega izhajajo. </w:t>
      </w:r>
    </w:p>
    <w:p w14:paraId="29DF0174" w14:textId="77777777" w:rsidR="00FD1005" w:rsidRDefault="00FD1005" w:rsidP="00D30040">
      <w:pPr>
        <w:pStyle w:val="pogodbaleni"/>
        <w:numPr>
          <w:ilvl w:val="0"/>
          <w:numId w:val="1"/>
        </w:numPr>
        <w:tabs>
          <w:tab w:val="clear" w:pos="720"/>
        </w:tabs>
        <w:ind w:left="360"/>
        <w:rPr>
          <w:rFonts w:cs="Arial"/>
          <w:szCs w:val="20"/>
        </w:rPr>
      </w:pPr>
      <w:r>
        <w:rPr>
          <w:rFonts w:cs="Arial"/>
          <w:szCs w:val="20"/>
        </w:rPr>
        <w:t>člen</w:t>
      </w:r>
    </w:p>
    <w:p w14:paraId="6B479921" w14:textId="7AF11BC8" w:rsidR="000E7B4E" w:rsidRPr="000E7B4E" w:rsidRDefault="000E7B4E" w:rsidP="000E7B4E">
      <w:pPr>
        <w:jc w:val="both"/>
        <w:rPr>
          <w:rFonts w:ascii="Arial" w:hAnsi="Arial" w:cs="Arial"/>
          <w:sz w:val="20"/>
          <w:szCs w:val="20"/>
        </w:rPr>
      </w:pPr>
      <w:r w:rsidRPr="000E7B4E">
        <w:rPr>
          <w:rFonts w:ascii="Arial" w:hAnsi="Arial" w:cs="Arial"/>
          <w:sz w:val="20"/>
          <w:szCs w:val="20"/>
        </w:rPr>
        <w:t>Za opravljanje storitev</w:t>
      </w:r>
      <w:r w:rsidR="00D30040">
        <w:rPr>
          <w:rFonts w:ascii="Arial" w:hAnsi="Arial" w:cs="Arial"/>
          <w:sz w:val="20"/>
          <w:szCs w:val="20"/>
        </w:rPr>
        <w:t>, ki so predmet tega sporazuma,</w:t>
      </w:r>
      <w:r w:rsidRPr="000E7B4E">
        <w:rPr>
          <w:rFonts w:ascii="Arial" w:hAnsi="Arial" w:cs="Arial"/>
          <w:sz w:val="20"/>
          <w:szCs w:val="20"/>
        </w:rPr>
        <w:t xml:space="preserve"> je izvajalec dolžan:</w:t>
      </w:r>
    </w:p>
    <w:p w14:paraId="34CA6699" w14:textId="0EF5D929" w:rsidR="000E7B4E" w:rsidRPr="00FD1005" w:rsidRDefault="000E7B4E" w:rsidP="000E7B4E">
      <w:pPr>
        <w:pStyle w:val="Odstavekseznama"/>
        <w:numPr>
          <w:ilvl w:val="0"/>
          <w:numId w:val="6"/>
        </w:numPr>
        <w:spacing w:line="240" w:lineRule="auto"/>
        <w:ind w:left="426" w:hanging="284"/>
      </w:pPr>
      <w:r w:rsidRPr="00FD1005">
        <w:t xml:space="preserve">svoje pogodbene obveznosti opravljati strokovno, brezhibno in kvalitetno ter s poklicno skrbnostjo in v skladu z veljavno zakonodajo, tehničnimi predpisi, standardi in normativi ter na najracionalnejši način v okviru </w:t>
      </w:r>
      <w:r w:rsidR="00F810F3">
        <w:t xml:space="preserve">priloge </w:t>
      </w:r>
      <w:r w:rsidR="004071D9">
        <w:t>1</w:t>
      </w:r>
      <w:r w:rsidRPr="00FD1005">
        <w:t>,</w:t>
      </w:r>
    </w:p>
    <w:p w14:paraId="53CECCBA" w14:textId="77777777" w:rsidR="000E7B4E" w:rsidRPr="00FD1005" w:rsidRDefault="000E7B4E" w:rsidP="000E7B4E">
      <w:pPr>
        <w:pStyle w:val="Odstavekseznama"/>
        <w:numPr>
          <w:ilvl w:val="0"/>
          <w:numId w:val="6"/>
        </w:numPr>
        <w:spacing w:line="240" w:lineRule="auto"/>
        <w:ind w:left="426" w:hanging="284"/>
      </w:pPr>
      <w:r w:rsidRPr="00FD1005">
        <w:t>uporabljati sodobne informacijske tehnologije in metode ter upoštevati priporočila za izdelavo varnih aplikacij,</w:t>
      </w:r>
    </w:p>
    <w:p w14:paraId="3F90F0E9" w14:textId="77777777" w:rsidR="000E7B4E" w:rsidRPr="00FD1005" w:rsidRDefault="000E7B4E" w:rsidP="000E7B4E">
      <w:pPr>
        <w:pStyle w:val="Odstavekseznama"/>
        <w:numPr>
          <w:ilvl w:val="0"/>
          <w:numId w:val="6"/>
        </w:numPr>
        <w:spacing w:line="240" w:lineRule="auto"/>
        <w:ind w:left="426" w:hanging="284"/>
      </w:pPr>
      <w:r w:rsidRPr="00FD1005">
        <w:t>izvajati pogodbene obveznosti v dogovorjenih rokih,</w:t>
      </w:r>
    </w:p>
    <w:p w14:paraId="3676DF5B" w14:textId="77777777" w:rsidR="000E7B4E" w:rsidRPr="00FD1005" w:rsidRDefault="000E7B4E" w:rsidP="000E7B4E">
      <w:pPr>
        <w:pStyle w:val="Odstavekseznama"/>
        <w:numPr>
          <w:ilvl w:val="0"/>
          <w:numId w:val="6"/>
        </w:numPr>
        <w:spacing w:line="240" w:lineRule="auto"/>
        <w:ind w:left="426" w:hanging="284"/>
      </w:pPr>
      <w:r w:rsidRPr="00FD1005">
        <w:t>sodelovati z naročnikom,</w:t>
      </w:r>
    </w:p>
    <w:p w14:paraId="09636F31" w14:textId="77777777" w:rsidR="000E7B4E" w:rsidRPr="00FD1005" w:rsidRDefault="000E7B4E" w:rsidP="000E7B4E">
      <w:pPr>
        <w:pStyle w:val="Odstavekseznama"/>
        <w:numPr>
          <w:ilvl w:val="0"/>
          <w:numId w:val="6"/>
        </w:numPr>
        <w:spacing w:line="240" w:lineRule="auto"/>
        <w:ind w:left="426" w:hanging="284"/>
      </w:pPr>
      <w:r w:rsidRPr="00FD1005">
        <w:t>dajati potrebna pojasnila ter po potrebi ažurno reševati težave, ki bi se utegnile pojaviti med trajanjem te</w:t>
      </w:r>
      <w:r w:rsidR="00FD1005">
        <w:t>ga</w:t>
      </w:r>
      <w:r w:rsidRPr="00FD1005">
        <w:t xml:space="preserve"> </w:t>
      </w:r>
      <w:r w:rsidR="00FD1005">
        <w:t>sporazuma</w:t>
      </w:r>
      <w:r w:rsidRPr="00FD1005">
        <w:t>,</w:t>
      </w:r>
    </w:p>
    <w:p w14:paraId="46AD6911" w14:textId="77777777" w:rsidR="000E7B4E" w:rsidRPr="00FD1005" w:rsidRDefault="000E7B4E" w:rsidP="000E7B4E">
      <w:pPr>
        <w:pStyle w:val="Odstavekseznama"/>
        <w:numPr>
          <w:ilvl w:val="0"/>
          <w:numId w:val="6"/>
        </w:numPr>
        <w:spacing w:line="240" w:lineRule="auto"/>
        <w:ind w:left="426" w:hanging="284"/>
      </w:pPr>
      <w:r w:rsidRPr="00FD1005">
        <w:t>pisno obveščati naročnika o vsem, kar bi lahko vplivalo na potek izvrševanja tega sporazuma,</w:t>
      </w:r>
    </w:p>
    <w:p w14:paraId="05A488D9" w14:textId="77777777" w:rsidR="000E7B4E" w:rsidRPr="00FD1005" w:rsidRDefault="000E7B4E" w:rsidP="000E7B4E">
      <w:pPr>
        <w:pStyle w:val="Odstavekseznama"/>
        <w:numPr>
          <w:ilvl w:val="0"/>
          <w:numId w:val="6"/>
        </w:numPr>
        <w:spacing w:line="240" w:lineRule="auto"/>
        <w:ind w:left="426" w:hanging="284"/>
      </w:pPr>
      <w:r w:rsidRPr="00FD1005">
        <w:t>redno obveščati naročnika o poteku del,</w:t>
      </w:r>
    </w:p>
    <w:p w14:paraId="14228DE1" w14:textId="77777777" w:rsidR="000E7B4E" w:rsidRPr="00FD1005" w:rsidRDefault="000E7B4E" w:rsidP="000E7B4E">
      <w:pPr>
        <w:pStyle w:val="Odstavekseznama"/>
        <w:numPr>
          <w:ilvl w:val="0"/>
          <w:numId w:val="6"/>
        </w:numPr>
        <w:spacing w:line="240" w:lineRule="auto"/>
        <w:ind w:left="426" w:hanging="284"/>
      </w:pPr>
      <w:r w:rsidRPr="00FD1005">
        <w:t>naročniku omogočati ustrezen nadzor v času izvajanja del,</w:t>
      </w:r>
    </w:p>
    <w:p w14:paraId="0CA9A830" w14:textId="0898AB80" w:rsidR="000E7B4E" w:rsidRDefault="000E7B4E" w:rsidP="000E7B4E">
      <w:pPr>
        <w:pStyle w:val="Odstavekseznama"/>
        <w:numPr>
          <w:ilvl w:val="0"/>
          <w:numId w:val="6"/>
        </w:numPr>
        <w:spacing w:line="240" w:lineRule="auto"/>
        <w:ind w:left="426" w:hanging="284"/>
      </w:pPr>
      <w:r w:rsidRPr="00FD1005">
        <w:t>naročnika pravočasno pisno obveščati in z njim uskladiti vse obveznosti, ki jih le-ta mora izpolniti za nemoteno izvajanje predmeta naročila,</w:t>
      </w:r>
    </w:p>
    <w:p w14:paraId="0862BD0E" w14:textId="20B8B437" w:rsidR="00190513" w:rsidRDefault="004071D9" w:rsidP="000E7B4E">
      <w:pPr>
        <w:pStyle w:val="Odstavekseznama"/>
        <w:numPr>
          <w:ilvl w:val="0"/>
          <w:numId w:val="6"/>
        </w:numPr>
        <w:spacing w:line="240" w:lineRule="auto"/>
        <w:ind w:left="426" w:hanging="284"/>
      </w:pPr>
      <w:r>
        <w:t>naročnika vključevati v komunikacijo</w:t>
      </w:r>
      <w:r w:rsidR="00190513">
        <w:t xml:space="preserve"> v zvezi z razvojem in nadgradnjami</w:t>
      </w:r>
      <w:r>
        <w:t xml:space="preserve"> </w:t>
      </w:r>
      <w:r w:rsidR="00190513">
        <w:t xml:space="preserve">informacijskih rešitev, ki jih bo zagotavljal </w:t>
      </w:r>
      <w:r>
        <w:t>posameznim naročnik</w:t>
      </w:r>
      <w:r w:rsidR="00190513">
        <w:t xml:space="preserve">om na podlagi </w:t>
      </w:r>
      <w:r w:rsidR="001F7FE9">
        <w:t xml:space="preserve">posameznih </w:t>
      </w:r>
      <w:r w:rsidR="00190513">
        <w:t>neposrednih sporazumov, sklenjenih na podlagi tega kr</w:t>
      </w:r>
      <w:r w:rsidR="001F7FE9">
        <w:t>o</w:t>
      </w:r>
      <w:r w:rsidR="00190513">
        <w:t>vnega sporazuma</w:t>
      </w:r>
      <w:r>
        <w:t>,</w:t>
      </w:r>
    </w:p>
    <w:p w14:paraId="63A5FCCC" w14:textId="527FB57F" w:rsidR="00F810F3" w:rsidRPr="001656B7" w:rsidRDefault="00F810F3" w:rsidP="000E7B4E">
      <w:pPr>
        <w:pStyle w:val="Odstavekseznama"/>
        <w:numPr>
          <w:ilvl w:val="0"/>
          <w:numId w:val="6"/>
        </w:numPr>
        <w:spacing w:line="240" w:lineRule="auto"/>
        <w:ind w:left="426" w:hanging="284"/>
      </w:pPr>
      <w:r w:rsidRPr="001656B7">
        <w:t>z naročnikom</w:t>
      </w:r>
      <w:r w:rsidR="00D30040" w:rsidRPr="001656B7">
        <w:t xml:space="preserve"> in posameznimi naročniki</w:t>
      </w:r>
      <w:r w:rsidRPr="001656B7">
        <w:t xml:space="preserve"> komunicirati v slovenskem jeziku,</w:t>
      </w:r>
    </w:p>
    <w:p w14:paraId="71E00343" w14:textId="0505A858" w:rsidR="00FD1005" w:rsidRPr="00FD1005" w:rsidRDefault="00FD1005" w:rsidP="000E7B4E">
      <w:pPr>
        <w:pStyle w:val="Odstavekseznama"/>
        <w:numPr>
          <w:ilvl w:val="0"/>
          <w:numId w:val="6"/>
        </w:numPr>
        <w:spacing w:line="240" w:lineRule="auto"/>
        <w:ind w:left="426" w:hanging="284"/>
      </w:pPr>
      <w:r w:rsidRPr="001656B7">
        <w:t>zagotoviti, da kadri, ki izvajajo storitve,</w:t>
      </w:r>
      <w:r w:rsidR="00D30040" w:rsidRPr="001656B7">
        <w:t xml:space="preserve"> ki so predmet tega sporazuma,</w:t>
      </w:r>
      <w:r w:rsidRPr="001656B7">
        <w:t xml:space="preserve"> </w:t>
      </w:r>
      <w:r w:rsidR="00D30040" w:rsidRPr="001656B7">
        <w:t>z naročnikom in</w:t>
      </w:r>
      <w:r w:rsidRPr="001656B7">
        <w:t xml:space="preserve"> posamezni</w:t>
      </w:r>
      <w:r w:rsidR="00D30040" w:rsidRPr="001656B7">
        <w:t>mi</w:t>
      </w:r>
      <w:r w:rsidRPr="001656B7">
        <w:t xml:space="preserve"> naročnik</w:t>
      </w:r>
      <w:r w:rsidR="00D30040" w:rsidRPr="001656B7">
        <w:t>i</w:t>
      </w:r>
      <w:r w:rsidRPr="001656B7">
        <w:t xml:space="preserve"> komunicirajo v slovenskem jeziku ter poznajo slovensko tehnično izrazoslovje, vezano na predmet </w:t>
      </w:r>
      <w:r w:rsidR="00D30040" w:rsidRPr="001656B7">
        <w:t>tega sporazuma</w:t>
      </w:r>
      <w:r w:rsidRPr="001656B7">
        <w:t>. Če</w:t>
      </w:r>
      <w:r w:rsidRPr="00FD1005">
        <w:t xml:space="preserve"> kadri ne govorijo slovenskega jezika in ne razumejo ter ne poznajo slovenskega tehničnega izrazoslovja, mora izvajalec na svoje stroške zagotoviti uradnega tolmača z znanjem slovenskega jezika in slovenskega tehničnega izrazoslovja;</w:t>
      </w:r>
    </w:p>
    <w:p w14:paraId="6192173B" w14:textId="7BA09CD7" w:rsidR="00FD1005" w:rsidRPr="00360BAE" w:rsidRDefault="00FD1005" w:rsidP="00707032">
      <w:pPr>
        <w:pStyle w:val="Odstavekseznama"/>
        <w:numPr>
          <w:ilvl w:val="0"/>
          <w:numId w:val="6"/>
        </w:numPr>
        <w:spacing w:line="240" w:lineRule="auto"/>
        <w:ind w:left="426" w:hanging="284"/>
      </w:pPr>
      <w:r w:rsidRPr="00360BAE">
        <w:t>zagotoviti, da imajo kadri, ki izvajajo storitve po tem sporazumu, veljavne certifikate ves čas trajanja sporazuma,</w:t>
      </w:r>
    </w:p>
    <w:p w14:paraId="3C9219D6" w14:textId="77777777" w:rsidR="000E7B4E" w:rsidRPr="00FD1005" w:rsidRDefault="000E7B4E" w:rsidP="000E7B4E">
      <w:pPr>
        <w:pStyle w:val="Odstavekseznama"/>
        <w:numPr>
          <w:ilvl w:val="0"/>
          <w:numId w:val="6"/>
        </w:numPr>
        <w:spacing w:line="240" w:lineRule="auto"/>
        <w:ind w:left="426" w:hanging="284"/>
      </w:pPr>
      <w:r w:rsidRPr="00FD1005">
        <w:t>upoštevati zakonske določbe in veljavna naročnikova pravila za varovanje in zaščito podatkov, s katerimi se je dolžan seznaniti ob sklenitvi sporazuma.</w:t>
      </w:r>
    </w:p>
    <w:p w14:paraId="4BF5F3B1" w14:textId="77777777" w:rsidR="001D449C" w:rsidRPr="00416E5A" w:rsidRDefault="001D449C" w:rsidP="0097477A">
      <w:pPr>
        <w:pStyle w:val="pogodbaleni"/>
        <w:numPr>
          <w:ilvl w:val="0"/>
          <w:numId w:val="1"/>
        </w:numPr>
        <w:tabs>
          <w:tab w:val="clear" w:pos="720"/>
        </w:tabs>
        <w:ind w:left="360"/>
        <w:rPr>
          <w:rFonts w:cs="Arial"/>
          <w:szCs w:val="20"/>
        </w:rPr>
      </w:pPr>
      <w:r w:rsidRPr="00416E5A">
        <w:rPr>
          <w:rFonts w:cs="Arial"/>
          <w:szCs w:val="20"/>
        </w:rPr>
        <w:t>člen</w:t>
      </w:r>
    </w:p>
    <w:p w14:paraId="3592BC0C" w14:textId="77777777" w:rsidR="00FA2DB5" w:rsidRPr="006D5E32" w:rsidRDefault="001D449C" w:rsidP="00635052">
      <w:pPr>
        <w:jc w:val="both"/>
        <w:rPr>
          <w:rFonts w:ascii="Arial" w:hAnsi="Arial" w:cs="Arial"/>
          <w:sz w:val="20"/>
          <w:szCs w:val="20"/>
        </w:rPr>
      </w:pPr>
      <w:r w:rsidRPr="006D5E32">
        <w:rPr>
          <w:rFonts w:ascii="Arial" w:hAnsi="Arial" w:cs="Arial"/>
          <w:sz w:val="20"/>
          <w:szCs w:val="20"/>
        </w:rPr>
        <w:t xml:space="preserve">Izvajalec mora </w:t>
      </w:r>
      <w:r w:rsidR="00CC41E8" w:rsidRPr="006D5E32">
        <w:rPr>
          <w:rFonts w:ascii="Arial" w:hAnsi="Arial" w:cs="Arial"/>
          <w:sz w:val="20"/>
          <w:szCs w:val="20"/>
        </w:rPr>
        <w:t>storitve</w:t>
      </w:r>
      <w:r w:rsidR="000E7B4E">
        <w:rPr>
          <w:rFonts w:ascii="Arial" w:hAnsi="Arial" w:cs="Arial"/>
          <w:sz w:val="20"/>
          <w:szCs w:val="20"/>
        </w:rPr>
        <w:t>, ki so predmet tega sporazuma,</w:t>
      </w:r>
      <w:r w:rsidR="00CC41E8" w:rsidRPr="006D5E32">
        <w:rPr>
          <w:rFonts w:ascii="Arial" w:hAnsi="Arial" w:cs="Arial"/>
          <w:sz w:val="20"/>
          <w:szCs w:val="20"/>
        </w:rPr>
        <w:t xml:space="preserve"> izvajati s kadri,</w:t>
      </w:r>
      <w:r w:rsidRPr="006D5E32">
        <w:rPr>
          <w:rFonts w:ascii="Arial" w:hAnsi="Arial" w:cs="Arial"/>
          <w:sz w:val="20"/>
          <w:szCs w:val="20"/>
        </w:rPr>
        <w:t xml:space="preserve"> ki izpolnjujejo vse zahtevane </w:t>
      </w:r>
      <w:r w:rsidRPr="00FC35B0">
        <w:rPr>
          <w:rFonts w:ascii="Arial" w:hAnsi="Arial" w:cs="Arial"/>
          <w:sz w:val="20"/>
          <w:szCs w:val="20"/>
        </w:rPr>
        <w:t>pogoje iz dokumentacije</w:t>
      </w:r>
      <w:r w:rsidR="00D50FB8" w:rsidRPr="00FC35B0">
        <w:rPr>
          <w:rFonts w:ascii="Arial" w:hAnsi="Arial" w:cs="Arial"/>
          <w:sz w:val="20"/>
          <w:szCs w:val="20"/>
        </w:rPr>
        <w:t xml:space="preserve"> naročila</w:t>
      </w:r>
      <w:r w:rsidRPr="00FC35B0">
        <w:rPr>
          <w:rFonts w:ascii="Arial" w:hAnsi="Arial" w:cs="Arial"/>
          <w:sz w:val="20"/>
          <w:szCs w:val="20"/>
        </w:rPr>
        <w:t xml:space="preserve">, na podlagi </w:t>
      </w:r>
      <w:r w:rsidR="00D50FB8" w:rsidRPr="00FC35B0">
        <w:rPr>
          <w:rFonts w:ascii="Arial" w:hAnsi="Arial" w:cs="Arial"/>
          <w:sz w:val="20"/>
          <w:szCs w:val="20"/>
        </w:rPr>
        <w:t>katere</w:t>
      </w:r>
      <w:r w:rsidR="00495F62" w:rsidRPr="00FC35B0">
        <w:rPr>
          <w:rFonts w:ascii="Arial" w:hAnsi="Arial" w:cs="Arial"/>
          <w:sz w:val="20"/>
          <w:szCs w:val="20"/>
        </w:rPr>
        <w:t>ga</w:t>
      </w:r>
      <w:r w:rsidRPr="00FC35B0">
        <w:rPr>
          <w:rFonts w:ascii="Arial" w:hAnsi="Arial" w:cs="Arial"/>
          <w:sz w:val="20"/>
          <w:szCs w:val="20"/>
        </w:rPr>
        <w:t xml:space="preserve"> je bilo izvajalcu naročilo oddano in podpisan</w:t>
      </w:r>
      <w:r w:rsidR="00495F62" w:rsidRPr="00FC35B0">
        <w:rPr>
          <w:rFonts w:ascii="Arial" w:hAnsi="Arial" w:cs="Arial"/>
          <w:sz w:val="20"/>
          <w:szCs w:val="20"/>
        </w:rPr>
        <w:t xml:space="preserve"> ta sporazum.</w:t>
      </w:r>
      <w:r w:rsidR="00495F62">
        <w:rPr>
          <w:rFonts w:ascii="Arial" w:hAnsi="Arial" w:cs="Arial"/>
          <w:sz w:val="20"/>
          <w:szCs w:val="20"/>
        </w:rPr>
        <w:t xml:space="preserve"> </w:t>
      </w:r>
    </w:p>
    <w:p w14:paraId="5944DDAB" w14:textId="77777777" w:rsidR="00CC41E8" w:rsidRPr="006D5E32" w:rsidRDefault="00CC41E8" w:rsidP="00635052">
      <w:pPr>
        <w:jc w:val="both"/>
        <w:rPr>
          <w:rFonts w:ascii="Arial" w:hAnsi="Arial" w:cs="Arial"/>
          <w:sz w:val="20"/>
          <w:szCs w:val="20"/>
        </w:rPr>
      </w:pPr>
    </w:p>
    <w:p w14:paraId="41F8C3A2" w14:textId="515CA791" w:rsidR="000E7B4E" w:rsidRPr="000E7B4E" w:rsidRDefault="00FA175F" w:rsidP="000E7B4E">
      <w:pPr>
        <w:jc w:val="both"/>
        <w:rPr>
          <w:rFonts w:ascii="Arial" w:hAnsi="Arial" w:cs="Arial"/>
          <w:sz w:val="20"/>
          <w:szCs w:val="20"/>
        </w:rPr>
      </w:pPr>
      <w:r w:rsidRPr="006D5E32">
        <w:rPr>
          <w:rFonts w:ascii="Arial" w:hAnsi="Arial" w:cs="Arial"/>
          <w:sz w:val="20"/>
          <w:szCs w:val="20"/>
        </w:rPr>
        <w:t xml:space="preserve">Izvajalec je dolžan naročnika </w:t>
      </w:r>
      <w:r w:rsidR="00D50FB8" w:rsidRPr="006D5E32">
        <w:rPr>
          <w:rFonts w:ascii="Arial" w:hAnsi="Arial" w:cs="Arial"/>
          <w:sz w:val="20"/>
          <w:szCs w:val="20"/>
        </w:rPr>
        <w:t xml:space="preserve">vnaprej </w:t>
      </w:r>
      <w:r w:rsidRPr="006D5E32">
        <w:rPr>
          <w:rFonts w:ascii="Arial" w:hAnsi="Arial" w:cs="Arial"/>
          <w:sz w:val="20"/>
          <w:szCs w:val="20"/>
        </w:rPr>
        <w:t>obveščati o</w:t>
      </w:r>
      <w:r w:rsidR="00495F62">
        <w:rPr>
          <w:rFonts w:ascii="Arial" w:hAnsi="Arial" w:cs="Arial"/>
          <w:sz w:val="20"/>
          <w:szCs w:val="20"/>
        </w:rPr>
        <w:t xml:space="preserve"> vsaki kadrovski spremembi pri izvajanju </w:t>
      </w:r>
      <w:r w:rsidRPr="006D5E32">
        <w:rPr>
          <w:rFonts w:ascii="Arial" w:hAnsi="Arial" w:cs="Arial"/>
          <w:sz w:val="20"/>
          <w:szCs w:val="20"/>
        </w:rPr>
        <w:t xml:space="preserve">storitev tega </w:t>
      </w:r>
      <w:r w:rsidR="000E7B4E">
        <w:rPr>
          <w:rFonts w:ascii="Arial" w:hAnsi="Arial" w:cs="Arial"/>
          <w:sz w:val="20"/>
          <w:szCs w:val="20"/>
        </w:rPr>
        <w:t xml:space="preserve">sporazuma. </w:t>
      </w:r>
      <w:r w:rsidR="000E7B4E" w:rsidRPr="006D5E32">
        <w:rPr>
          <w:rFonts w:ascii="Arial" w:hAnsi="Arial" w:cs="Arial"/>
          <w:sz w:val="20"/>
          <w:szCs w:val="20"/>
        </w:rPr>
        <w:t>Kot sprememba se štejejo morebitn</w:t>
      </w:r>
      <w:r w:rsidR="000E7B4E">
        <w:rPr>
          <w:rFonts w:ascii="Arial" w:hAnsi="Arial" w:cs="Arial"/>
          <w:sz w:val="20"/>
          <w:szCs w:val="20"/>
        </w:rPr>
        <w:t xml:space="preserve">i dodatni kadri, ki bi opravljali predmetne storitve kot tudi morebitna zamenjava </w:t>
      </w:r>
      <w:r w:rsidR="000E7B4E" w:rsidRPr="006D5E32">
        <w:rPr>
          <w:rFonts w:ascii="Arial" w:hAnsi="Arial" w:cs="Arial"/>
          <w:sz w:val="20"/>
          <w:szCs w:val="20"/>
        </w:rPr>
        <w:t>prijavljenega</w:t>
      </w:r>
      <w:r w:rsidR="000E7B4E">
        <w:rPr>
          <w:rFonts w:ascii="Arial" w:hAnsi="Arial" w:cs="Arial"/>
          <w:sz w:val="20"/>
          <w:szCs w:val="20"/>
        </w:rPr>
        <w:t xml:space="preserve"> kadra</w:t>
      </w:r>
      <w:r w:rsidR="000E7B4E" w:rsidRPr="006D5E32">
        <w:rPr>
          <w:rFonts w:ascii="Arial" w:hAnsi="Arial" w:cs="Arial"/>
          <w:sz w:val="20"/>
          <w:szCs w:val="20"/>
        </w:rPr>
        <w:t xml:space="preserve">. Novi kadri morajo izpolnjevati pogoje, kot so bili zahtevani v dokumentaciji </w:t>
      </w:r>
      <w:r w:rsidR="00FC35B0">
        <w:rPr>
          <w:rFonts w:ascii="Arial" w:hAnsi="Arial" w:cs="Arial"/>
          <w:sz w:val="20"/>
          <w:szCs w:val="20"/>
        </w:rPr>
        <w:t>naročila, na podlagi katerega je bilo izvajalcu naročilo oddano in podpisan ta sporazum</w:t>
      </w:r>
      <w:r w:rsidR="000E7B4E" w:rsidRPr="006D5E32">
        <w:rPr>
          <w:rFonts w:ascii="Arial" w:hAnsi="Arial" w:cs="Arial"/>
          <w:sz w:val="20"/>
          <w:szCs w:val="20"/>
        </w:rPr>
        <w:t>.</w:t>
      </w:r>
      <w:r w:rsidR="000E7B4E">
        <w:rPr>
          <w:rFonts w:ascii="Arial" w:hAnsi="Arial" w:cs="Arial"/>
          <w:sz w:val="20"/>
          <w:szCs w:val="20"/>
        </w:rPr>
        <w:t xml:space="preserve"> </w:t>
      </w:r>
      <w:r w:rsidR="000E7B4E" w:rsidRPr="000E7B4E">
        <w:rPr>
          <w:rFonts w:ascii="Arial" w:hAnsi="Arial" w:cs="Arial"/>
          <w:sz w:val="20"/>
          <w:szCs w:val="20"/>
        </w:rPr>
        <w:t>Morebitni zamenjani kader mora izpolnjevati vse zahtevane kadrovske pogoje in mora omogočiti, da dosežene točke iz merila ne padejo. Ob vsaki spremembi je potrebno predložiti dokumente, ki so zahtevani in štejejo za usposobljenost kadra. Naročnik mora s tako spremembo soglašati</w:t>
      </w:r>
      <w:r w:rsidR="000E7B4E" w:rsidRPr="004E44E3">
        <w:rPr>
          <w:rFonts w:ascii="Arial" w:hAnsi="Arial" w:cs="Arial"/>
          <w:sz w:val="20"/>
          <w:szCs w:val="20"/>
        </w:rPr>
        <w:t xml:space="preserve">. </w:t>
      </w:r>
      <w:r w:rsidR="000E7B4E" w:rsidRPr="00630121">
        <w:rPr>
          <w:rFonts w:ascii="Arial" w:hAnsi="Arial" w:cs="Arial"/>
          <w:sz w:val="20"/>
          <w:szCs w:val="20"/>
        </w:rPr>
        <w:t xml:space="preserve">Če naročnik v </w:t>
      </w:r>
      <w:r w:rsidR="004E44E3" w:rsidRPr="00630121">
        <w:rPr>
          <w:rFonts w:ascii="Arial" w:hAnsi="Arial" w:cs="Arial"/>
          <w:sz w:val="20"/>
          <w:szCs w:val="20"/>
        </w:rPr>
        <w:t xml:space="preserve">15 </w:t>
      </w:r>
      <w:r w:rsidR="000E7B4E" w:rsidRPr="00630121">
        <w:rPr>
          <w:rFonts w:ascii="Arial" w:hAnsi="Arial" w:cs="Arial"/>
          <w:sz w:val="20"/>
          <w:szCs w:val="20"/>
        </w:rPr>
        <w:t>delovnih dneh po prejetem obvestilu o napovedani spremembi ne pošlje odgovora izvajalcu, se šteje da s spremembo soglaša.</w:t>
      </w:r>
    </w:p>
    <w:p w14:paraId="7F7607DF" w14:textId="77777777" w:rsidR="000E7B4E" w:rsidRDefault="000E7B4E" w:rsidP="00635052">
      <w:pPr>
        <w:jc w:val="both"/>
        <w:rPr>
          <w:rFonts w:ascii="Arial" w:hAnsi="Arial" w:cs="Arial"/>
          <w:sz w:val="20"/>
          <w:szCs w:val="20"/>
        </w:rPr>
      </w:pPr>
    </w:p>
    <w:p w14:paraId="6E18F709" w14:textId="77777777" w:rsidR="00A83F53" w:rsidRDefault="005B323E" w:rsidP="00635052">
      <w:pPr>
        <w:jc w:val="both"/>
        <w:rPr>
          <w:rFonts w:ascii="Arial" w:hAnsi="Arial" w:cs="Arial"/>
          <w:sz w:val="20"/>
          <w:szCs w:val="20"/>
        </w:rPr>
      </w:pPr>
      <w:r w:rsidRPr="000E7B4E">
        <w:rPr>
          <w:rFonts w:ascii="Arial" w:hAnsi="Arial" w:cs="Arial"/>
          <w:sz w:val="20"/>
          <w:szCs w:val="20"/>
        </w:rPr>
        <w:t xml:space="preserve">Izvajalec </w:t>
      </w:r>
      <w:r w:rsidR="00CC41E8" w:rsidRPr="000E7B4E">
        <w:rPr>
          <w:rFonts w:ascii="Arial" w:hAnsi="Arial" w:cs="Arial"/>
          <w:sz w:val="20"/>
          <w:szCs w:val="20"/>
        </w:rPr>
        <w:t xml:space="preserve">mora </w:t>
      </w:r>
      <w:r w:rsidRPr="000E7B4E">
        <w:rPr>
          <w:rFonts w:ascii="Arial" w:hAnsi="Arial" w:cs="Arial"/>
          <w:sz w:val="20"/>
          <w:szCs w:val="20"/>
        </w:rPr>
        <w:t>upoštevati določila poglavja o varstvu osebnih podatkov, ki se nanašajo na posamezen kader</w:t>
      </w:r>
      <w:r w:rsidRPr="006D5E32">
        <w:rPr>
          <w:rFonts w:ascii="Arial" w:hAnsi="Arial" w:cs="Arial"/>
          <w:sz w:val="20"/>
          <w:szCs w:val="20"/>
        </w:rPr>
        <w:t>.</w:t>
      </w:r>
    </w:p>
    <w:p w14:paraId="4ECA0C61" w14:textId="77777777" w:rsidR="00FA7CD7" w:rsidRDefault="00FA7CD7" w:rsidP="00BD6A96">
      <w:pPr>
        <w:pStyle w:val="pogodbaleni"/>
        <w:numPr>
          <w:ilvl w:val="0"/>
          <w:numId w:val="1"/>
        </w:numPr>
        <w:tabs>
          <w:tab w:val="clear" w:pos="720"/>
        </w:tabs>
        <w:ind w:left="360"/>
        <w:rPr>
          <w:rFonts w:cs="Arial"/>
          <w:szCs w:val="20"/>
        </w:rPr>
      </w:pPr>
      <w:r>
        <w:rPr>
          <w:rFonts w:cs="Arial"/>
          <w:szCs w:val="20"/>
        </w:rPr>
        <w:t>člen</w:t>
      </w:r>
    </w:p>
    <w:p w14:paraId="3849C5AC" w14:textId="2CF13A5A" w:rsidR="00FA7CD7" w:rsidRPr="00FA7CD7" w:rsidRDefault="00FA7CD7" w:rsidP="00FA7CD7">
      <w:pPr>
        <w:jc w:val="both"/>
        <w:rPr>
          <w:rFonts w:ascii="Arial" w:hAnsi="Arial" w:cs="Arial"/>
          <w:sz w:val="20"/>
          <w:szCs w:val="20"/>
        </w:rPr>
      </w:pPr>
      <w:r w:rsidRPr="00FA7CD7">
        <w:rPr>
          <w:rFonts w:ascii="Arial" w:hAnsi="Arial" w:cs="Arial"/>
          <w:sz w:val="20"/>
          <w:szCs w:val="20"/>
        </w:rPr>
        <w:t xml:space="preserve">Naročnik ima pravico izvajati nadzor nad delom izvajalca po </w:t>
      </w:r>
      <w:r w:rsidR="00BD6A96">
        <w:rPr>
          <w:rFonts w:ascii="Arial" w:hAnsi="Arial" w:cs="Arial"/>
          <w:sz w:val="20"/>
          <w:szCs w:val="20"/>
        </w:rPr>
        <w:t>tem sporazumu</w:t>
      </w:r>
      <w:r w:rsidRPr="00FA7CD7">
        <w:rPr>
          <w:rFonts w:ascii="Arial" w:hAnsi="Arial" w:cs="Arial"/>
          <w:sz w:val="20"/>
          <w:szCs w:val="20"/>
        </w:rPr>
        <w:t>.</w:t>
      </w:r>
    </w:p>
    <w:p w14:paraId="01312890" w14:textId="77777777" w:rsidR="00FA7CD7" w:rsidRPr="00FA7CD7" w:rsidRDefault="00FA7CD7" w:rsidP="00FA7CD7">
      <w:pPr>
        <w:jc w:val="both"/>
        <w:rPr>
          <w:rFonts w:ascii="Arial" w:hAnsi="Arial" w:cs="Arial"/>
          <w:sz w:val="20"/>
          <w:szCs w:val="20"/>
        </w:rPr>
      </w:pPr>
    </w:p>
    <w:p w14:paraId="55EDBDF4" w14:textId="77777777" w:rsidR="00FA7CD7" w:rsidRPr="00FA7CD7" w:rsidRDefault="00FA7CD7" w:rsidP="00FA7CD7">
      <w:pPr>
        <w:pStyle w:val="Odstavekseznama"/>
        <w:spacing w:line="240" w:lineRule="auto"/>
        <w:ind w:left="0"/>
      </w:pPr>
      <w:r w:rsidRPr="00FA7CD7">
        <w:rPr>
          <w:rFonts w:cs="Arial"/>
          <w:szCs w:val="20"/>
        </w:rPr>
        <w:t xml:space="preserve">Naročnik lahko izvede nadzorstveni pregled zaradi preverjanja katerekoli izvajalčeve obveznosti po </w:t>
      </w:r>
      <w:r>
        <w:rPr>
          <w:rFonts w:cs="Arial"/>
          <w:szCs w:val="20"/>
        </w:rPr>
        <w:t>tem sporazumu</w:t>
      </w:r>
      <w:r w:rsidRPr="00FA7CD7">
        <w:t>, vključno s preverjanjem, ali izvajalec:</w:t>
      </w:r>
    </w:p>
    <w:p w14:paraId="1C9D28D6" w14:textId="4842108B" w:rsidR="00FA7CD7" w:rsidRPr="00FA7CD7" w:rsidRDefault="00FA7CD7" w:rsidP="00FA7CD7">
      <w:pPr>
        <w:pStyle w:val="Odstavekseznama"/>
        <w:numPr>
          <w:ilvl w:val="0"/>
          <w:numId w:val="6"/>
        </w:numPr>
        <w:spacing w:line="240" w:lineRule="auto"/>
        <w:ind w:left="426" w:hanging="284"/>
      </w:pPr>
      <w:r w:rsidRPr="00FA7CD7">
        <w:t xml:space="preserve">opravlja storitve po </w:t>
      </w:r>
      <w:r w:rsidR="00BD6A96">
        <w:t>tem sporazumu</w:t>
      </w:r>
      <w:r w:rsidRPr="00FA7CD7">
        <w:t xml:space="preserve"> v skladu z zahtevami iz te</w:t>
      </w:r>
      <w:r w:rsidR="00BD6A96">
        <w:t>ga sporazuma</w:t>
      </w:r>
      <w:r w:rsidRPr="00FA7CD7">
        <w:t>,</w:t>
      </w:r>
    </w:p>
    <w:p w14:paraId="54346DF6" w14:textId="77777777" w:rsidR="00FA7CD7" w:rsidRPr="00FA7CD7" w:rsidRDefault="00FA7CD7" w:rsidP="00FA7CD7">
      <w:pPr>
        <w:pStyle w:val="Odstavekseznama"/>
        <w:numPr>
          <w:ilvl w:val="0"/>
          <w:numId w:val="6"/>
        </w:numPr>
        <w:spacing w:line="240" w:lineRule="auto"/>
        <w:ind w:left="426" w:hanging="284"/>
      </w:pPr>
      <w:r w:rsidRPr="00FA7CD7">
        <w:t>izvaja oziroma upošteva tehnične in druge varnostne ukrepe glede varovanja zaupnih podatkov ali kakovosti izvedenih storitev,</w:t>
      </w:r>
    </w:p>
    <w:p w14:paraId="02E24811" w14:textId="3076774F" w:rsidR="00FA7CD7" w:rsidRPr="00360BAE" w:rsidRDefault="00FA7CD7" w:rsidP="00635052">
      <w:pPr>
        <w:pStyle w:val="Odstavekseznama"/>
        <w:numPr>
          <w:ilvl w:val="0"/>
          <w:numId w:val="6"/>
        </w:numPr>
        <w:spacing w:line="240" w:lineRule="auto"/>
        <w:ind w:left="426" w:hanging="284"/>
      </w:pPr>
      <w:r w:rsidRPr="00FA7CD7">
        <w:t>upošteva predpise, ki se uporabljajo za storitve, ki so predmet te</w:t>
      </w:r>
      <w:r w:rsidR="00BD6A96">
        <w:t>ga sporazuma</w:t>
      </w:r>
      <w:r w:rsidRPr="00FA7CD7">
        <w:t>.</w:t>
      </w:r>
    </w:p>
    <w:p w14:paraId="3DF36674" w14:textId="3CF2D4F8" w:rsidR="00BF6CD9" w:rsidRDefault="00FE5094" w:rsidP="00C146A6">
      <w:pPr>
        <w:pStyle w:val="Naslov1"/>
        <w:keepLines/>
        <w:spacing w:before="100" w:beforeAutospacing="1" w:after="100" w:afterAutospacing="1" w:line="260" w:lineRule="atLeast"/>
        <w:ind w:left="357" w:hanging="357"/>
        <w:rPr>
          <w:rFonts w:cs="Times New Roman"/>
          <w:caps/>
          <w:kern w:val="0"/>
          <w:sz w:val="20"/>
          <w:szCs w:val="28"/>
          <w:lang w:eastAsia="en-US"/>
        </w:rPr>
      </w:pPr>
      <w:r w:rsidRPr="00416E5A">
        <w:rPr>
          <w:rFonts w:cs="Times New Roman"/>
          <w:caps/>
          <w:kern w:val="0"/>
          <w:sz w:val="20"/>
          <w:szCs w:val="28"/>
          <w:lang w:eastAsia="en-US"/>
        </w:rPr>
        <w:lastRenderedPageBreak/>
        <w:t>V</w:t>
      </w:r>
      <w:r w:rsidR="00BF6CD9" w:rsidRPr="00416E5A">
        <w:rPr>
          <w:rFonts w:cs="Times New Roman"/>
          <w:caps/>
          <w:kern w:val="0"/>
          <w:sz w:val="20"/>
          <w:szCs w:val="28"/>
          <w:lang w:eastAsia="en-US"/>
        </w:rPr>
        <w:t>.</w:t>
      </w:r>
      <w:r w:rsidR="00BF6CD9" w:rsidRPr="00416E5A">
        <w:rPr>
          <w:rFonts w:cs="Times New Roman"/>
          <w:caps/>
          <w:kern w:val="0"/>
          <w:sz w:val="20"/>
          <w:szCs w:val="28"/>
          <w:lang w:eastAsia="en-US"/>
        </w:rPr>
        <w:tab/>
      </w:r>
      <w:r w:rsidR="00C146A6">
        <w:rPr>
          <w:rFonts w:cs="Times New Roman"/>
          <w:caps/>
          <w:kern w:val="0"/>
          <w:sz w:val="20"/>
          <w:szCs w:val="28"/>
          <w:lang w:eastAsia="en-US"/>
        </w:rPr>
        <w:t>ROK</w:t>
      </w:r>
      <w:r w:rsidR="00EA6A74">
        <w:rPr>
          <w:rFonts w:cs="Times New Roman"/>
          <w:kern w:val="0"/>
          <w:sz w:val="20"/>
          <w:szCs w:val="28"/>
          <w:lang w:eastAsia="en-US"/>
        </w:rPr>
        <w:t>I</w:t>
      </w:r>
      <w:r w:rsidR="00C146A6">
        <w:rPr>
          <w:rFonts w:cs="Times New Roman"/>
          <w:caps/>
          <w:kern w:val="0"/>
          <w:sz w:val="20"/>
          <w:szCs w:val="28"/>
          <w:lang w:eastAsia="en-US"/>
        </w:rPr>
        <w:t xml:space="preserve"> </w:t>
      </w:r>
      <w:r w:rsidR="006E6C99">
        <w:rPr>
          <w:rFonts w:cs="Times New Roman"/>
          <w:kern w:val="0"/>
          <w:sz w:val="20"/>
          <w:szCs w:val="28"/>
          <w:lang w:eastAsia="en-US"/>
        </w:rPr>
        <w:t>IZVEDBE IN ODZIVNI ČASI</w:t>
      </w:r>
    </w:p>
    <w:p w14:paraId="3DAE4569" w14:textId="77777777" w:rsidR="00C146A6" w:rsidRPr="00C146A6" w:rsidRDefault="00C146A6" w:rsidP="00BD6A96">
      <w:pPr>
        <w:pStyle w:val="pogodbaleni"/>
        <w:numPr>
          <w:ilvl w:val="0"/>
          <w:numId w:val="1"/>
        </w:numPr>
        <w:tabs>
          <w:tab w:val="clear" w:pos="720"/>
        </w:tabs>
        <w:ind w:left="360"/>
        <w:rPr>
          <w:rFonts w:cs="Arial"/>
          <w:szCs w:val="20"/>
        </w:rPr>
      </w:pPr>
      <w:r w:rsidRPr="00416E5A">
        <w:rPr>
          <w:rFonts w:cs="Arial"/>
          <w:szCs w:val="20"/>
        </w:rPr>
        <w:t>člen</w:t>
      </w:r>
    </w:p>
    <w:p w14:paraId="31EE3CD7" w14:textId="1C30CDF8" w:rsidR="00C0217D" w:rsidRDefault="00332A71" w:rsidP="00360BAE">
      <w:pPr>
        <w:jc w:val="both"/>
        <w:rPr>
          <w:rFonts w:ascii="Arial" w:hAnsi="Arial" w:cs="Arial"/>
          <w:sz w:val="20"/>
          <w:szCs w:val="20"/>
        </w:rPr>
      </w:pPr>
      <w:r>
        <w:rPr>
          <w:rFonts w:ascii="Arial" w:hAnsi="Arial" w:cs="Arial"/>
          <w:sz w:val="20"/>
          <w:szCs w:val="20"/>
        </w:rPr>
        <w:t xml:space="preserve">Izvajalec mora </w:t>
      </w:r>
      <w:r w:rsidR="00C146A6" w:rsidRPr="00C146A6">
        <w:rPr>
          <w:rFonts w:ascii="Arial" w:hAnsi="Arial" w:cs="Arial"/>
          <w:sz w:val="20"/>
          <w:szCs w:val="20"/>
        </w:rPr>
        <w:t>posamezn</w:t>
      </w:r>
      <w:r>
        <w:rPr>
          <w:rFonts w:ascii="Arial" w:hAnsi="Arial" w:cs="Arial"/>
          <w:sz w:val="20"/>
          <w:szCs w:val="20"/>
        </w:rPr>
        <w:t>e</w:t>
      </w:r>
      <w:r w:rsidR="00C146A6" w:rsidRPr="00C146A6">
        <w:rPr>
          <w:rFonts w:ascii="Arial" w:hAnsi="Arial" w:cs="Arial"/>
          <w:sz w:val="20"/>
          <w:szCs w:val="20"/>
        </w:rPr>
        <w:t xml:space="preserve"> aktivnosti, ki s</w:t>
      </w:r>
      <w:r w:rsidR="00C146A6" w:rsidRPr="00544755">
        <w:rPr>
          <w:rFonts w:ascii="Arial" w:hAnsi="Arial" w:cs="Arial"/>
          <w:sz w:val="20"/>
          <w:szCs w:val="20"/>
        </w:rPr>
        <w:t>o predmet te</w:t>
      </w:r>
      <w:r w:rsidRPr="00544755">
        <w:rPr>
          <w:rFonts w:ascii="Arial" w:hAnsi="Arial" w:cs="Arial"/>
          <w:sz w:val="20"/>
          <w:szCs w:val="20"/>
        </w:rPr>
        <w:t xml:space="preserve">ga sporazuma, izvajati v rokih, določenih v </w:t>
      </w:r>
      <w:r w:rsidR="007C5277">
        <w:rPr>
          <w:rFonts w:ascii="Arial" w:hAnsi="Arial" w:cs="Arial"/>
          <w:sz w:val="20"/>
          <w:szCs w:val="20"/>
        </w:rPr>
        <w:t xml:space="preserve">tem sporazumu, </w:t>
      </w:r>
      <w:r w:rsidRPr="00544755">
        <w:rPr>
          <w:rFonts w:ascii="Arial" w:hAnsi="Arial" w:cs="Arial"/>
          <w:sz w:val="20"/>
          <w:szCs w:val="20"/>
        </w:rPr>
        <w:t xml:space="preserve">prilogi </w:t>
      </w:r>
      <w:r w:rsidR="00970DD4">
        <w:rPr>
          <w:rFonts w:ascii="Arial" w:hAnsi="Arial" w:cs="Arial"/>
          <w:sz w:val="20"/>
          <w:szCs w:val="20"/>
        </w:rPr>
        <w:t>1</w:t>
      </w:r>
      <w:r w:rsidRPr="00544755">
        <w:rPr>
          <w:rFonts w:ascii="Arial" w:hAnsi="Arial" w:cs="Arial"/>
          <w:sz w:val="20"/>
          <w:szCs w:val="20"/>
        </w:rPr>
        <w:t>.</w:t>
      </w:r>
      <w:r>
        <w:rPr>
          <w:rFonts w:ascii="Arial" w:hAnsi="Arial" w:cs="Arial"/>
          <w:sz w:val="20"/>
          <w:szCs w:val="20"/>
        </w:rPr>
        <w:t xml:space="preserve"> </w:t>
      </w:r>
    </w:p>
    <w:p w14:paraId="2CC34838" w14:textId="77777777" w:rsidR="00C0217D" w:rsidRPr="00C146A6" w:rsidRDefault="00C0217D" w:rsidP="00C0217D">
      <w:pPr>
        <w:pStyle w:val="pogodbaleni"/>
        <w:numPr>
          <w:ilvl w:val="0"/>
          <w:numId w:val="1"/>
        </w:numPr>
        <w:tabs>
          <w:tab w:val="clear" w:pos="720"/>
        </w:tabs>
        <w:ind w:left="360"/>
        <w:rPr>
          <w:rFonts w:cs="Arial"/>
          <w:szCs w:val="20"/>
        </w:rPr>
      </w:pPr>
      <w:r w:rsidRPr="00416E5A">
        <w:rPr>
          <w:rFonts w:cs="Arial"/>
          <w:szCs w:val="20"/>
        </w:rPr>
        <w:t>člen</w:t>
      </w:r>
    </w:p>
    <w:p w14:paraId="7F19FDF1" w14:textId="396FFD81" w:rsidR="00D62C71" w:rsidRPr="009A3A41" w:rsidRDefault="00D62C71" w:rsidP="00D62C71">
      <w:pPr>
        <w:jc w:val="both"/>
        <w:rPr>
          <w:rFonts w:ascii="Arial" w:hAnsi="Arial" w:cs="Arial"/>
          <w:sz w:val="20"/>
          <w:szCs w:val="20"/>
        </w:rPr>
      </w:pPr>
      <w:r w:rsidRPr="00970DD4">
        <w:rPr>
          <w:rFonts w:ascii="Arial" w:hAnsi="Arial" w:cs="Arial"/>
          <w:sz w:val="20"/>
          <w:szCs w:val="20"/>
        </w:rPr>
        <w:t xml:space="preserve">Storitve </w:t>
      </w:r>
      <w:r w:rsidR="007C5277">
        <w:rPr>
          <w:rFonts w:ascii="Arial" w:hAnsi="Arial" w:cs="Arial"/>
          <w:sz w:val="20"/>
          <w:szCs w:val="20"/>
        </w:rPr>
        <w:t>aktivnosti 4</w:t>
      </w:r>
      <w:r w:rsidR="00F5015A">
        <w:rPr>
          <w:rFonts w:ascii="Arial" w:hAnsi="Arial" w:cs="Arial"/>
          <w:sz w:val="20"/>
          <w:szCs w:val="20"/>
        </w:rPr>
        <w:t>A in 4B</w:t>
      </w:r>
      <w:r w:rsidR="007C5277">
        <w:rPr>
          <w:rFonts w:ascii="Arial" w:hAnsi="Arial" w:cs="Arial"/>
          <w:sz w:val="20"/>
          <w:szCs w:val="20"/>
        </w:rPr>
        <w:t xml:space="preserve"> </w:t>
      </w:r>
      <w:r w:rsidRPr="00970DD4">
        <w:rPr>
          <w:rFonts w:ascii="Arial" w:hAnsi="Arial" w:cs="Arial"/>
          <w:sz w:val="20"/>
          <w:szCs w:val="20"/>
        </w:rPr>
        <w:t>se izvajajo vsak delovni</w:t>
      </w:r>
      <w:r w:rsidRPr="00D62C71">
        <w:rPr>
          <w:rFonts w:ascii="Arial" w:hAnsi="Arial" w:cs="Arial"/>
          <w:sz w:val="20"/>
          <w:szCs w:val="20"/>
        </w:rPr>
        <w:t xml:space="preserve"> dan med 8. in 16. uro, ob posebnih priložnostih pa se lahko v dogovoru med naročnikom in izvajalcem izvedejo tudi izven tega časa</w:t>
      </w:r>
      <w:r w:rsidR="009076F1">
        <w:rPr>
          <w:rFonts w:ascii="Arial" w:hAnsi="Arial" w:cs="Arial"/>
          <w:sz w:val="20"/>
          <w:szCs w:val="20"/>
        </w:rPr>
        <w:t xml:space="preserve">. </w:t>
      </w:r>
    </w:p>
    <w:p w14:paraId="232FF18D" w14:textId="77777777" w:rsidR="00D62C71" w:rsidRPr="00390788" w:rsidRDefault="00D62C71" w:rsidP="00D62C71">
      <w:pPr>
        <w:pStyle w:val="pogodbaleni"/>
        <w:numPr>
          <w:ilvl w:val="0"/>
          <w:numId w:val="1"/>
        </w:numPr>
        <w:tabs>
          <w:tab w:val="clear" w:pos="720"/>
        </w:tabs>
        <w:ind w:left="360"/>
      </w:pPr>
      <w:r w:rsidRPr="00390788">
        <w:t>člen</w:t>
      </w:r>
    </w:p>
    <w:p w14:paraId="01527063" w14:textId="6F55BFD9" w:rsidR="00D62C71" w:rsidRPr="00D62C71" w:rsidRDefault="00D62C71" w:rsidP="00D62C71">
      <w:pPr>
        <w:jc w:val="both"/>
        <w:rPr>
          <w:rFonts w:ascii="Arial" w:hAnsi="Arial" w:cs="Arial"/>
          <w:sz w:val="20"/>
          <w:szCs w:val="20"/>
        </w:rPr>
      </w:pPr>
      <w:r w:rsidRPr="00D62C71">
        <w:rPr>
          <w:rFonts w:ascii="Arial" w:hAnsi="Arial" w:cs="Arial"/>
          <w:sz w:val="20"/>
          <w:szCs w:val="20"/>
        </w:rPr>
        <w:t xml:space="preserve">Izvajalec je pri </w:t>
      </w:r>
      <w:r w:rsidRPr="00BC5280">
        <w:rPr>
          <w:rFonts w:ascii="Arial" w:hAnsi="Arial" w:cs="Arial"/>
          <w:sz w:val="20"/>
          <w:szCs w:val="20"/>
        </w:rPr>
        <w:t>reševanju prijav uporabnikov</w:t>
      </w:r>
      <w:r w:rsidRPr="00D62C71">
        <w:rPr>
          <w:rFonts w:ascii="Arial" w:hAnsi="Arial" w:cs="Arial"/>
          <w:sz w:val="20"/>
          <w:szCs w:val="20"/>
        </w:rPr>
        <w:t xml:space="preserve"> dolžan upoštevati v </w:t>
      </w:r>
      <w:r w:rsidR="00D410BC">
        <w:rPr>
          <w:rFonts w:ascii="Arial" w:hAnsi="Arial" w:cs="Arial"/>
          <w:sz w:val="20"/>
          <w:szCs w:val="20"/>
        </w:rPr>
        <w:t>tem sporazumu</w:t>
      </w:r>
      <w:r w:rsidRPr="00D62C71">
        <w:rPr>
          <w:rFonts w:ascii="Arial" w:hAnsi="Arial" w:cs="Arial"/>
          <w:sz w:val="20"/>
          <w:szCs w:val="20"/>
        </w:rPr>
        <w:t xml:space="preserve"> dogovorjene odzivne čase, prav tako pa je dolžan odpravljati napake v rokih, določenih s spodnjo razpredelnico. Odzivni čas za </w:t>
      </w:r>
      <w:r w:rsidR="007C5277">
        <w:rPr>
          <w:rFonts w:ascii="Arial" w:hAnsi="Arial" w:cs="Arial"/>
          <w:sz w:val="20"/>
          <w:szCs w:val="20"/>
        </w:rPr>
        <w:t xml:space="preserve">storitve aktivnosti </w:t>
      </w:r>
      <w:r w:rsidR="00F573FB">
        <w:rPr>
          <w:rFonts w:ascii="Arial" w:hAnsi="Arial" w:cs="Arial"/>
          <w:sz w:val="20"/>
          <w:szCs w:val="20"/>
        </w:rPr>
        <w:t>4</w:t>
      </w:r>
      <w:r w:rsidR="00F5015A">
        <w:rPr>
          <w:rFonts w:ascii="Arial" w:hAnsi="Arial" w:cs="Arial"/>
          <w:sz w:val="20"/>
          <w:szCs w:val="20"/>
        </w:rPr>
        <w:t>A in 4B</w:t>
      </w:r>
      <w:r w:rsidR="00F573FB" w:rsidRPr="0054720F">
        <w:rPr>
          <w:rFonts w:ascii="Arial" w:hAnsi="Arial" w:cs="Arial"/>
          <w:sz w:val="20"/>
          <w:szCs w:val="20"/>
        </w:rPr>
        <w:t xml:space="preserve"> </w:t>
      </w:r>
      <w:r w:rsidRPr="00970DD4">
        <w:rPr>
          <w:rFonts w:ascii="Arial" w:hAnsi="Arial" w:cs="Arial"/>
          <w:sz w:val="20"/>
          <w:szCs w:val="20"/>
        </w:rPr>
        <w:t>je</w:t>
      </w:r>
      <w:r w:rsidRPr="00D62C71">
        <w:rPr>
          <w:rFonts w:ascii="Arial" w:hAnsi="Arial" w:cs="Arial"/>
          <w:sz w:val="20"/>
          <w:szCs w:val="20"/>
        </w:rPr>
        <w:t xml:space="preserve"> najdaljši čas, ki lahko preteče od prejema prijave oziroma zahteve za pomoč, ki je podana</w:t>
      </w:r>
      <w:r w:rsidR="0054720F">
        <w:rPr>
          <w:rFonts w:ascii="Arial" w:hAnsi="Arial" w:cs="Arial"/>
          <w:sz w:val="20"/>
          <w:szCs w:val="20"/>
        </w:rPr>
        <w:t xml:space="preserve"> po protokolu vzdrževanja</w:t>
      </w:r>
      <w:r w:rsidRPr="00D62C71">
        <w:rPr>
          <w:rFonts w:ascii="Arial" w:hAnsi="Arial" w:cs="Arial"/>
          <w:sz w:val="20"/>
          <w:szCs w:val="20"/>
        </w:rPr>
        <w:t xml:space="preserve">, katere </w:t>
      </w:r>
      <w:r w:rsidR="0054720F">
        <w:rPr>
          <w:rFonts w:ascii="Arial" w:hAnsi="Arial" w:cs="Arial"/>
          <w:sz w:val="20"/>
          <w:szCs w:val="20"/>
        </w:rPr>
        <w:t>dogovorita izvajalec in naročnik</w:t>
      </w:r>
      <w:r w:rsidRPr="00D62C71">
        <w:rPr>
          <w:rFonts w:ascii="Arial" w:hAnsi="Arial" w:cs="Arial"/>
          <w:sz w:val="20"/>
          <w:szCs w:val="20"/>
        </w:rPr>
        <w:t>. Odzivni čas je odvisen od resnosti problema, kot ga v prijavi navede uporabnik.</w:t>
      </w:r>
    </w:p>
    <w:p w14:paraId="52AE485A" w14:textId="77777777" w:rsidR="00D62C71" w:rsidRPr="00D62C71" w:rsidRDefault="00D62C71" w:rsidP="00D62C71">
      <w:pPr>
        <w:jc w:val="both"/>
        <w:rPr>
          <w:rFonts w:ascii="Arial" w:hAnsi="Arial" w:cs="Arial"/>
          <w:sz w:val="20"/>
          <w:szCs w:val="20"/>
        </w:rPr>
      </w:pPr>
    </w:p>
    <w:p w14:paraId="031A7BFE" w14:textId="77777777" w:rsidR="00D62C71" w:rsidRPr="00D62C71" w:rsidRDefault="00D62C71" w:rsidP="00D62C71">
      <w:pPr>
        <w:jc w:val="both"/>
        <w:rPr>
          <w:rFonts w:ascii="Arial" w:hAnsi="Arial" w:cs="Arial"/>
          <w:sz w:val="20"/>
          <w:szCs w:val="20"/>
        </w:rPr>
      </w:pPr>
      <w:r w:rsidRPr="00D62C71">
        <w:rPr>
          <w:rFonts w:ascii="Arial" w:hAnsi="Arial" w:cs="Arial"/>
          <w:sz w:val="20"/>
          <w:szCs w:val="20"/>
        </w:rPr>
        <w:t>Resnost problemov in odzivni čas ter čas, v katerem mora izvajalec začeti izvajati storitev, se določi po naslednji tabeli:</w:t>
      </w:r>
    </w:p>
    <w:p w14:paraId="2A136F4E" w14:textId="77777777" w:rsidR="00D62C71" w:rsidRPr="00D62C71" w:rsidRDefault="00D62C71" w:rsidP="00D62C71">
      <w:pPr>
        <w:spacing w:line="260" w:lineRule="atLeast"/>
        <w:jc w:val="both"/>
        <w:rPr>
          <w:rFonts w:ascii="Arial" w:hAnsi="Arial" w:cs="Arial"/>
          <w:sz w:val="20"/>
          <w:szCs w:val="20"/>
        </w:rPr>
      </w:pPr>
    </w:p>
    <w:tbl>
      <w:tblPr>
        <w:tblStyle w:val="Tabelamrea1"/>
        <w:tblW w:w="9356" w:type="dxa"/>
        <w:tblLayout w:type="fixed"/>
        <w:tblLook w:val="0020" w:firstRow="1" w:lastRow="0" w:firstColumn="0" w:lastColumn="0" w:noHBand="0" w:noVBand="0"/>
      </w:tblPr>
      <w:tblGrid>
        <w:gridCol w:w="1985"/>
        <w:gridCol w:w="2977"/>
        <w:gridCol w:w="2126"/>
        <w:gridCol w:w="2268"/>
      </w:tblGrid>
      <w:tr w:rsidR="00D62C71" w:rsidRPr="00D62C71" w14:paraId="4A46594F" w14:textId="77777777" w:rsidTr="00481EF2">
        <w:trPr>
          <w:trHeight w:val="460"/>
        </w:trPr>
        <w:tc>
          <w:tcPr>
            <w:tcW w:w="1985" w:type="dxa"/>
            <w:vAlign w:val="center"/>
          </w:tcPr>
          <w:p w14:paraId="46A1C760" w14:textId="77777777" w:rsidR="00D62C71" w:rsidRPr="00481EF2" w:rsidRDefault="00D62C71" w:rsidP="00481EF2">
            <w:pPr>
              <w:jc w:val="center"/>
              <w:rPr>
                <w:rFonts w:ascii="Arial" w:hAnsi="Arial" w:cs="Arial"/>
                <w:bCs/>
                <w:sz w:val="20"/>
                <w:szCs w:val="20"/>
                <w:lang w:eastAsia="zh-CN"/>
              </w:rPr>
            </w:pPr>
            <w:r w:rsidRPr="00481EF2">
              <w:rPr>
                <w:rFonts w:ascii="Arial" w:hAnsi="Arial" w:cs="Arial"/>
                <w:bCs/>
                <w:sz w:val="20"/>
                <w:szCs w:val="20"/>
                <w:lang w:eastAsia="zh-CN"/>
              </w:rPr>
              <w:t>Resnost problema</w:t>
            </w:r>
          </w:p>
        </w:tc>
        <w:tc>
          <w:tcPr>
            <w:tcW w:w="2977" w:type="dxa"/>
            <w:vAlign w:val="center"/>
          </w:tcPr>
          <w:p w14:paraId="476A75A8" w14:textId="77777777" w:rsidR="00D62C71" w:rsidRPr="00481EF2" w:rsidRDefault="00D62C71" w:rsidP="00481EF2">
            <w:pPr>
              <w:jc w:val="center"/>
              <w:rPr>
                <w:rFonts w:ascii="Arial" w:hAnsi="Arial" w:cs="Arial"/>
                <w:bCs/>
                <w:sz w:val="20"/>
                <w:szCs w:val="20"/>
                <w:lang w:eastAsia="zh-CN"/>
              </w:rPr>
            </w:pPr>
            <w:r w:rsidRPr="00481EF2">
              <w:rPr>
                <w:rFonts w:ascii="Arial" w:hAnsi="Arial" w:cs="Arial"/>
                <w:bCs/>
                <w:sz w:val="20"/>
                <w:szCs w:val="20"/>
                <w:lang w:eastAsia="zh-CN"/>
              </w:rPr>
              <w:t>Opis problema</w:t>
            </w:r>
          </w:p>
        </w:tc>
        <w:tc>
          <w:tcPr>
            <w:tcW w:w="2126" w:type="dxa"/>
            <w:vAlign w:val="center"/>
          </w:tcPr>
          <w:p w14:paraId="5A308852" w14:textId="77777777" w:rsidR="00D62C71" w:rsidRPr="00481EF2" w:rsidRDefault="00D62C71" w:rsidP="00481EF2">
            <w:pPr>
              <w:jc w:val="center"/>
              <w:rPr>
                <w:rFonts w:ascii="Arial" w:hAnsi="Arial" w:cs="Arial"/>
                <w:bCs/>
                <w:sz w:val="20"/>
                <w:szCs w:val="20"/>
                <w:lang w:eastAsia="zh-CN"/>
              </w:rPr>
            </w:pPr>
            <w:r w:rsidRPr="00481EF2">
              <w:rPr>
                <w:rFonts w:ascii="Arial" w:hAnsi="Arial" w:cs="Arial"/>
                <w:bCs/>
                <w:sz w:val="20"/>
                <w:szCs w:val="20"/>
                <w:lang w:eastAsia="zh-CN"/>
              </w:rPr>
              <w:t>Odzivni čas</w:t>
            </w:r>
          </w:p>
        </w:tc>
        <w:tc>
          <w:tcPr>
            <w:tcW w:w="2268" w:type="dxa"/>
            <w:vAlign w:val="center"/>
          </w:tcPr>
          <w:p w14:paraId="12EA86E9" w14:textId="77777777" w:rsidR="00D62C71" w:rsidRPr="00481EF2" w:rsidRDefault="00D62C71" w:rsidP="00481EF2">
            <w:pPr>
              <w:jc w:val="center"/>
              <w:rPr>
                <w:rFonts w:ascii="Arial" w:hAnsi="Arial" w:cs="Arial"/>
                <w:bCs/>
                <w:sz w:val="20"/>
                <w:szCs w:val="20"/>
                <w:lang w:eastAsia="zh-CN"/>
              </w:rPr>
            </w:pPr>
            <w:r w:rsidRPr="00481EF2">
              <w:rPr>
                <w:rFonts w:ascii="Arial" w:hAnsi="Arial" w:cs="Arial"/>
                <w:bCs/>
                <w:sz w:val="20"/>
                <w:szCs w:val="20"/>
                <w:lang w:eastAsia="zh-CN"/>
              </w:rPr>
              <w:t>Čas v katerem mora izvajalec rešiti težavo</w:t>
            </w:r>
          </w:p>
        </w:tc>
      </w:tr>
      <w:tr w:rsidR="00D62C71" w:rsidRPr="00D62C71" w14:paraId="22B7313D" w14:textId="77777777" w:rsidTr="00481EF2">
        <w:trPr>
          <w:trHeight w:val="460"/>
        </w:trPr>
        <w:tc>
          <w:tcPr>
            <w:tcW w:w="1985" w:type="dxa"/>
            <w:vAlign w:val="center"/>
          </w:tcPr>
          <w:p w14:paraId="07DCFC2D" w14:textId="77777777" w:rsidR="00D62C71" w:rsidRPr="00D62C71" w:rsidRDefault="00D62C71" w:rsidP="00481EF2">
            <w:pPr>
              <w:jc w:val="center"/>
              <w:rPr>
                <w:rFonts w:ascii="Arial" w:hAnsi="Arial" w:cs="Arial"/>
                <w:sz w:val="20"/>
                <w:szCs w:val="20"/>
                <w:lang w:eastAsia="zh-CN"/>
              </w:rPr>
            </w:pPr>
            <w:r w:rsidRPr="00D62C71">
              <w:rPr>
                <w:rFonts w:ascii="Arial" w:hAnsi="Arial" w:cs="Arial"/>
                <w:sz w:val="20"/>
                <w:szCs w:val="20"/>
                <w:lang w:eastAsia="zh-CN"/>
              </w:rPr>
              <w:t>Kritičen</w:t>
            </w:r>
          </w:p>
        </w:tc>
        <w:tc>
          <w:tcPr>
            <w:tcW w:w="2977" w:type="dxa"/>
            <w:vAlign w:val="center"/>
          </w:tcPr>
          <w:p w14:paraId="43C300F8" w14:textId="77777777" w:rsidR="00D62C71" w:rsidRPr="00D62C71" w:rsidRDefault="00D62C71" w:rsidP="00481EF2">
            <w:pPr>
              <w:jc w:val="center"/>
              <w:rPr>
                <w:rFonts w:ascii="Arial" w:hAnsi="Arial" w:cs="Arial"/>
                <w:sz w:val="20"/>
                <w:szCs w:val="20"/>
                <w:lang w:eastAsia="zh-CN"/>
              </w:rPr>
            </w:pPr>
            <w:r w:rsidRPr="00D62C71">
              <w:rPr>
                <w:rFonts w:ascii="Arial" w:hAnsi="Arial" w:cs="Arial"/>
                <w:sz w:val="20"/>
                <w:szCs w:val="20"/>
                <w:lang w:eastAsia="zh-CN"/>
              </w:rPr>
              <w:t>poslovni proces uporabnika je onemogočen</w:t>
            </w:r>
          </w:p>
        </w:tc>
        <w:tc>
          <w:tcPr>
            <w:tcW w:w="2126" w:type="dxa"/>
            <w:vAlign w:val="center"/>
          </w:tcPr>
          <w:p w14:paraId="2B0913E5" w14:textId="77777777" w:rsidR="00D62C71" w:rsidRPr="00D62C71" w:rsidRDefault="00D62C71" w:rsidP="00481EF2">
            <w:pPr>
              <w:jc w:val="center"/>
              <w:rPr>
                <w:rFonts w:ascii="Arial" w:hAnsi="Arial" w:cs="Arial"/>
                <w:sz w:val="20"/>
                <w:szCs w:val="20"/>
                <w:lang w:eastAsia="zh-CN"/>
              </w:rPr>
            </w:pPr>
            <w:r w:rsidRPr="00D62C71">
              <w:rPr>
                <w:rFonts w:ascii="Arial" w:hAnsi="Arial" w:cs="Arial"/>
                <w:sz w:val="20"/>
                <w:szCs w:val="20"/>
                <w:lang w:eastAsia="zh-CN"/>
              </w:rPr>
              <w:t>do 1 ura</w:t>
            </w:r>
          </w:p>
        </w:tc>
        <w:tc>
          <w:tcPr>
            <w:tcW w:w="2268" w:type="dxa"/>
            <w:vAlign w:val="center"/>
          </w:tcPr>
          <w:p w14:paraId="164CFDF4" w14:textId="77777777" w:rsidR="00D62C71" w:rsidRPr="00D62C71" w:rsidRDefault="00D62C71" w:rsidP="00481EF2">
            <w:pPr>
              <w:jc w:val="center"/>
              <w:rPr>
                <w:rFonts w:ascii="Arial" w:hAnsi="Arial" w:cs="Arial"/>
                <w:sz w:val="20"/>
                <w:szCs w:val="20"/>
                <w:lang w:eastAsia="zh-CN"/>
              </w:rPr>
            </w:pPr>
            <w:r w:rsidRPr="00D62C71">
              <w:rPr>
                <w:rFonts w:ascii="Arial" w:hAnsi="Arial" w:cs="Arial"/>
                <w:sz w:val="20"/>
                <w:szCs w:val="20"/>
                <w:lang w:eastAsia="zh-CN"/>
              </w:rPr>
              <w:t>2 uri</w:t>
            </w:r>
          </w:p>
        </w:tc>
      </w:tr>
      <w:tr w:rsidR="00D62C71" w:rsidRPr="00D62C71" w14:paraId="5C6F21C8" w14:textId="77777777" w:rsidTr="00481EF2">
        <w:trPr>
          <w:trHeight w:val="460"/>
        </w:trPr>
        <w:tc>
          <w:tcPr>
            <w:tcW w:w="1985" w:type="dxa"/>
            <w:vAlign w:val="center"/>
          </w:tcPr>
          <w:p w14:paraId="68E8C275" w14:textId="77777777" w:rsidR="00D62C71" w:rsidRPr="00D62C71" w:rsidRDefault="00D62C71" w:rsidP="00481EF2">
            <w:pPr>
              <w:jc w:val="center"/>
              <w:rPr>
                <w:rFonts w:ascii="Arial" w:hAnsi="Arial" w:cs="Arial"/>
                <w:sz w:val="20"/>
                <w:szCs w:val="20"/>
                <w:lang w:eastAsia="zh-CN"/>
              </w:rPr>
            </w:pPr>
            <w:r w:rsidRPr="00D62C71">
              <w:rPr>
                <w:rFonts w:ascii="Arial" w:hAnsi="Arial" w:cs="Arial"/>
                <w:sz w:val="20"/>
                <w:szCs w:val="20"/>
                <w:lang w:eastAsia="zh-CN"/>
              </w:rPr>
              <w:t>Resen</w:t>
            </w:r>
          </w:p>
        </w:tc>
        <w:tc>
          <w:tcPr>
            <w:tcW w:w="2977" w:type="dxa"/>
            <w:vAlign w:val="center"/>
          </w:tcPr>
          <w:p w14:paraId="4478DF6A" w14:textId="77777777" w:rsidR="00D62C71" w:rsidRPr="00D62C71" w:rsidRDefault="00D62C71" w:rsidP="00481EF2">
            <w:pPr>
              <w:jc w:val="center"/>
              <w:rPr>
                <w:rFonts w:ascii="Arial" w:hAnsi="Arial" w:cs="Arial"/>
                <w:sz w:val="20"/>
                <w:szCs w:val="20"/>
                <w:lang w:eastAsia="zh-CN"/>
              </w:rPr>
            </w:pPr>
            <w:r w:rsidRPr="00D62C71">
              <w:rPr>
                <w:rFonts w:ascii="Arial" w:hAnsi="Arial" w:cs="Arial"/>
                <w:sz w:val="20"/>
                <w:szCs w:val="20"/>
                <w:lang w:eastAsia="zh-CN"/>
              </w:rPr>
              <w:t>poslovni proces uporabnika je močno oviran</w:t>
            </w:r>
          </w:p>
        </w:tc>
        <w:tc>
          <w:tcPr>
            <w:tcW w:w="2126" w:type="dxa"/>
            <w:vAlign w:val="center"/>
          </w:tcPr>
          <w:p w14:paraId="6C1FC856" w14:textId="77777777" w:rsidR="00D62C71" w:rsidRPr="00D62C71" w:rsidRDefault="00D62C71" w:rsidP="00481EF2">
            <w:pPr>
              <w:jc w:val="center"/>
              <w:rPr>
                <w:rFonts w:ascii="Arial" w:hAnsi="Arial" w:cs="Arial"/>
                <w:sz w:val="20"/>
                <w:szCs w:val="20"/>
                <w:lang w:eastAsia="zh-CN"/>
              </w:rPr>
            </w:pPr>
            <w:r w:rsidRPr="00D62C71">
              <w:rPr>
                <w:rFonts w:ascii="Arial" w:hAnsi="Arial" w:cs="Arial"/>
                <w:sz w:val="20"/>
                <w:szCs w:val="20"/>
                <w:lang w:eastAsia="zh-CN"/>
              </w:rPr>
              <w:t>do 4 ure</w:t>
            </w:r>
          </w:p>
        </w:tc>
        <w:tc>
          <w:tcPr>
            <w:tcW w:w="2268" w:type="dxa"/>
            <w:vAlign w:val="center"/>
          </w:tcPr>
          <w:p w14:paraId="1A557B7D" w14:textId="77777777" w:rsidR="00D62C71" w:rsidRPr="00D62C71" w:rsidRDefault="00D62C71" w:rsidP="00481EF2">
            <w:pPr>
              <w:jc w:val="center"/>
              <w:rPr>
                <w:rFonts w:ascii="Arial" w:hAnsi="Arial" w:cs="Arial"/>
                <w:sz w:val="20"/>
                <w:szCs w:val="20"/>
                <w:lang w:eastAsia="zh-CN"/>
              </w:rPr>
            </w:pPr>
            <w:r w:rsidRPr="00D62C71">
              <w:rPr>
                <w:rFonts w:ascii="Arial" w:hAnsi="Arial" w:cs="Arial"/>
                <w:sz w:val="20"/>
                <w:szCs w:val="20"/>
                <w:lang w:eastAsia="zh-CN"/>
              </w:rPr>
              <w:t>1 delovni dan</w:t>
            </w:r>
          </w:p>
        </w:tc>
      </w:tr>
      <w:tr w:rsidR="00D62C71" w:rsidRPr="00D62C71" w14:paraId="323CEB4B" w14:textId="77777777" w:rsidTr="00481EF2">
        <w:trPr>
          <w:trHeight w:val="460"/>
        </w:trPr>
        <w:tc>
          <w:tcPr>
            <w:tcW w:w="1985" w:type="dxa"/>
            <w:vAlign w:val="center"/>
          </w:tcPr>
          <w:p w14:paraId="2E6FD86A" w14:textId="77777777" w:rsidR="00D62C71" w:rsidRPr="00D62C71" w:rsidRDefault="00D62C71" w:rsidP="00481EF2">
            <w:pPr>
              <w:jc w:val="center"/>
              <w:rPr>
                <w:rFonts w:ascii="Arial" w:hAnsi="Arial" w:cs="Arial"/>
                <w:sz w:val="20"/>
                <w:szCs w:val="20"/>
                <w:lang w:eastAsia="zh-CN"/>
              </w:rPr>
            </w:pPr>
            <w:r w:rsidRPr="00D62C71">
              <w:rPr>
                <w:rFonts w:ascii="Arial" w:hAnsi="Arial" w:cs="Arial"/>
                <w:sz w:val="20"/>
                <w:szCs w:val="20"/>
                <w:lang w:eastAsia="zh-CN"/>
              </w:rPr>
              <w:t>Manjši</w:t>
            </w:r>
          </w:p>
        </w:tc>
        <w:tc>
          <w:tcPr>
            <w:tcW w:w="2977" w:type="dxa"/>
            <w:vAlign w:val="center"/>
          </w:tcPr>
          <w:p w14:paraId="13CE1D6C" w14:textId="77777777" w:rsidR="00D62C71" w:rsidRPr="00D62C71" w:rsidRDefault="00D62C71" w:rsidP="00481EF2">
            <w:pPr>
              <w:jc w:val="center"/>
              <w:rPr>
                <w:rFonts w:ascii="Arial" w:hAnsi="Arial" w:cs="Arial"/>
                <w:sz w:val="20"/>
                <w:szCs w:val="20"/>
                <w:lang w:eastAsia="zh-CN"/>
              </w:rPr>
            </w:pPr>
            <w:r w:rsidRPr="00D62C71">
              <w:rPr>
                <w:rFonts w:ascii="Arial" w:hAnsi="Arial" w:cs="Arial"/>
                <w:sz w:val="20"/>
                <w:szCs w:val="20"/>
                <w:lang w:eastAsia="zh-CN"/>
              </w:rPr>
              <w:t>produktivnost uporabnika je zmanjšana</w:t>
            </w:r>
          </w:p>
        </w:tc>
        <w:tc>
          <w:tcPr>
            <w:tcW w:w="2126" w:type="dxa"/>
            <w:vAlign w:val="center"/>
          </w:tcPr>
          <w:p w14:paraId="654B7393" w14:textId="77777777" w:rsidR="00D62C71" w:rsidRPr="00D62C71" w:rsidRDefault="00D62C71" w:rsidP="00481EF2">
            <w:pPr>
              <w:jc w:val="center"/>
              <w:rPr>
                <w:rFonts w:ascii="Arial" w:hAnsi="Arial" w:cs="Arial"/>
                <w:sz w:val="20"/>
                <w:szCs w:val="20"/>
                <w:lang w:eastAsia="zh-CN"/>
              </w:rPr>
            </w:pPr>
            <w:r w:rsidRPr="00D62C71">
              <w:rPr>
                <w:rFonts w:ascii="Arial" w:hAnsi="Arial" w:cs="Arial"/>
                <w:sz w:val="20"/>
                <w:szCs w:val="20"/>
                <w:lang w:eastAsia="zh-CN"/>
              </w:rPr>
              <w:t>1 delovni dan</w:t>
            </w:r>
          </w:p>
        </w:tc>
        <w:tc>
          <w:tcPr>
            <w:tcW w:w="2268" w:type="dxa"/>
            <w:vAlign w:val="center"/>
          </w:tcPr>
          <w:p w14:paraId="1A9DC936" w14:textId="77777777" w:rsidR="00D62C71" w:rsidRPr="00D62C71" w:rsidRDefault="00D62C71" w:rsidP="00481EF2">
            <w:pPr>
              <w:jc w:val="center"/>
              <w:rPr>
                <w:rFonts w:ascii="Arial" w:hAnsi="Arial" w:cs="Arial"/>
                <w:sz w:val="20"/>
                <w:szCs w:val="20"/>
                <w:lang w:eastAsia="zh-CN"/>
              </w:rPr>
            </w:pPr>
            <w:r w:rsidRPr="00D62C71">
              <w:rPr>
                <w:rFonts w:ascii="Arial" w:hAnsi="Arial" w:cs="Arial"/>
                <w:sz w:val="20"/>
                <w:szCs w:val="20"/>
                <w:lang w:eastAsia="zh-CN"/>
              </w:rPr>
              <w:t>2 delovna dneva</w:t>
            </w:r>
          </w:p>
        </w:tc>
      </w:tr>
    </w:tbl>
    <w:p w14:paraId="661B6B71" w14:textId="77777777" w:rsidR="00D62C71" w:rsidRPr="00D62C71" w:rsidRDefault="00D62C71" w:rsidP="00D62C71">
      <w:pPr>
        <w:spacing w:line="260" w:lineRule="atLeast"/>
        <w:jc w:val="both"/>
        <w:rPr>
          <w:rFonts w:ascii="Arial" w:hAnsi="Arial" w:cs="Arial"/>
          <w:sz w:val="20"/>
          <w:szCs w:val="20"/>
        </w:rPr>
      </w:pPr>
    </w:p>
    <w:p w14:paraId="44F5CE07" w14:textId="3D960921" w:rsidR="00D62C71" w:rsidRPr="00D62C71" w:rsidRDefault="00D62C71" w:rsidP="00D62C71">
      <w:pPr>
        <w:jc w:val="both"/>
        <w:rPr>
          <w:rFonts w:ascii="Arial" w:hAnsi="Arial" w:cs="Arial"/>
          <w:sz w:val="20"/>
          <w:szCs w:val="20"/>
        </w:rPr>
      </w:pPr>
      <w:r w:rsidRPr="00D62C71">
        <w:rPr>
          <w:rFonts w:ascii="Arial" w:hAnsi="Arial" w:cs="Arial"/>
          <w:sz w:val="20"/>
          <w:szCs w:val="20"/>
        </w:rPr>
        <w:t xml:space="preserve">Če izvajalec oceni, da je napaka takšna, da je ne bo mogoče odpraviti v s </w:t>
      </w:r>
      <w:r w:rsidR="00D410BC">
        <w:rPr>
          <w:rFonts w:ascii="Arial" w:hAnsi="Arial" w:cs="Arial"/>
          <w:sz w:val="20"/>
          <w:szCs w:val="20"/>
        </w:rPr>
        <w:t>tem sporazumom</w:t>
      </w:r>
      <w:r w:rsidRPr="00D62C71">
        <w:rPr>
          <w:rFonts w:ascii="Arial" w:hAnsi="Arial" w:cs="Arial"/>
          <w:sz w:val="20"/>
          <w:szCs w:val="20"/>
        </w:rPr>
        <w:t xml:space="preserve"> dogovorjenem času, to je nemudoma (v vsakem primeru pa v času, ki je določen za reševanje težave), pisno sporoči naročniku, z obrazložitvijo ter predlogom, v kolikšnem času je težavo možno odpraviti. Naročnik izvajalcu predlog pisno potrdi ali zavrne. Če naročnik predlog zavrne, mora navesti obrazložitev zavrnitve.</w:t>
      </w:r>
    </w:p>
    <w:p w14:paraId="24EDC5AD" w14:textId="77777777" w:rsidR="00D62C71" w:rsidRPr="00D62C71" w:rsidRDefault="00D62C71" w:rsidP="00D62C71">
      <w:pPr>
        <w:jc w:val="both"/>
        <w:rPr>
          <w:rFonts w:ascii="Arial" w:hAnsi="Arial" w:cs="Arial"/>
          <w:sz w:val="20"/>
          <w:szCs w:val="20"/>
        </w:rPr>
      </w:pPr>
    </w:p>
    <w:p w14:paraId="4E1C4E63" w14:textId="6D7C8CD9" w:rsidR="00D62C71" w:rsidRPr="00360BAE" w:rsidRDefault="00D62C71" w:rsidP="00360BAE">
      <w:pPr>
        <w:jc w:val="both"/>
        <w:rPr>
          <w:rFonts w:ascii="Arial" w:hAnsi="Arial" w:cs="Arial"/>
          <w:sz w:val="20"/>
          <w:szCs w:val="20"/>
        </w:rPr>
      </w:pPr>
      <w:r w:rsidRPr="00D62C71">
        <w:rPr>
          <w:rFonts w:ascii="Arial" w:hAnsi="Arial" w:cs="Arial"/>
          <w:sz w:val="20"/>
          <w:szCs w:val="20"/>
        </w:rPr>
        <w:t>Če izvajalec v dogovorjenih odzivnih časih ni sposoben vzpostaviti funkcionalnega in pravilnega stanja, lahko za to na stroške izvajalca poskrbi naročnik sam ali z drugim izvajalcem. Če zaradi zamude, za katero je kriv izvajalec, naročniku nastane škoda, je od izvajalca upravičen zahtevati odškodnino.</w:t>
      </w:r>
    </w:p>
    <w:p w14:paraId="0136572C" w14:textId="33323A53" w:rsidR="00332A71" w:rsidRDefault="00332A71" w:rsidP="00332A71">
      <w:pPr>
        <w:pStyle w:val="Naslov1"/>
        <w:keepLines/>
        <w:spacing w:before="100" w:beforeAutospacing="1" w:after="100" w:afterAutospacing="1" w:line="260" w:lineRule="atLeast"/>
        <w:ind w:left="357" w:hanging="357"/>
        <w:rPr>
          <w:rFonts w:cs="Times New Roman"/>
          <w:caps/>
          <w:kern w:val="0"/>
          <w:sz w:val="20"/>
          <w:szCs w:val="28"/>
          <w:lang w:eastAsia="en-US"/>
        </w:rPr>
      </w:pPr>
      <w:r w:rsidRPr="00416E5A">
        <w:rPr>
          <w:rFonts w:cs="Times New Roman"/>
          <w:caps/>
          <w:kern w:val="0"/>
          <w:sz w:val="20"/>
          <w:szCs w:val="28"/>
          <w:lang w:eastAsia="en-US"/>
        </w:rPr>
        <w:t>V.</w:t>
      </w:r>
      <w:r w:rsidRPr="00416E5A">
        <w:rPr>
          <w:rFonts w:cs="Times New Roman"/>
          <w:caps/>
          <w:kern w:val="0"/>
          <w:sz w:val="20"/>
          <w:szCs w:val="28"/>
          <w:lang w:eastAsia="en-US"/>
        </w:rPr>
        <w:tab/>
      </w:r>
      <w:r w:rsidR="006E6C99">
        <w:rPr>
          <w:rFonts w:cs="Times New Roman"/>
          <w:kern w:val="0"/>
          <w:sz w:val="20"/>
          <w:szCs w:val="28"/>
          <w:lang w:eastAsia="en-US"/>
        </w:rPr>
        <w:t>PREVZEM</w:t>
      </w:r>
    </w:p>
    <w:p w14:paraId="1CBAE45D" w14:textId="0E5AC3AA" w:rsidR="00332A71" w:rsidRPr="00C146A6" w:rsidRDefault="00332A71" w:rsidP="00360BAE">
      <w:pPr>
        <w:pStyle w:val="pogodbaleni"/>
        <w:numPr>
          <w:ilvl w:val="0"/>
          <w:numId w:val="1"/>
        </w:numPr>
        <w:tabs>
          <w:tab w:val="clear" w:pos="720"/>
        </w:tabs>
        <w:ind w:left="360"/>
        <w:rPr>
          <w:rFonts w:cs="Arial"/>
          <w:szCs w:val="20"/>
        </w:rPr>
      </w:pPr>
      <w:r w:rsidRPr="00416E5A">
        <w:rPr>
          <w:rFonts w:cs="Arial"/>
          <w:szCs w:val="20"/>
        </w:rPr>
        <w:t>člen</w:t>
      </w:r>
    </w:p>
    <w:p w14:paraId="2A8F798C" w14:textId="7F56B716" w:rsidR="0054720F" w:rsidRDefault="008B694D" w:rsidP="00974339">
      <w:pPr>
        <w:jc w:val="both"/>
        <w:rPr>
          <w:rFonts w:ascii="Arial" w:hAnsi="Arial" w:cs="Arial"/>
          <w:sz w:val="20"/>
          <w:szCs w:val="20"/>
        </w:rPr>
      </w:pPr>
      <w:r>
        <w:rPr>
          <w:rFonts w:ascii="Arial" w:hAnsi="Arial" w:cs="Arial"/>
          <w:sz w:val="20"/>
          <w:szCs w:val="20"/>
        </w:rPr>
        <w:t>S</w:t>
      </w:r>
      <w:r w:rsidR="007120A4">
        <w:rPr>
          <w:rFonts w:ascii="Arial" w:hAnsi="Arial" w:cs="Arial"/>
          <w:sz w:val="20"/>
          <w:szCs w:val="20"/>
        </w:rPr>
        <w:t>torit</w:t>
      </w:r>
      <w:r>
        <w:rPr>
          <w:rFonts w:ascii="Arial" w:hAnsi="Arial" w:cs="Arial"/>
          <w:sz w:val="20"/>
          <w:szCs w:val="20"/>
        </w:rPr>
        <w:t>ve, ki so predmet</w:t>
      </w:r>
      <w:r w:rsidR="00CC3CF5">
        <w:rPr>
          <w:rFonts w:ascii="Arial" w:hAnsi="Arial" w:cs="Arial"/>
          <w:sz w:val="20"/>
          <w:szCs w:val="20"/>
        </w:rPr>
        <w:t xml:space="preserve"> tega sporazuma se</w:t>
      </w:r>
      <w:r w:rsidR="009A3A41">
        <w:rPr>
          <w:rFonts w:ascii="Arial" w:hAnsi="Arial" w:cs="Arial"/>
          <w:sz w:val="20"/>
          <w:szCs w:val="20"/>
        </w:rPr>
        <w:t xml:space="preserve"> </w:t>
      </w:r>
      <w:r>
        <w:rPr>
          <w:rFonts w:ascii="Arial" w:hAnsi="Arial" w:cs="Arial"/>
          <w:sz w:val="20"/>
          <w:szCs w:val="20"/>
        </w:rPr>
        <w:t>prevzema</w:t>
      </w:r>
      <w:r w:rsidR="009A3A41">
        <w:rPr>
          <w:rFonts w:ascii="Arial" w:hAnsi="Arial" w:cs="Arial"/>
          <w:sz w:val="20"/>
          <w:szCs w:val="20"/>
        </w:rPr>
        <w:t>jo</w:t>
      </w:r>
      <w:r>
        <w:rPr>
          <w:rFonts w:ascii="Arial" w:hAnsi="Arial" w:cs="Arial"/>
          <w:sz w:val="20"/>
          <w:szCs w:val="20"/>
        </w:rPr>
        <w:t xml:space="preserve"> s podpisom primopredajnega zapisnika, </w:t>
      </w:r>
      <w:r w:rsidR="00CC3CF5">
        <w:rPr>
          <w:rFonts w:ascii="Arial" w:hAnsi="Arial" w:cs="Arial"/>
          <w:sz w:val="20"/>
          <w:szCs w:val="20"/>
        </w:rPr>
        <w:t xml:space="preserve">na način, kot je v tem sporazumu, </w:t>
      </w:r>
      <w:r>
        <w:rPr>
          <w:rFonts w:ascii="Arial" w:hAnsi="Arial" w:cs="Arial"/>
          <w:sz w:val="20"/>
          <w:szCs w:val="20"/>
        </w:rPr>
        <w:t xml:space="preserve">v </w:t>
      </w:r>
      <w:r w:rsidR="009A3A41">
        <w:rPr>
          <w:rFonts w:ascii="Arial" w:hAnsi="Arial" w:cs="Arial"/>
          <w:sz w:val="20"/>
          <w:szCs w:val="20"/>
        </w:rPr>
        <w:t>p</w:t>
      </w:r>
      <w:r w:rsidR="007120A4">
        <w:rPr>
          <w:rFonts w:ascii="Arial" w:hAnsi="Arial" w:cs="Arial"/>
          <w:sz w:val="20"/>
          <w:szCs w:val="20"/>
        </w:rPr>
        <w:t xml:space="preserve">rilogi </w:t>
      </w:r>
      <w:r w:rsidR="0054720F">
        <w:rPr>
          <w:rFonts w:ascii="Arial" w:hAnsi="Arial" w:cs="Arial"/>
          <w:sz w:val="20"/>
          <w:szCs w:val="20"/>
        </w:rPr>
        <w:t>1</w:t>
      </w:r>
      <w:r w:rsidR="007120A4">
        <w:rPr>
          <w:rFonts w:ascii="Arial" w:hAnsi="Arial" w:cs="Arial"/>
          <w:sz w:val="20"/>
          <w:szCs w:val="20"/>
        </w:rPr>
        <w:t xml:space="preserve"> </w:t>
      </w:r>
      <w:r>
        <w:rPr>
          <w:rFonts w:ascii="Arial" w:hAnsi="Arial" w:cs="Arial"/>
          <w:sz w:val="20"/>
          <w:szCs w:val="20"/>
        </w:rPr>
        <w:t xml:space="preserve">tega sporazuma </w:t>
      </w:r>
      <w:r w:rsidR="007120A4">
        <w:rPr>
          <w:rFonts w:ascii="Arial" w:hAnsi="Arial" w:cs="Arial"/>
          <w:sz w:val="20"/>
          <w:szCs w:val="20"/>
        </w:rPr>
        <w:t xml:space="preserve">in v posameznih </w:t>
      </w:r>
      <w:r w:rsidR="00D07574">
        <w:rPr>
          <w:rFonts w:ascii="Arial" w:hAnsi="Arial" w:cs="Arial"/>
          <w:sz w:val="20"/>
          <w:szCs w:val="20"/>
        </w:rPr>
        <w:t xml:space="preserve">neposrednih </w:t>
      </w:r>
      <w:r w:rsidR="007120A4">
        <w:rPr>
          <w:rFonts w:ascii="Arial" w:hAnsi="Arial" w:cs="Arial"/>
          <w:sz w:val="20"/>
          <w:szCs w:val="20"/>
        </w:rPr>
        <w:t xml:space="preserve">sporazumih. </w:t>
      </w:r>
    </w:p>
    <w:p w14:paraId="3CBAC626" w14:textId="64506842" w:rsidR="004924CD" w:rsidRDefault="004924CD" w:rsidP="00974339">
      <w:pPr>
        <w:jc w:val="both"/>
        <w:rPr>
          <w:rFonts w:ascii="Arial" w:hAnsi="Arial" w:cs="Arial"/>
          <w:sz w:val="20"/>
          <w:szCs w:val="20"/>
        </w:rPr>
      </w:pPr>
    </w:p>
    <w:p w14:paraId="4114D4E3" w14:textId="25CAA7AE" w:rsidR="004924CD" w:rsidRPr="009A3A41" w:rsidRDefault="004924CD" w:rsidP="004924CD">
      <w:pPr>
        <w:jc w:val="both"/>
        <w:rPr>
          <w:rFonts w:ascii="Arial" w:hAnsi="Arial" w:cs="Arial"/>
          <w:sz w:val="20"/>
          <w:szCs w:val="20"/>
        </w:rPr>
      </w:pPr>
      <w:r w:rsidRPr="00AF626E">
        <w:rPr>
          <w:rFonts w:ascii="Arial" w:hAnsi="Arial" w:cs="Arial"/>
          <w:sz w:val="20"/>
          <w:szCs w:val="20"/>
        </w:rPr>
        <w:t xml:space="preserve">Pred </w:t>
      </w:r>
      <w:r w:rsidR="000767FB" w:rsidRPr="00AF626E">
        <w:rPr>
          <w:rFonts w:ascii="Arial" w:hAnsi="Arial" w:cs="Arial"/>
          <w:sz w:val="20"/>
          <w:szCs w:val="20"/>
        </w:rPr>
        <w:t>podpisom primopredajnega zapisnika za</w:t>
      </w:r>
      <w:r w:rsidRPr="00AF626E">
        <w:rPr>
          <w:rFonts w:ascii="Arial" w:hAnsi="Arial" w:cs="Arial"/>
          <w:sz w:val="20"/>
          <w:szCs w:val="20"/>
        </w:rPr>
        <w:t xml:space="preserve"> storit</w:t>
      </w:r>
      <w:r w:rsidR="000767FB" w:rsidRPr="00AF626E">
        <w:rPr>
          <w:rFonts w:ascii="Arial" w:hAnsi="Arial" w:cs="Arial"/>
          <w:sz w:val="20"/>
          <w:szCs w:val="20"/>
        </w:rPr>
        <w:t>ve</w:t>
      </w:r>
      <w:r w:rsidRPr="00AF626E">
        <w:rPr>
          <w:rFonts w:ascii="Arial" w:hAnsi="Arial" w:cs="Arial"/>
          <w:sz w:val="20"/>
          <w:szCs w:val="20"/>
        </w:rPr>
        <w:t xml:space="preserve"> iz aktivnosti 5</w:t>
      </w:r>
      <w:r w:rsidR="00FC35B0" w:rsidRPr="00AF626E">
        <w:rPr>
          <w:rFonts w:ascii="Arial" w:hAnsi="Arial" w:cs="Arial"/>
          <w:sz w:val="20"/>
          <w:szCs w:val="20"/>
        </w:rPr>
        <w:t xml:space="preserve"> </w:t>
      </w:r>
      <w:r w:rsidRPr="00AF626E">
        <w:rPr>
          <w:rFonts w:ascii="Arial" w:hAnsi="Arial" w:cs="Arial"/>
          <w:sz w:val="20"/>
          <w:szCs w:val="20"/>
        </w:rPr>
        <w:t>in 8, naročenih s strani MKGP in</w:t>
      </w:r>
      <w:r w:rsidR="00FC35B0" w:rsidRPr="00AF626E">
        <w:rPr>
          <w:rFonts w:ascii="Arial" w:hAnsi="Arial" w:cs="Arial"/>
          <w:sz w:val="20"/>
          <w:szCs w:val="20"/>
        </w:rPr>
        <w:t xml:space="preserve"> pred podpisom primopredajnega zapisnika za storitve iz aktivnosti 6 naročenih s strani posameznih naročnikov</w:t>
      </w:r>
      <w:r w:rsidRPr="00AF626E">
        <w:rPr>
          <w:rFonts w:ascii="Arial" w:hAnsi="Arial" w:cs="Arial"/>
          <w:sz w:val="20"/>
          <w:szCs w:val="20"/>
        </w:rPr>
        <w:t>, je potrebna predhodna potrditev tehnične izvedbe s strani MJU v obliki zapisnika, ki ga podpišeta tako posamezni</w:t>
      </w:r>
      <w:r w:rsidRPr="009A3A41">
        <w:rPr>
          <w:rFonts w:ascii="Arial" w:hAnsi="Arial" w:cs="Arial"/>
          <w:sz w:val="20"/>
          <w:szCs w:val="20"/>
        </w:rPr>
        <w:t xml:space="preserve"> naročnik kot MJU, iz katere</w:t>
      </w:r>
      <w:r>
        <w:rPr>
          <w:rFonts w:ascii="Arial" w:hAnsi="Arial" w:cs="Arial"/>
          <w:sz w:val="20"/>
          <w:szCs w:val="20"/>
        </w:rPr>
        <w:t>ga</w:t>
      </w:r>
      <w:r w:rsidRPr="009A3A41">
        <w:rPr>
          <w:rFonts w:ascii="Arial" w:hAnsi="Arial" w:cs="Arial"/>
          <w:sz w:val="20"/>
          <w:szCs w:val="20"/>
        </w:rPr>
        <w:t xml:space="preserve"> izhaja:</w:t>
      </w:r>
    </w:p>
    <w:p w14:paraId="5737E0A8" w14:textId="77777777" w:rsidR="004924CD" w:rsidRPr="009A3A41" w:rsidRDefault="004924CD" w:rsidP="004924CD">
      <w:pPr>
        <w:pStyle w:val="Odstavekseznama"/>
        <w:numPr>
          <w:ilvl w:val="0"/>
          <w:numId w:val="38"/>
        </w:numPr>
        <w:spacing w:line="240" w:lineRule="auto"/>
        <w:rPr>
          <w:rFonts w:eastAsia="Times New Roman" w:cs="Arial"/>
          <w:szCs w:val="20"/>
          <w:lang w:eastAsia="sl-SI"/>
        </w:rPr>
      </w:pPr>
      <w:r w:rsidRPr="009A3A41">
        <w:rPr>
          <w:rFonts w:eastAsia="Times New Roman" w:cs="Arial"/>
          <w:szCs w:val="20"/>
          <w:lang w:eastAsia="sl-SI"/>
        </w:rPr>
        <w:t xml:space="preserve">potrditev uspešnosti testiranja s strani </w:t>
      </w:r>
      <w:bookmarkStart w:id="4" w:name="_Hlk115866001"/>
      <w:r w:rsidRPr="009A3A41">
        <w:rPr>
          <w:rFonts w:eastAsia="Times New Roman" w:cs="Arial"/>
          <w:szCs w:val="20"/>
          <w:lang w:eastAsia="sl-SI"/>
        </w:rPr>
        <w:t xml:space="preserve">posameznega </w:t>
      </w:r>
      <w:bookmarkEnd w:id="4"/>
      <w:r w:rsidRPr="009A3A41">
        <w:rPr>
          <w:rFonts w:eastAsia="Times New Roman" w:cs="Arial"/>
          <w:szCs w:val="20"/>
          <w:lang w:eastAsia="sl-SI"/>
        </w:rPr>
        <w:t>naročnika,</w:t>
      </w:r>
    </w:p>
    <w:p w14:paraId="15B25EDB" w14:textId="77777777" w:rsidR="004924CD" w:rsidRPr="009A3A41" w:rsidRDefault="004924CD" w:rsidP="004924CD">
      <w:pPr>
        <w:pStyle w:val="Odstavekseznama"/>
        <w:numPr>
          <w:ilvl w:val="0"/>
          <w:numId w:val="38"/>
        </w:numPr>
        <w:spacing w:line="240" w:lineRule="auto"/>
        <w:rPr>
          <w:rFonts w:eastAsia="Times New Roman" w:cs="Arial"/>
          <w:szCs w:val="20"/>
          <w:lang w:eastAsia="sl-SI"/>
        </w:rPr>
      </w:pPr>
      <w:r w:rsidRPr="009A3A41">
        <w:rPr>
          <w:rFonts w:eastAsia="Times New Roman" w:cs="Arial"/>
          <w:szCs w:val="20"/>
          <w:lang w:eastAsia="sl-SI"/>
        </w:rPr>
        <w:t>potrditev uspešnosti testiranja s strani MJU – vidik sistemske ustreznosti,</w:t>
      </w:r>
    </w:p>
    <w:p w14:paraId="76EDB885" w14:textId="2C2FFAB7" w:rsidR="004924CD" w:rsidRPr="009A3A41" w:rsidRDefault="004924CD" w:rsidP="004924CD">
      <w:pPr>
        <w:pStyle w:val="Odstavekseznama"/>
        <w:numPr>
          <w:ilvl w:val="0"/>
          <w:numId w:val="38"/>
        </w:numPr>
        <w:spacing w:line="240" w:lineRule="auto"/>
        <w:rPr>
          <w:rFonts w:eastAsia="Times New Roman" w:cs="Arial"/>
          <w:szCs w:val="20"/>
          <w:lang w:eastAsia="sl-SI"/>
        </w:rPr>
      </w:pPr>
      <w:r w:rsidRPr="009A3A41">
        <w:rPr>
          <w:rFonts w:eastAsia="Times New Roman" w:cs="Arial"/>
          <w:szCs w:val="20"/>
          <w:lang w:eastAsia="sl-SI"/>
        </w:rPr>
        <w:t>potrditev uspešne namestitve na produkcijo s strani MJU.</w:t>
      </w:r>
    </w:p>
    <w:p w14:paraId="0E7732E5" w14:textId="77777777" w:rsidR="004924CD" w:rsidRPr="004924CD" w:rsidRDefault="004924CD" w:rsidP="004924CD">
      <w:pPr>
        <w:jc w:val="both"/>
        <w:rPr>
          <w:rFonts w:ascii="Arial" w:hAnsi="Arial" w:cs="Arial"/>
          <w:sz w:val="20"/>
        </w:rPr>
      </w:pPr>
      <w:bookmarkStart w:id="5" w:name="_Hlk117525507"/>
    </w:p>
    <w:p w14:paraId="1E23BF5B" w14:textId="33677EE9" w:rsidR="004924CD" w:rsidRDefault="004924CD" w:rsidP="004924CD">
      <w:pPr>
        <w:jc w:val="both"/>
        <w:rPr>
          <w:rFonts w:ascii="Arial" w:hAnsi="Arial" w:cs="Arial"/>
          <w:sz w:val="20"/>
        </w:rPr>
      </w:pPr>
      <w:r w:rsidRPr="004924CD">
        <w:rPr>
          <w:rFonts w:ascii="Arial" w:hAnsi="Arial" w:cs="Arial"/>
          <w:sz w:val="20"/>
        </w:rPr>
        <w:t xml:space="preserve">Posamezni naročnik storitve, ki so predmet tega sporazuma, prevzame s podpisom prevzemnega zapisnika, ki ga podpišeta posamezni naročnik in izvajalec ob upoštevanju določil </w:t>
      </w:r>
      <w:r>
        <w:rPr>
          <w:rFonts w:ascii="Arial" w:hAnsi="Arial" w:cs="Arial"/>
          <w:sz w:val="20"/>
        </w:rPr>
        <w:t>tega člena.</w:t>
      </w:r>
      <w:r w:rsidRPr="004924CD">
        <w:rPr>
          <w:rFonts w:ascii="Arial" w:hAnsi="Arial" w:cs="Arial"/>
          <w:sz w:val="20"/>
        </w:rPr>
        <w:t xml:space="preserve"> </w:t>
      </w:r>
    </w:p>
    <w:p w14:paraId="700E1A73" w14:textId="77777777" w:rsidR="004924CD" w:rsidRDefault="004924CD" w:rsidP="004924CD">
      <w:pPr>
        <w:jc w:val="both"/>
        <w:rPr>
          <w:rFonts w:ascii="Arial" w:hAnsi="Arial" w:cs="Arial"/>
          <w:sz w:val="20"/>
        </w:rPr>
      </w:pPr>
    </w:p>
    <w:p w14:paraId="3341BB0F" w14:textId="3F21CC9D" w:rsidR="004924CD" w:rsidRPr="004924CD" w:rsidRDefault="004924CD" w:rsidP="004924CD">
      <w:pPr>
        <w:jc w:val="both"/>
        <w:rPr>
          <w:rFonts w:ascii="Arial" w:hAnsi="Arial" w:cs="Arial"/>
          <w:sz w:val="20"/>
        </w:rPr>
      </w:pPr>
      <w:r w:rsidRPr="004924CD">
        <w:rPr>
          <w:rFonts w:ascii="Arial" w:hAnsi="Arial" w:cs="Arial"/>
          <w:sz w:val="20"/>
        </w:rPr>
        <w:t xml:space="preserve">V primeru morebitnih, ob zahtevi za prevzem ugotovljenih pomanjkljivostih, posamezni naročnik in izvajalec sestavita zapisnik o ugotovljenih pomanjkljivostih, v katerem navedeta ugotovljene pomanjkljivosti in določita dodatni rok za njihovo odpravo, ki ne more biti daljši od 3 dni. V zapisniku o ugotovljenih pomanjkljivostih je izvajalec dolžan ugotovljene pomanjkljivosti odpraviti na lastne stroške. </w:t>
      </w:r>
      <w:r w:rsidRPr="004924CD">
        <w:rPr>
          <w:rFonts w:ascii="Arial" w:hAnsi="Arial" w:cs="Arial"/>
          <w:sz w:val="20"/>
        </w:rPr>
        <w:lastRenderedPageBreak/>
        <w:t>Po odpravi pomanjkljivosti se sestavi zapisnik o odpravljenih pomanjkljivostih, ki je sestavljen v okviru prevzemnega zapisnika ali pa je njegova priloga. Če izvajalec ne bi odpravil pomanjkljivosti v dogovorjenem dodatnem roku, lahko posamezni naročnik storitve, ki niso prevzete zaradi ugotovljenih pomanjkljivosti, naroči drugje na račun izvajalca.</w:t>
      </w:r>
    </w:p>
    <w:p w14:paraId="7BB1F88D" w14:textId="77777777" w:rsidR="004924CD" w:rsidRPr="004924CD" w:rsidRDefault="004924CD" w:rsidP="004924CD">
      <w:pPr>
        <w:jc w:val="both"/>
        <w:rPr>
          <w:rFonts w:ascii="Arial" w:hAnsi="Arial" w:cs="Arial"/>
          <w:sz w:val="20"/>
        </w:rPr>
      </w:pPr>
    </w:p>
    <w:p w14:paraId="75992BB6" w14:textId="351643E2" w:rsidR="004924CD" w:rsidRPr="000767FB" w:rsidRDefault="004924CD" w:rsidP="004924CD">
      <w:pPr>
        <w:jc w:val="both"/>
        <w:rPr>
          <w:rFonts w:ascii="Arial" w:hAnsi="Arial" w:cs="Arial"/>
          <w:sz w:val="20"/>
        </w:rPr>
      </w:pPr>
      <w:r w:rsidRPr="004924CD">
        <w:rPr>
          <w:rFonts w:ascii="Arial" w:hAnsi="Arial" w:cs="Arial"/>
          <w:sz w:val="20"/>
        </w:rPr>
        <w:t xml:space="preserve">Izvajalec </w:t>
      </w:r>
      <w:r w:rsidRPr="000767FB">
        <w:rPr>
          <w:rFonts w:ascii="Arial" w:hAnsi="Arial" w:cs="Arial"/>
          <w:sz w:val="20"/>
        </w:rPr>
        <w:t>mora posameznemu naročniku pred podpisom primopredajnega zapisnika:</w:t>
      </w:r>
    </w:p>
    <w:p w14:paraId="102ED3F0" w14:textId="515468F9" w:rsidR="004924CD" w:rsidRPr="000767FB" w:rsidRDefault="004924CD" w:rsidP="004924CD">
      <w:pPr>
        <w:pStyle w:val="Odstavekseznama"/>
        <w:numPr>
          <w:ilvl w:val="0"/>
          <w:numId w:val="6"/>
        </w:numPr>
        <w:spacing w:line="240" w:lineRule="auto"/>
        <w:ind w:left="426" w:hanging="284"/>
      </w:pPr>
      <w:r w:rsidRPr="000767FB">
        <w:t xml:space="preserve">za storitve aktivnosti </w:t>
      </w:r>
      <w:r w:rsidR="005A0946" w:rsidRPr="000767FB">
        <w:t>1, 3 in 4</w:t>
      </w:r>
      <w:r w:rsidR="00F5015A">
        <w:t>A in 4B</w:t>
      </w:r>
      <w:r w:rsidR="005A0946" w:rsidRPr="000767FB">
        <w:t xml:space="preserve"> </w:t>
      </w:r>
      <w:r w:rsidRPr="000767FB">
        <w:t xml:space="preserve">izročiti dokumentacijo, kot je za posamezno aktivnost določena v prilogi </w:t>
      </w:r>
      <w:r w:rsidR="005A0946" w:rsidRPr="000767FB">
        <w:t>1</w:t>
      </w:r>
      <w:r w:rsidRPr="000767FB">
        <w:t>;</w:t>
      </w:r>
    </w:p>
    <w:p w14:paraId="6F856A89" w14:textId="14DDC6E9" w:rsidR="004924CD" w:rsidRPr="000767FB" w:rsidRDefault="004924CD" w:rsidP="005A0946">
      <w:pPr>
        <w:pStyle w:val="Odstavekseznama"/>
        <w:numPr>
          <w:ilvl w:val="0"/>
          <w:numId w:val="6"/>
        </w:numPr>
        <w:spacing w:line="240" w:lineRule="auto"/>
        <w:ind w:left="426" w:hanging="284"/>
      </w:pPr>
      <w:r w:rsidRPr="000767FB">
        <w:t>za storitve faz</w:t>
      </w:r>
      <w:r w:rsidR="008153FB">
        <w:t xml:space="preserve"> 2, 3 in 4 </w:t>
      </w:r>
      <w:r w:rsidRPr="000767FB">
        <w:t xml:space="preserve"> aktivnosti </w:t>
      </w:r>
      <w:r w:rsidRPr="008153FB">
        <w:t>2</w:t>
      </w:r>
      <w:r w:rsidR="005A0946" w:rsidRPr="008153FB">
        <w:t>,</w:t>
      </w:r>
      <w:r w:rsidRPr="008153FB">
        <w:t xml:space="preserve"> 7</w:t>
      </w:r>
      <w:r w:rsidR="005A0946" w:rsidRPr="008153FB">
        <w:t xml:space="preserve"> in 8</w:t>
      </w:r>
      <w:r w:rsidRPr="008153FB">
        <w:t xml:space="preserve"> </w:t>
      </w:r>
      <w:r w:rsidR="005A0946" w:rsidRPr="008153FB">
        <w:t xml:space="preserve">in za storitve aktivnosti 5 in 6 </w:t>
      </w:r>
      <w:r w:rsidRPr="008153FB">
        <w:t>posameznemu naročniku</w:t>
      </w:r>
      <w:r w:rsidRPr="000767FB">
        <w:t xml:space="preserve"> izročiti </w:t>
      </w:r>
      <w:r w:rsidR="005A0946" w:rsidRPr="000767FB">
        <w:t>končno različico izdelka in izvorno kodo, ki jih mora shraniti tudi v repozitorij izvorne kode in dokumentacije, dokumentacijo in navodila za namestitev, vso tehnično dokumentacijo in uporabniško dokumentacijo (kot na primer aplikacijske pakete, teste, poročila o testiranju, poročila o namestitvah, objekte podatkovnih zbirk) ter dokumentacijo, kot je za posamezno aktivnost določena v prilogi 1.</w:t>
      </w:r>
    </w:p>
    <w:bookmarkEnd w:id="5"/>
    <w:p w14:paraId="0007C8E5" w14:textId="77777777" w:rsidR="009A3A41" w:rsidRPr="000767FB" w:rsidRDefault="009A3A41" w:rsidP="00974339">
      <w:pPr>
        <w:jc w:val="both"/>
        <w:rPr>
          <w:rFonts w:ascii="Arial" w:hAnsi="Arial" w:cs="Arial"/>
          <w:sz w:val="20"/>
          <w:szCs w:val="20"/>
        </w:rPr>
      </w:pPr>
    </w:p>
    <w:p w14:paraId="53B3A261" w14:textId="4242C423" w:rsidR="00D774E0" w:rsidRDefault="00332A71" w:rsidP="00974339">
      <w:pPr>
        <w:jc w:val="both"/>
        <w:rPr>
          <w:rFonts w:ascii="Arial" w:hAnsi="Arial" w:cs="Arial"/>
          <w:sz w:val="20"/>
          <w:szCs w:val="20"/>
        </w:rPr>
      </w:pPr>
      <w:r w:rsidRPr="000767FB">
        <w:rPr>
          <w:rFonts w:ascii="Arial" w:hAnsi="Arial" w:cs="Arial"/>
          <w:sz w:val="20"/>
          <w:szCs w:val="20"/>
        </w:rPr>
        <w:t>Vsa predana dokumentacija mora naročniku omogočati</w:t>
      </w:r>
      <w:r w:rsidRPr="00332A71">
        <w:rPr>
          <w:rFonts w:ascii="Arial" w:hAnsi="Arial" w:cs="Arial"/>
          <w:sz w:val="20"/>
          <w:szCs w:val="20"/>
        </w:rPr>
        <w:t xml:space="preserve"> popolnoma samostojno upravljanje s prevzetimi izdelki.</w:t>
      </w:r>
    </w:p>
    <w:p w14:paraId="771CAADB" w14:textId="45AD4E43" w:rsidR="00C146A6" w:rsidRPr="00974339" w:rsidRDefault="00C146A6" w:rsidP="00974339">
      <w:pPr>
        <w:pStyle w:val="Naslov1"/>
        <w:keepLines/>
        <w:spacing w:before="100" w:beforeAutospacing="1" w:after="100" w:afterAutospacing="1" w:line="260" w:lineRule="atLeast"/>
        <w:ind w:left="357" w:hanging="357"/>
        <w:rPr>
          <w:rFonts w:cs="Times New Roman"/>
          <w:caps/>
          <w:kern w:val="0"/>
          <w:sz w:val="20"/>
          <w:szCs w:val="28"/>
          <w:lang w:eastAsia="en-US"/>
        </w:rPr>
      </w:pPr>
      <w:r w:rsidRPr="00416E5A">
        <w:rPr>
          <w:rFonts w:cs="Times New Roman"/>
          <w:caps/>
          <w:kern w:val="0"/>
          <w:sz w:val="20"/>
          <w:szCs w:val="28"/>
          <w:lang w:eastAsia="en-US"/>
        </w:rPr>
        <w:t>V.</w:t>
      </w:r>
      <w:r w:rsidRPr="00416E5A">
        <w:rPr>
          <w:rFonts w:cs="Times New Roman"/>
          <w:caps/>
          <w:kern w:val="0"/>
          <w:sz w:val="20"/>
          <w:szCs w:val="28"/>
          <w:lang w:eastAsia="en-US"/>
        </w:rPr>
        <w:tab/>
        <w:t xml:space="preserve">CENE IN </w:t>
      </w:r>
      <w:r>
        <w:rPr>
          <w:rFonts w:cs="Times New Roman"/>
          <w:caps/>
          <w:kern w:val="0"/>
          <w:sz w:val="20"/>
          <w:szCs w:val="28"/>
          <w:lang w:eastAsia="en-US"/>
        </w:rPr>
        <w:t>PLAČILNI POGOJI</w:t>
      </w:r>
    </w:p>
    <w:p w14:paraId="21D39A95" w14:textId="77777777" w:rsidR="00BF6CD9" w:rsidRPr="00416E5A" w:rsidRDefault="00BF6CD9" w:rsidP="00974339">
      <w:pPr>
        <w:pStyle w:val="pogodbaleni"/>
        <w:numPr>
          <w:ilvl w:val="0"/>
          <w:numId w:val="1"/>
        </w:numPr>
        <w:tabs>
          <w:tab w:val="clear" w:pos="720"/>
        </w:tabs>
        <w:ind w:left="360"/>
        <w:rPr>
          <w:rFonts w:cs="Arial"/>
          <w:color w:val="000000"/>
          <w:szCs w:val="20"/>
        </w:rPr>
      </w:pPr>
      <w:r w:rsidRPr="00974339">
        <w:rPr>
          <w:rFonts w:cs="Arial"/>
          <w:szCs w:val="20"/>
        </w:rPr>
        <w:t>člen</w:t>
      </w:r>
    </w:p>
    <w:p w14:paraId="4DDE05E4" w14:textId="77777777" w:rsidR="001E346A" w:rsidRPr="00416E5A" w:rsidRDefault="001E346A" w:rsidP="001E346A">
      <w:pPr>
        <w:jc w:val="both"/>
        <w:rPr>
          <w:rFonts w:ascii="Arial" w:hAnsi="Arial" w:cs="Arial"/>
          <w:sz w:val="20"/>
          <w:szCs w:val="20"/>
        </w:rPr>
      </w:pPr>
      <w:r>
        <w:rPr>
          <w:rFonts w:ascii="Arial" w:hAnsi="Arial" w:cs="Arial"/>
          <w:sz w:val="20"/>
          <w:szCs w:val="20"/>
        </w:rPr>
        <w:t xml:space="preserve">Cene na enoto </w:t>
      </w:r>
      <w:r w:rsidR="0073549C">
        <w:rPr>
          <w:rFonts w:ascii="Arial" w:hAnsi="Arial" w:cs="Arial"/>
          <w:sz w:val="20"/>
          <w:szCs w:val="20"/>
        </w:rPr>
        <w:t xml:space="preserve">v EUR </w:t>
      </w:r>
      <w:r>
        <w:rPr>
          <w:rFonts w:ascii="Arial" w:hAnsi="Arial" w:cs="Arial"/>
          <w:sz w:val="20"/>
          <w:szCs w:val="20"/>
        </w:rPr>
        <w:t xml:space="preserve">z DDV iz priloge 2 </w:t>
      </w:r>
      <w:r w:rsidRPr="00AF7514">
        <w:rPr>
          <w:rFonts w:ascii="Arial" w:hAnsi="Arial" w:cs="Arial"/>
          <w:sz w:val="20"/>
          <w:szCs w:val="20"/>
        </w:rPr>
        <w:t>so fiksne ves čas trajanja te</w:t>
      </w:r>
      <w:r w:rsidR="00FA7CD7" w:rsidRPr="00AF7514">
        <w:rPr>
          <w:rFonts w:ascii="Arial" w:hAnsi="Arial" w:cs="Arial"/>
          <w:sz w:val="20"/>
          <w:szCs w:val="20"/>
        </w:rPr>
        <w:t>ga</w:t>
      </w:r>
      <w:r w:rsidR="00FA7CD7">
        <w:rPr>
          <w:rFonts w:ascii="Arial" w:hAnsi="Arial" w:cs="Arial"/>
          <w:sz w:val="20"/>
          <w:szCs w:val="20"/>
        </w:rPr>
        <w:t xml:space="preserve"> sporazuma. </w:t>
      </w:r>
    </w:p>
    <w:p w14:paraId="5994EBC5" w14:textId="77777777" w:rsidR="00890D54" w:rsidRPr="006D5E32" w:rsidRDefault="00890D54" w:rsidP="00736A8C">
      <w:pPr>
        <w:jc w:val="both"/>
        <w:rPr>
          <w:rFonts w:ascii="Arial" w:hAnsi="Arial" w:cs="Arial"/>
          <w:sz w:val="20"/>
          <w:szCs w:val="20"/>
        </w:rPr>
      </w:pPr>
    </w:p>
    <w:p w14:paraId="4125CCA4" w14:textId="12CF3C01" w:rsidR="002A6067" w:rsidRPr="006D5E32" w:rsidRDefault="00974339" w:rsidP="00736A8C">
      <w:pPr>
        <w:jc w:val="both"/>
        <w:rPr>
          <w:rFonts w:ascii="Arial" w:hAnsi="Arial" w:cs="Arial"/>
          <w:sz w:val="20"/>
          <w:szCs w:val="20"/>
        </w:rPr>
      </w:pPr>
      <w:r>
        <w:rPr>
          <w:rFonts w:ascii="Arial" w:hAnsi="Arial" w:cs="Arial"/>
          <w:sz w:val="20"/>
          <w:szCs w:val="20"/>
        </w:rPr>
        <w:t>S</w:t>
      </w:r>
      <w:r w:rsidR="00890D54" w:rsidRPr="006D5E32">
        <w:rPr>
          <w:rFonts w:ascii="Arial" w:hAnsi="Arial" w:cs="Arial"/>
          <w:sz w:val="20"/>
          <w:szCs w:val="20"/>
        </w:rPr>
        <w:t xml:space="preserve">toritve se obračunavajo na način, določen v </w:t>
      </w:r>
      <w:r w:rsidR="007C5277">
        <w:rPr>
          <w:rFonts w:ascii="Arial" w:hAnsi="Arial" w:cs="Arial"/>
          <w:sz w:val="20"/>
          <w:szCs w:val="20"/>
        </w:rPr>
        <w:t xml:space="preserve">tem sporazumu, </w:t>
      </w:r>
      <w:r w:rsidR="00890D54" w:rsidRPr="00544755">
        <w:rPr>
          <w:rFonts w:ascii="Arial" w:hAnsi="Arial" w:cs="Arial"/>
          <w:sz w:val="20"/>
          <w:szCs w:val="20"/>
        </w:rPr>
        <w:t xml:space="preserve">prilogi </w:t>
      </w:r>
      <w:r w:rsidR="00AF7514">
        <w:rPr>
          <w:rFonts w:ascii="Arial" w:hAnsi="Arial" w:cs="Arial"/>
          <w:sz w:val="20"/>
          <w:szCs w:val="20"/>
        </w:rPr>
        <w:t>1</w:t>
      </w:r>
      <w:r w:rsidR="00890D54" w:rsidRPr="00544755">
        <w:rPr>
          <w:rFonts w:ascii="Arial" w:hAnsi="Arial" w:cs="Arial"/>
          <w:sz w:val="20"/>
          <w:szCs w:val="20"/>
        </w:rPr>
        <w:t xml:space="preserve"> </w:t>
      </w:r>
      <w:r w:rsidR="00FA7CD7" w:rsidRPr="00544755">
        <w:rPr>
          <w:rFonts w:ascii="Arial" w:hAnsi="Arial" w:cs="Arial"/>
          <w:sz w:val="20"/>
          <w:szCs w:val="20"/>
        </w:rPr>
        <w:t xml:space="preserve">in v posameznih </w:t>
      </w:r>
      <w:r w:rsidR="009C5246">
        <w:rPr>
          <w:rFonts w:ascii="Arial" w:hAnsi="Arial" w:cs="Arial"/>
          <w:sz w:val="20"/>
          <w:szCs w:val="20"/>
        </w:rPr>
        <w:t xml:space="preserve">neposrednih </w:t>
      </w:r>
      <w:r w:rsidR="00FA7CD7" w:rsidRPr="00544755">
        <w:rPr>
          <w:rFonts w:ascii="Arial" w:hAnsi="Arial" w:cs="Arial"/>
          <w:sz w:val="20"/>
          <w:szCs w:val="20"/>
        </w:rPr>
        <w:t>okvirnih sporazumih</w:t>
      </w:r>
      <w:r w:rsidR="00890D54" w:rsidRPr="00544755">
        <w:rPr>
          <w:rFonts w:ascii="Arial" w:hAnsi="Arial" w:cs="Arial"/>
          <w:sz w:val="20"/>
          <w:szCs w:val="20"/>
        </w:rPr>
        <w:t>.</w:t>
      </w:r>
    </w:p>
    <w:p w14:paraId="622894E1" w14:textId="77777777" w:rsidR="00890D54" w:rsidRDefault="00890D54" w:rsidP="00974339">
      <w:pPr>
        <w:pStyle w:val="pogodbaleni"/>
        <w:numPr>
          <w:ilvl w:val="0"/>
          <w:numId w:val="1"/>
        </w:numPr>
        <w:tabs>
          <w:tab w:val="clear" w:pos="720"/>
        </w:tabs>
        <w:ind w:left="360"/>
      </w:pPr>
      <w:r w:rsidRPr="00974339">
        <w:rPr>
          <w:rFonts w:cs="Arial"/>
          <w:szCs w:val="20"/>
        </w:rPr>
        <w:t>člen</w:t>
      </w:r>
    </w:p>
    <w:p w14:paraId="49E46BC1" w14:textId="77777777" w:rsidR="002543B7" w:rsidRPr="00416E5A" w:rsidRDefault="00D50FB8" w:rsidP="006D5E32">
      <w:pPr>
        <w:jc w:val="both"/>
        <w:rPr>
          <w:rFonts w:ascii="Arial" w:eastAsia="Calibri" w:hAnsi="Arial"/>
          <w:sz w:val="20"/>
          <w:szCs w:val="22"/>
          <w:lang w:eastAsia="en-US"/>
        </w:rPr>
      </w:pPr>
      <w:r>
        <w:rPr>
          <w:rFonts w:ascii="Arial" w:eastAsia="Calibri" w:hAnsi="Arial"/>
          <w:sz w:val="20"/>
          <w:szCs w:val="22"/>
          <w:lang w:eastAsia="en-US"/>
        </w:rPr>
        <w:t xml:space="preserve">Skupna </w:t>
      </w:r>
      <w:r w:rsidRPr="006D5E32">
        <w:rPr>
          <w:rFonts w:ascii="Arial" w:hAnsi="Arial" w:cs="Arial"/>
          <w:sz w:val="20"/>
          <w:szCs w:val="20"/>
        </w:rPr>
        <w:t>predvidena</w:t>
      </w:r>
      <w:r>
        <w:rPr>
          <w:rFonts w:ascii="Arial" w:eastAsia="Calibri" w:hAnsi="Arial"/>
          <w:sz w:val="20"/>
          <w:szCs w:val="22"/>
          <w:lang w:eastAsia="en-US"/>
        </w:rPr>
        <w:t xml:space="preserve"> pogodbena </w:t>
      </w:r>
      <w:r w:rsidRPr="00890D54">
        <w:rPr>
          <w:rFonts w:ascii="Arial" w:eastAsia="Calibri" w:hAnsi="Arial"/>
          <w:sz w:val="20"/>
          <w:szCs w:val="22"/>
          <w:lang w:eastAsia="en-US"/>
        </w:rPr>
        <w:t>vrednost</w:t>
      </w:r>
      <w:r>
        <w:rPr>
          <w:rFonts w:ascii="Arial" w:eastAsia="Calibri" w:hAnsi="Arial"/>
          <w:sz w:val="20"/>
          <w:szCs w:val="22"/>
          <w:lang w:eastAsia="en-US"/>
        </w:rPr>
        <w:t xml:space="preserve"> znaša </w:t>
      </w:r>
      <w:r w:rsidRPr="00D50FB8">
        <w:rPr>
          <w:rFonts w:ascii="Arial" w:eastAsia="Calibri" w:hAnsi="Arial"/>
          <w:sz w:val="20"/>
          <w:szCs w:val="22"/>
          <w:lang w:eastAsia="en-US"/>
        </w:rPr>
        <w:t xml:space="preserve">EUR z DDV (z besedo: </w:t>
      </w:r>
      <w:r w:rsidR="00D941F5" w:rsidRPr="00890D54">
        <w:rPr>
          <w:rFonts w:ascii="Arial" w:eastAsia="Calibri" w:hAnsi="Arial"/>
          <w:sz w:val="20"/>
          <w:szCs w:val="22"/>
          <w:lang w:eastAsia="en-US"/>
        </w:rPr>
        <w:fldChar w:fldCharType="begin">
          <w:ffData>
            <w:name w:val="Besedilo48"/>
            <w:enabled/>
            <w:calcOnExit w:val="0"/>
            <w:textInput/>
          </w:ffData>
        </w:fldChar>
      </w:r>
      <w:r w:rsidR="00D941F5" w:rsidRPr="00890D54">
        <w:rPr>
          <w:rFonts w:ascii="Arial" w:eastAsia="Calibri" w:hAnsi="Arial"/>
          <w:sz w:val="20"/>
          <w:szCs w:val="22"/>
          <w:lang w:eastAsia="en-US"/>
        </w:rPr>
        <w:instrText xml:space="preserve"> FORMTEXT </w:instrText>
      </w:r>
      <w:r w:rsidR="00D941F5" w:rsidRPr="00890D54">
        <w:rPr>
          <w:rFonts w:ascii="Arial" w:eastAsia="Calibri" w:hAnsi="Arial"/>
          <w:sz w:val="20"/>
          <w:szCs w:val="22"/>
          <w:lang w:eastAsia="en-US"/>
        </w:rPr>
      </w:r>
      <w:r w:rsidR="00D941F5" w:rsidRPr="00890D54">
        <w:rPr>
          <w:rFonts w:ascii="Arial" w:eastAsia="Calibri" w:hAnsi="Arial"/>
          <w:sz w:val="20"/>
          <w:szCs w:val="22"/>
          <w:lang w:eastAsia="en-US"/>
        </w:rPr>
        <w:fldChar w:fldCharType="separate"/>
      </w:r>
      <w:r w:rsidR="00D941F5" w:rsidRPr="00890D54">
        <w:rPr>
          <w:rFonts w:ascii="Arial" w:eastAsia="Calibri" w:hAnsi="Arial"/>
          <w:sz w:val="20"/>
          <w:szCs w:val="22"/>
          <w:lang w:eastAsia="en-US"/>
        </w:rPr>
        <w:t> </w:t>
      </w:r>
      <w:r w:rsidR="00D941F5" w:rsidRPr="00890D54">
        <w:rPr>
          <w:rFonts w:ascii="Arial" w:eastAsia="Calibri" w:hAnsi="Arial"/>
          <w:sz w:val="20"/>
          <w:szCs w:val="22"/>
          <w:lang w:eastAsia="en-US"/>
        </w:rPr>
        <w:t> </w:t>
      </w:r>
      <w:r w:rsidR="00D941F5" w:rsidRPr="00890D54">
        <w:rPr>
          <w:rFonts w:ascii="Arial" w:eastAsia="Calibri" w:hAnsi="Arial"/>
          <w:sz w:val="20"/>
          <w:szCs w:val="22"/>
          <w:lang w:eastAsia="en-US"/>
        </w:rPr>
        <w:t> </w:t>
      </w:r>
      <w:r w:rsidR="00D941F5" w:rsidRPr="00890D54">
        <w:rPr>
          <w:rFonts w:ascii="Arial" w:eastAsia="Calibri" w:hAnsi="Arial"/>
          <w:sz w:val="20"/>
          <w:szCs w:val="22"/>
          <w:lang w:eastAsia="en-US"/>
        </w:rPr>
        <w:t> </w:t>
      </w:r>
      <w:r w:rsidR="00D941F5" w:rsidRPr="00890D54">
        <w:rPr>
          <w:rFonts w:ascii="Arial" w:eastAsia="Calibri" w:hAnsi="Arial"/>
          <w:sz w:val="20"/>
          <w:szCs w:val="22"/>
          <w:lang w:eastAsia="en-US"/>
        </w:rPr>
        <w:t> </w:t>
      </w:r>
      <w:r w:rsidR="00D941F5" w:rsidRPr="00890D54">
        <w:rPr>
          <w:rFonts w:ascii="Arial" w:eastAsia="Calibri" w:hAnsi="Arial"/>
          <w:sz w:val="20"/>
          <w:szCs w:val="22"/>
          <w:lang w:eastAsia="en-US"/>
        </w:rPr>
        <w:fldChar w:fldCharType="end"/>
      </w:r>
      <w:r w:rsidRPr="00D50FB8">
        <w:rPr>
          <w:rFonts w:ascii="Arial" w:eastAsia="Calibri" w:hAnsi="Arial"/>
          <w:sz w:val="20"/>
          <w:szCs w:val="22"/>
          <w:lang w:eastAsia="en-US"/>
        </w:rPr>
        <w:t xml:space="preserve"> </w:t>
      </w:r>
      <w:r w:rsidR="00D941F5" w:rsidRPr="00890D54">
        <w:rPr>
          <w:rFonts w:ascii="Arial" w:eastAsia="Calibri" w:hAnsi="Arial"/>
          <w:sz w:val="20"/>
          <w:szCs w:val="22"/>
          <w:lang w:eastAsia="en-US"/>
        </w:rPr>
        <w:fldChar w:fldCharType="begin">
          <w:ffData>
            <w:name w:val="Besedilo48"/>
            <w:enabled/>
            <w:calcOnExit w:val="0"/>
            <w:textInput/>
          </w:ffData>
        </w:fldChar>
      </w:r>
      <w:r w:rsidR="00D941F5" w:rsidRPr="00890D54">
        <w:rPr>
          <w:rFonts w:ascii="Arial" w:eastAsia="Calibri" w:hAnsi="Arial"/>
          <w:sz w:val="20"/>
          <w:szCs w:val="22"/>
          <w:lang w:eastAsia="en-US"/>
        </w:rPr>
        <w:instrText xml:space="preserve"> FORMTEXT </w:instrText>
      </w:r>
      <w:r w:rsidR="00D941F5" w:rsidRPr="00890D54">
        <w:rPr>
          <w:rFonts w:ascii="Arial" w:eastAsia="Calibri" w:hAnsi="Arial"/>
          <w:sz w:val="20"/>
          <w:szCs w:val="22"/>
          <w:lang w:eastAsia="en-US"/>
        </w:rPr>
      </w:r>
      <w:r w:rsidR="00D941F5" w:rsidRPr="00890D54">
        <w:rPr>
          <w:rFonts w:ascii="Arial" w:eastAsia="Calibri" w:hAnsi="Arial"/>
          <w:sz w:val="20"/>
          <w:szCs w:val="22"/>
          <w:lang w:eastAsia="en-US"/>
        </w:rPr>
        <w:fldChar w:fldCharType="separate"/>
      </w:r>
      <w:r w:rsidR="00D941F5" w:rsidRPr="00890D54">
        <w:rPr>
          <w:rFonts w:ascii="Arial" w:eastAsia="Calibri" w:hAnsi="Arial"/>
          <w:sz w:val="20"/>
          <w:szCs w:val="22"/>
          <w:lang w:eastAsia="en-US"/>
        </w:rPr>
        <w:t> </w:t>
      </w:r>
      <w:r w:rsidR="00D941F5" w:rsidRPr="00890D54">
        <w:rPr>
          <w:rFonts w:ascii="Arial" w:eastAsia="Calibri" w:hAnsi="Arial"/>
          <w:sz w:val="20"/>
          <w:szCs w:val="22"/>
          <w:lang w:eastAsia="en-US"/>
        </w:rPr>
        <w:t> </w:t>
      </w:r>
      <w:r w:rsidR="00D941F5" w:rsidRPr="00890D54">
        <w:rPr>
          <w:rFonts w:ascii="Arial" w:eastAsia="Calibri" w:hAnsi="Arial"/>
          <w:sz w:val="20"/>
          <w:szCs w:val="22"/>
          <w:lang w:eastAsia="en-US"/>
        </w:rPr>
        <w:t> </w:t>
      </w:r>
      <w:r w:rsidR="00D941F5" w:rsidRPr="00890D54">
        <w:rPr>
          <w:rFonts w:ascii="Arial" w:eastAsia="Calibri" w:hAnsi="Arial"/>
          <w:sz w:val="20"/>
          <w:szCs w:val="22"/>
          <w:lang w:eastAsia="en-US"/>
        </w:rPr>
        <w:t> </w:t>
      </w:r>
      <w:r w:rsidR="00D941F5" w:rsidRPr="00890D54">
        <w:rPr>
          <w:rFonts w:ascii="Arial" w:eastAsia="Calibri" w:hAnsi="Arial"/>
          <w:sz w:val="20"/>
          <w:szCs w:val="22"/>
          <w:lang w:eastAsia="en-US"/>
        </w:rPr>
        <w:t> </w:t>
      </w:r>
      <w:r w:rsidR="00D941F5" w:rsidRPr="00890D54">
        <w:rPr>
          <w:rFonts w:ascii="Arial" w:eastAsia="Calibri" w:hAnsi="Arial"/>
          <w:sz w:val="20"/>
          <w:szCs w:val="22"/>
          <w:lang w:eastAsia="en-US"/>
        </w:rPr>
        <w:fldChar w:fldCharType="end"/>
      </w:r>
      <w:r w:rsidRPr="00D50FB8">
        <w:rPr>
          <w:rFonts w:ascii="Arial" w:eastAsia="Calibri" w:hAnsi="Arial"/>
          <w:sz w:val="20"/>
          <w:szCs w:val="22"/>
          <w:lang w:eastAsia="en-US"/>
        </w:rPr>
        <w:t>/100 evrov z davkom na dodano vrednost).</w:t>
      </w:r>
      <w:r w:rsidR="00BA39DA">
        <w:rPr>
          <w:rFonts w:ascii="Arial" w:eastAsia="Calibri" w:hAnsi="Arial"/>
          <w:sz w:val="20"/>
          <w:szCs w:val="22"/>
          <w:lang w:eastAsia="en-US"/>
        </w:rPr>
        <w:t xml:space="preserve"> </w:t>
      </w:r>
    </w:p>
    <w:p w14:paraId="5B06BA28" w14:textId="77777777" w:rsidR="006F5436" w:rsidRPr="00416E5A" w:rsidRDefault="006F5436" w:rsidP="00974339">
      <w:pPr>
        <w:pStyle w:val="pogodbaleni"/>
        <w:numPr>
          <w:ilvl w:val="0"/>
          <w:numId w:val="1"/>
        </w:numPr>
        <w:tabs>
          <w:tab w:val="clear" w:pos="720"/>
        </w:tabs>
        <w:ind w:left="360"/>
        <w:rPr>
          <w:rFonts w:cs="Arial"/>
          <w:szCs w:val="20"/>
        </w:rPr>
      </w:pPr>
      <w:r w:rsidRPr="00416E5A">
        <w:rPr>
          <w:rFonts w:cs="Arial"/>
          <w:szCs w:val="20"/>
        </w:rPr>
        <w:t>člen</w:t>
      </w:r>
    </w:p>
    <w:p w14:paraId="2C2071B7" w14:textId="0B7239F5" w:rsidR="00823907" w:rsidRPr="006D5E32" w:rsidRDefault="00823907" w:rsidP="00823907">
      <w:pPr>
        <w:jc w:val="both"/>
        <w:rPr>
          <w:rFonts w:ascii="Arial" w:hAnsi="Arial" w:cs="Arial"/>
          <w:sz w:val="20"/>
          <w:szCs w:val="20"/>
        </w:rPr>
      </w:pPr>
      <w:bookmarkStart w:id="6" w:name="_Hlk8211541"/>
      <w:r w:rsidRPr="006D5E32">
        <w:rPr>
          <w:rFonts w:ascii="Arial" w:hAnsi="Arial" w:cs="Arial"/>
          <w:sz w:val="20"/>
          <w:szCs w:val="20"/>
        </w:rPr>
        <w:t>Izvajalec bo</w:t>
      </w:r>
      <w:r w:rsidR="00974339">
        <w:rPr>
          <w:rFonts w:ascii="Arial" w:hAnsi="Arial" w:cs="Arial"/>
          <w:sz w:val="20"/>
          <w:szCs w:val="20"/>
        </w:rPr>
        <w:t xml:space="preserve"> račune </w:t>
      </w:r>
      <w:r w:rsidRPr="006D5E32">
        <w:rPr>
          <w:rFonts w:ascii="Arial" w:hAnsi="Arial" w:cs="Arial"/>
          <w:sz w:val="20"/>
          <w:szCs w:val="20"/>
        </w:rPr>
        <w:t>izstavljal posameznim naroč</w:t>
      </w:r>
      <w:r w:rsidRPr="00544755">
        <w:rPr>
          <w:rFonts w:ascii="Arial" w:hAnsi="Arial" w:cs="Arial"/>
          <w:sz w:val="20"/>
          <w:szCs w:val="20"/>
        </w:rPr>
        <w:t xml:space="preserve">nikom </w:t>
      </w:r>
      <w:r w:rsidR="00974339">
        <w:rPr>
          <w:rFonts w:ascii="Arial" w:hAnsi="Arial" w:cs="Arial"/>
          <w:sz w:val="20"/>
          <w:szCs w:val="20"/>
        </w:rPr>
        <w:t xml:space="preserve">na način, določen v prilogi </w:t>
      </w:r>
      <w:r w:rsidR="00AF7514">
        <w:rPr>
          <w:rFonts w:ascii="Arial" w:hAnsi="Arial" w:cs="Arial"/>
          <w:sz w:val="20"/>
          <w:szCs w:val="20"/>
        </w:rPr>
        <w:t>1</w:t>
      </w:r>
      <w:r w:rsidR="00974339">
        <w:rPr>
          <w:rFonts w:ascii="Arial" w:hAnsi="Arial" w:cs="Arial"/>
          <w:sz w:val="20"/>
          <w:szCs w:val="20"/>
        </w:rPr>
        <w:t xml:space="preserve"> in v posameznih </w:t>
      </w:r>
      <w:r w:rsidR="009C5246">
        <w:rPr>
          <w:rFonts w:ascii="Arial" w:hAnsi="Arial" w:cs="Arial"/>
          <w:sz w:val="20"/>
          <w:szCs w:val="20"/>
        </w:rPr>
        <w:t xml:space="preserve">neposrednih </w:t>
      </w:r>
      <w:r w:rsidR="00974339">
        <w:rPr>
          <w:rFonts w:ascii="Arial" w:hAnsi="Arial" w:cs="Arial"/>
          <w:sz w:val="20"/>
          <w:szCs w:val="20"/>
        </w:rPr>
        <w:t>sporazumih.</w:t>
      </w:r>
    </w:p>
    <w:p w14:paraId="228D4209" w14:textId="23FE559D" w:rsidR="00332A71" w:rsidRPr="00332A71" w:rsidRDefault="00332A71" w:rsidP="00332A71">
      <w:pPr>
        <w:spacing w:line="260" w:lineRule="atLeast"/>
        <w:jc w:val="both"/>
        <w:rPr>
          <w:rFonts w:ascii="Arial" w:hAnsi="Arial" w:cs="Arial"/>
          <w:snapToGrid w:val="0"/>
          <w:color w:val="000000"/>
          <w:sz w:val="20"/>
          <w:szCs w:val="20"/>
        </w:rPr>
      </w:pPr>
      <w:bookmarkStart w:id="7" w:name="_Hlk8211639"/>
      <w:bookmarkEnd w:id="6"/>
    </w:p>
    <w:p w14:paraId="1906D854" w14:textId="5FEC2933" w:rsidR="007C3141" w:rsidRPr="00014144" w:rsidRDefault="00332A71" w:rsidP="00014144">
      <w:pPr>
        <w:spacing w:line="260" w:lineRule="atLeast"/>
        <w:jc w:val="both"/>
        <w:rPr>
          <w:rFonts w:ascii="Arial" w:hAnsi="Arial" w:cs="Arial"/>
          <w:snapToGrid w:val="0"/>
          <w:color w:val="000000"/>
          <w:sz w:val="20"/>
          <w:szCs w:val="20"/>
        </w:rPr>
      </w:pPr>
      <w:r w:rsidRPr="00332A71">
        <w:rPr>
          <w:rFonts w:ascii="Arial" w:hAnsi="Arial" w:cs="Arial"/>
          <w:snapToGrid w:val="0"/>
          <w:color w:val="000000"/>
          <w:sz w:val="20"/>
          <w:szCs w:val="20"/>
        </w:rPr>
        <w:t xml:space="preserve">Računi se morajo sklicevati na številko </w:t>
      </w:r>
      <w:r w:rsidR="001F7FE9">
        <w:rPr>
          <w:rFonts w:ascii="Arial" w:hAnsi="Arial" w:cs="Arial"/>
          <w:snapToGrid w:val="0"/>
          <w:color w:val="000000"/>
          <w:sz w:val="20"/>
          <w:szCs w:val="20"/>
        </w:rPr>
        <w:t xml:space="preserve">posameznega </w:t>
      </w:r>
      <w:r w:rsidR="00014144">
        <w:rPr>
          <w:rFonts w:ascii="Arial" w:hAnsi="Arial" w:cs="Arial"/>
          <w:snapToGrid w:val="0"/>
          <w:color w:val="000000"/>
          <w:sz w:val="20"/>
          <w:szCs w:val="20"/>
        </w:rPr>
        <w:t>neposrednega sporazuma</w:t>
      </w:r>
      <w:r w:rsidRPr="00332A71">
        <w:rPr>
          <w:rFonts w:ascii="Arial" w:hAnsi="Arial" w:cs="Arial"/>
          <w:snapToGrid w:val="0"/>
          <w:color w:val="000000"/>
          <w:sz w:val="20"/>
          <w:szCs w:val="20"/>
        </w:rPr>
        <w:t>, na podlagi katere</w:t>
      </w:r>
      <w:r w:rsidR="00014144">
        <w:rPr>
          <w:rFonts w:ascii="Arial" w:hAnsi="Arial" w:cs="Arial"/>
          <w:snapToGrid w:val="0"/>
          <w:color w:val="000000"/>
          <w:sz w:val="20"/>
          <w:szCs w:val="20"/>
        </w:rPr>
        <w:t>ga</w:t>
      </w:r>
      <w:r w:rsidRPr="00332A71">
        <w:rPr>
          <w:rFonts w:ascii="Arial" w:hAnsi="Arial" w:cs="Arial"/>
          <w:snapToGrid w:val="0"/>
          <w:color w:val="000000"/>
          <w:sz w:val="20"/>
          <w:szCs w:val="20"/>
        </w:rPr>
        <w:t xml:space="preserve"> se izstavljajo</w:t>
      </w:r>
      <w:r w:rsidR="00AF7514">
        <w:rPr>
          <w:rFonts w:ascii="Arial" w:hAnsi="Arial" w:cs="Arial"/>
          <w:snapToGrid w:val="0"/>
          <w:color w:val="000000"/>
          <w:sz w:val="20"/>
          <w:szCs w:val="20"/>
        </w:rPr>
        <w:t xml:space="preserve"> in </w:t>
      </w:r>
      <w:r w:rsidR="00AF7514" w:rsidRPr="005C7B9A">
        <w:rPr>
          <w:rFonts w:ascii="Arial" w:hAnsi="Arial" w:cs="Arial"/>
          <w:snapToGrid w:val="0"/>
          <w:color w:val="000000"/>
          <w:sz w:val="20"/>
          <w:szCs w:val="20"/>
        </w:rPr>
        <w:t xml:space="preserve">na </w:t>
      </w:r>
      <w:r w:rsidR="0082675A">
        <w:rPr>
          <w:rFonts w:ascii="Arial" w:hAnsi="Arial" w:cs="Arial"/>
          <w:snapToGrid w:val="0"/>
          <w:color w:val="000000"/>
          <w:sz w:val="20"/>
          <w:szCs w:val="20"/>
        </w:rPr>
        <w:t>a</w:t>
      </w:r>
      <w:r w:rsidR="00AF7514" w:rsidRPr="005C7B9A">
        <w:rPr>
          <w:rFonts w:ascii="Arial" w:hAnsi="Arial" w:cs="Arial"/>
          <w:snapToGrid w:val="0"/>
          <w:color w:val="000000"/>
          <w:sz w:val="20"/>
          <w:szCs w:val="20"/>
        </w:rPr>
        <w:t>ktivnost</w:t>
      </w:r>
      <w:r w:rsidR="004E6513">
        <w:rPr>
          <w:rFonts w:ascii="Arial" w:hAnsi="Arial" w:cs="Arial"/>
          <w:snapToGrid w:val="0"/>
          <w:color w:val="000000"/>
          <w:sz w:val="20"/>
          <w:szCs w:val="20"/>
        </w:rPr>
        <w:t xml:space="preserve"> iz priloge </w:t>
      </w:r>
      <w:r w:rsidR="00C76CA4">
        <w:rPr>
          <w:rFonts w:ascii="Arial" w:hAnsi="Arial" w:cs="Arial"/>
          <w:snapToGrid w:val="0"/>
          <w:color w:val="000000"/>
          <w:sz w:val="20"/>
          <w:szCs w:val="20"/>
        </w:rPr>
        <w:t>2</w:t>
      </w:r>
      <w:r w:rsidR="00AF7514" w:rsidRPr="005C7B9A">
        <w:rPr>
          <w:rFonts w:ascii="Arial" w:hAnsi="Arial" w:cs="Arial"/>
          <w:snapToGrid w:val="0"/>
          <w:color w:val="000000"/>
          <w:sz w:val="20"/>
          <w:szCs w:val="20"/>
        </w:rPr>
        <w:t>, po kateri se je naročilo</w:t>
      </w:r>
      <w:r w:rsidR="00AF7514">
        <w:rPr>
          <w:rFonts w:ascii="Arial" w:hAnsi="Arial" w:cs="Arial"/>
          <w:snapToGrid w:val="0"/>
          <w:color w:val="000000"/>
          <w:sz w:val="20"/>
          <w:szCs w:val="20"/>
        </w:rPr>
        <w:t xml:space="preserve"> izvajalo.</w:t>
      </w:r>
    </w:p>
    <w:bookmarkEnd w:id="7"/>
    <w:p w14:paraId="36A5D6F9" w14:textId="77777777" w:rsidR="00FA7CD7" w:rsidRDefault="00FA7CD7" w:rsidP="00014144">
      <w:pPr>
        <w:pStyle w:val="pogodbaleni"/>
        <w:numPr>
          <w:ilvl w:val="0"/>
          <w:numId w:val="1"/>
        </w:numPr>
        <w:tabs>
          <w:tab w:val="clear" w:pos="720"/>
        </w:tabs>
        <w:ind w:left="360"/>
      </w:pPr>
      <w:r>
        <w:t>člen</w:t>
      </w:r>
    </w:p>
    <w:p w14:paraId="1334DABD" w14:textId="6C0B10DA" w:rsidR="00FA7CD7" w:rsidRPr="00FA7CD7" w:rsidRDefault="00FA7CD7" w:rsidP="00FA7CD7">
      <w:pPr>
        <w:jc w:val="both"/>
        <w:rPr>
          <w:rFonts w:ascii="Arial" w:hAnsi="Arial" w:cs="Arial"/>
          <w:sz w:val="20"/>
          <w:szCs w:val="20"/>
        </w:rPr>
      </w:pPr>
      <w:bookmarkStart w:id="8" w:name="_Hlk112759872"/>
      <w:r w:rsidRPr="00FA7CD7">
        <w:rPr>
          <w:rFonts w:ascii="Arial" w:hAnsi="Arial" w:cs="Arial"/>
          <w:sz w:val="20"/>
          <w:szCs w:val="20"/>
        </w:rPr>
        <w:t>Porabljeni čas za</w:t>
      </w:r>
      <w:r w:rsidR="002D55C2">
        <w:rPr>
          <w:rFonts w:ascii="Arial" w:hAnsi="Arial" w:cs="Arial"/>
          <w:sz w:val="20"/>
          <w:szCs w:val="20"/>
        </w:rPr>
        <w:t xml:space="preserve"> storitve</w:t>
      </w:r>
      <w:r w:rsidRPr="00FA7CD7">
        <w:rPr>
          <w:rFonts w:ascii="Arial" w:hAnsi="Arial" w:cs="Arial"/>
          <w:sz w:val="20"/>
          <w:szCs w:val="20"/>
        </w:rPr>
        <w:t xml:space="preserve"> </w:t>
      </w:r>
      <w:r w:rsidRPr="00544755">
        <w:rPr>
          <w:rFonts w:ascii="Arial" w:hAnsi="Arial" w:cs="Arial"/>
          <w:sz w:val="20"/>
          <w:szCs w:val="20"/>
        </w:rPr>
        <w:t>aktivnosti 1, 2, 3, 5</w:t>
      </w:r>
      <w:r w:rsidR="00250DC1" w:rsidRPr="00544755">
        <w:rPr>
          <w:rFonts w:ascii="Arial" w:hAnsi="Arial" w:cs="Arial"/>
          <w:sz w:val="20"/>
          <w:szCs w:val="20"/>
        </w:rPr>
        <w:t>,</w:t>
      </w:r>
      <w:r w:rsidR="001C4252">
        <w:rPr>
          <w:rFonts w:ascii="Arial" w:hAnsi="Arial" w:cs="Arial"/>
          <w:sz w:val="20"/>
          <w:szCs w:val="20"/>
        </w:rPr>
        <w:t xml:space="preserve"> </w:t>
      </w:r>
      <w:r w:rsidRPr="00544755">
        <w:rPr>
          <w:rFonts w:ascii="Arial" w:hAnsi="Arial" w:cs="Arial"/>
          <w:sz w:val="20"/>
          <w:szCs w:val="20"/>
        </w:rPr>
        <w:t>6</w:t>
      </w:r>
      <w:r w:rsidR="00250DC1" w:rsidRPr="00544755">
        <w:rPr>
          <w:rFonts w:ascii="Arial" w:hAnsi="Arial" w:cs="Arial"/>
          <w:sz w:val="20"/>
          <w:szCs w:val="20"/>
        </w:rPr>
        <w:t>, 7 in 8</w:t>
      </w:r>
      <w:r w:rsidRPr="00544755">
        <w:rPr>
          <w:rFonts w:ascii="Arial" w:hAnsi="Arial" w:cs="Arial"/>
          <w:sz w:val="20"/>
          <w:szCs w:val="20"/>
        </w:rPr>
        <w:t xml:space="preserve"> </w:t>
      </w:r>
      <w:r w:rsidRPr="00250DC1">
        <w:rPr>
          <w:rFonts w:ascii="Arial" w:hAnsi="Arial" w:cs="Arial"/>
          <w:sz w:val="20"/>
          <w:szCs w:val="20"/>
        </w:rPr>
        <w:t>je vsota porabe časa iz pisnih poročil o opravljenem delu, preračunan v človek/dan po načelu 8 ur je 1 dan, 60 minut je 1 ura.</w:t>
      </w:r>
      <w:r w:rsidRPr="00FA7CD7">
        <w:rPr>
          <w:rFonts w:ascii="Arial" w:hAnsi="Arial" w:cs="Arial"/>
          <w:sz w:val="20"/>
          <w:szCs w:val="20"/>
        </w:rPr>
        <w:t xml:space="preserve"> </w:t>
      </w:r>
    </w:p>
    <w:bookmarkEnd w:id="8"/>
    <w:p w14:paraId="3FAEB0C2" w14:textId="55DAE5A1" w:rsidR="006F2110" w:rsidRDefault="006F2110" w:rsidP="00014144">
      <w:pPr>
        <w:pStyle w:val="pogodbaleni"/>
        <w:numPr>
          <w:ilvl w:val="0"/>
          <w:numId w:val="1"/>
        </w:numPr>
        <w:tabs>
          <w:tab w:val="clear" w:pos="720"/>
        </w:tabs>
        <w:ind w:left="360"/>
      </w:pPr>
      <w:r>
        <w:t>člen</w:t>
      </w:r>
    </w:p>
    <w:p w14:paraId="2BBC2F20" w14:textId="18303B87" w:rsidR="006F2110" w:rsidRPr="00D37678" w:rsidRDefault="0062384A" w:rsidP="006F2110">
      <w:pPr>
        <w:jc w:val="both"/>
        <w:rPr>
          <w:rFonts w:ascii="Arial" w:hAnsi="Arial" w:cs="Arial"/>
          <w:sz w:val="20"/>
          <w:szCs w:val="20"/>
          <w:highlight w:val="yellow"/>
        </w:rPr>
      </w:pPr>
      <w:r w:rsidRPr="00537718">
        <w:rPr>
          <w:rFonts w:ascii="Arial" w:hAnsi="Arial" w:cs="Arial"/>
          <w:sz w:val="20"/>
          <w:szCs w:val="20"/>
        </w:rPr>
        <w:t>Storitve za</w:t>
      </w:r>
      <w:r w:rsidR="006F2110" w:rsidRPr="00537718">
        <w:rPr>
          <w:rFonts w:ascii="Arial" w:hAnsi="Arial" w:cs="Arial"/>
          <w:sz w:val="20"/>
          <w:szCs w:val="20"/>
        </w:rPr>
        <w:t xml:space="preserve"> aktivnost 1 bo MJU izvajalcu plačal po uspešnem prevzemu aktivnosti. </w:t>
      </w:r>
    </w:p>
    <w:p w14:paraId="02FCC71E" w14:textId="366F7E59" w:rsidR="006F2110" w:rsidRPr="00D37678" w:rsidRDefault="006F2110" w:rsidP="006F2110">
      <w:pPr>
        <w:jc w:val="both"/>
        <w:rPr>
          <w:rFonts w:ascii="Arial" w:hAnsi="Arial" w:cs="Arial"/>
          <w:sz w:val="20"/>
          <w:szCs w:val="20"/>
          <w:highlight w:val="yellow"/>
        </w:rPr>
      </w:pPr>
    </w:p>
    <w:p w14:paraId="3A0D06B5" w14:textId="0CEE7F3B" w:rsidR="0062384A" w:rsidRPr="00537718" w:rsidRDefault="0062384A" w:rsidP="006F2110">
      <w:pPr>
        <w:jc w:val="both"/>
        <w:rPr>
          <w:rFonts w:ascii="Arial" w:hAnsi="Arial" w:cs="Arial"/>
          <w:sz w:val="20"/>
          <w:szCs w:val="20"/>
        </w:rPr>
      </w:pPr>
      <w:r w:rsidRPr="00537718">
        <w:rPr>
          <w:rFonts w:ascii="Arial" w:hAnsi="Arial" w:cs="Arial"/>
          <w:sz w:val="20"/>
          <w:szCs w:val="20"/>
        </w:rPr>
        <w:t xml:space="preserve">Storitve aktivnosti </w:t>
      </w:r>
      <w:r w:rsidR="00D37678" w:rsidRPr="00537718">
        <w:rPr>
          <w:rFonts w:ascii="Arial" w:hAnsi="Arial" w:cs="Arial"/>
          <w:sz w:val="20"/>
          <w:szCs w:val="20"/>
        </w:rPr>
        <w:t xml:space="preserve">2, 7 in 8 </w:t>
      </w:r>
      <w:r w:rsidRPr="00537718">
        <w:rPr>
          <w:rFonts w:ascii="Arial" w:hAnsi="Arial" w:cs="Arial"/>
          <w:sz w:val="20"/>
          <w:szCs w:val="20"/>
        </w:rPr>
        <w:t xml:space="preserve">za posamezni podatkovni vir bo </w:t>
      </w:r>
      <w:r w:rsidR="00D37678" w:rsidRPr="00537718">
        <w:rPr>
          <w:rFonts w:ascii="Arial" w:hAnsi="Arial" w:cs="Arial"/>
          <w:sz w:val="20"/>
          <w:szCs w:val="20"/>
        </w:rPr>
        <w:t>posamezni naročnik</w:t>
      </w:r>
      <w:r w:rsidRPr="00537718">
        <w:rPr>
          <w:rFonts w:ascii="Arial" w:hAnsi="Arial" w:cs="Arial"/>
          <w:sz w:val="20"/>
          <w:szCs w:val="20"/>
        </w:rPr>
        <w:t xml:space="preserve"> izvajalcu plačeval po uspešnem prevzemu vsake posamezne faze uvedbe posameznega podatkovnega vira. Storitve se obračunajo do višine, zapisane v pisnem naročilu posamezne storitve in samo za dejansko opravljene storitve. </w:t>
      </w:r>
    </w:p>
    <w:p w14:paraId="1066E500" w14:textId="77777777" w:rsidR="0062384A" w:rsidRPr="00D37678" w:rsidRDefault="0062384A" w:rsidP="006F2110">
      <w:pPr>
        <w:jc w:val="both"/>
        <w:rPr>
          <w:rFonts w:ascii="Arial" w:hAnsi="Arial" w:cs="Arial"/>
          <w:sz w:val="20"/>
          <w:szCs w:val="20"/>
          <w:highlight w:val="yellow"/>
        </w:rPr>
      </w:pPr>
    </w:p>
    <w:p w14:paraId="6E4EFBDE" w14:textId="6B9A4404" w:rsidR="006F2110" w:rsidRPr="00ED28B5" w:rsidRDefault="0062384A" w:rsidP="006F2110">
      <w:pPr>
        <w:jc w:val="both"/>
        <w:rPr>
          <w:rFonts w:ascii="Arial" w:hAnsi="Arial" w:cs="Arial"/>
          <w:sz w:val="20"/>
          <w:szCs w:val="20"/>
        </w:rPr>
      </w:pPr>
      <w:r w:rsidRPr="00537718">
        <w:rPr>
          <w:rFonts w:ascii="Arial" w:hAnsi="Arial" w:cs="Arial"/>
          <w:sz w:val="20"/>
          <w:szCs w:val="20"/>
        </w:rPr>
        <w:t>Storitve za aktivnosti 3</w:t>
      </w:r>
      <w:r w:rsidR="00D37678" w:rsidRPr="00537718">
        <w:rPr>
          <w:rFonts w:ascii="Arial" w:hAnsi="Arial" w:cs="Arial"/>
          <w:sz w:val="20"/>
          <w:szCs w:val="20"/>
        </w:rPr>
        <w:t xml:space="preserve">, 5 in 6 bo posamezni naročnik izvajalcu plačeval po uspešnem prevzemu naročene storitve. Storitve se </w:t>
      </w:r>
      <w:r w:rsidRPr="00537718">
        <w:rPr>
          <w:rFonts w:ascii="Arial" w:hAnsi="Arial" w:cs="Arial"/>
          <w:sz w:val="20"/>
          <w:szCs w:val="20"/>
        </w:rPr>
        <w:t xml:space="preserve">obračunajo do višine, zapisane v pisnem naročilu posamezne storitve in </w:t>
      </w:r>
      <w:r w:rsidRPr="00ED28B5">
        <w:rPr>
          <w:rFonts w:ascii="Arial" w:hAnsi="Arial" w:cs="Arial"/>
          <w:sz w:val="20"/>
          <w:szCs w:val="20"/>
        </w:rPr>
        <w:t>sicer samo za dejansko opravljene storitve.</w:t>
      </w:r>
    </w:p>
    <w:p w14:paraId="11D152B8" w14:textId="070CD3C8" w:rsidR="0062384A" w:rsidRPr="00ED28B5" w:rsidRDefault="0062384A" w:rsidP="006F2110">
      <w:pPr>
        <w:jc w:val="both"/>
        <w:rPr>
          <w:rFonts w:ascii="Arial" w:hAnsi="Arial" w:cs="Arial"/>
          <w:sz w:val="20"/>
          <w:szCs w:val="20"/>
        </w:rPr>
      </w:pPr>
    </w:p>
    <w:p w14:paraId="6295FE84" w14:textId="138CA6A2" w:rsidR="009015B7" w:rsidRPr="006F2110" w:rsidRDefault="00481CF0" w:rsidP="006F2110">
      <w:pPr>
        <w:jc w:val="both"/>
        <w:rPr>
          <w:rFonts w:ascii="Arial" w:hAnsi="Arial" w:cs="Arial"/>
          <w:sz w:val="20"/>
          <w:szCs w:val="20"/>
        </w:rPr>
      </w:pPr>
      <w:r w:rsidRPr="00ED28B5">
        <w:rPr>
          <w:rFonts w:ascii="Arial" w:hAnsi="Arial" w:cs="Arial"/>
          <w:sz w:val="20"/>
          <w:szCs w:val="20"/>
        </w:rPr>
        <w:t>Storitve za aktivnost 4A in 4B se plačujejo kot mesečni pavšal, za storitve opravljene v preteklem mesecu</w:t>
      </w:r>
      <w:r w:rsidR="008153FB">
        <w:rPr>
          <w:rFonts w:ascii="Arial" w:hAnsi="Arial" w:cs="Arial"/>
          <w:sz w:val="20"/>
          <w:szCs w:val="20"/>
        </w:rPr>
        <w:t>, na način, kot je to določeno v prilogi 1</w:t>
      </w:r>
      <w:r w:rsidRPr="00ED28B5">
        <w:rPr>
          <w:rFonts w:ascii="Arial" w:hAnsi="Arial" w:cs="Arial"/>
          <w:sz w:val="20"/>
          <w:szCs w:val="20"/>
        </w:rPr>
        <w:t xml:space="preserve">. </w:t>
      </w:r>
      <w:r w:rsidR="005A45B4" w:rsidRPr="00ED28B5">
        <w:rPr>
          <w:rFonts w:ascii="Arial" w:hAnsi="Arial" w:cs="Arial"/>
          <w:sz w:val="20"/>
          <w:szCs w:val="20"/>
        </w:rPr>
        <w:t>Če se storitve v določenem mesecu ne izvajajo cel mesec, se obračuna samo sorazmerni del.</w:t>
      </w:r>
      <w:r w:rsidR="00EA6A74">
        <w:rPr>
          <w:rFonts w:ascii="Arial" w:hAnsi="Arial" w:cs="Arial"/>
          <w:sz w:val="20"/>
          <w:szCs w:val="20"/>
        </w:rPr>
        <w:t xml:space="preserve"> </w:t>
      </w:r>
    </w:p>
    <w:p w14:paraId="6DB834B0" w14:textId="7F7B7E71" w:rsidR="002A69DA" w:rsidRPr="00416E5A" w:rsidRDefault="00B16776" w:rsidP="00014144">
      <w:pPr>
        <w:pStyle w:val="pogodbaleni"/>
        <w:numPr>
          <w:ilvl w:val="0"/>
          <w:numId w:val="1"/>
        </w:numPr>
        <w:tabs>
          <w:tab w:val="clear" w:pos="720"/>
        </w:tabs>
        <w:ind w:left="360"/>
      </w:pPr>
      <w:r>
        <w:t>člen</w:t>
      </w:r>
    </w:p>
    <w:p w14:paraId="4ECA2E56" w14:textId="77777777" w:rsidR="00F91184" w:rsidRPr="006D5E32" w:rsidRDefault="00F91184" w:rsidP="00AE2CE0">
      <w:pPr>
        <w:jc w:val="both"/>
        <w:rPr>
          <w:rFonts w:ascii="Arial" w:hAnsi="Arial" w:cs="Arial"/>
          <w:sz w:val="20"/>
          <w:szCs w:val="20"/>
        </w:rPr>
      </w:pPr>
      <w:bookmarkStart w:id="9" w:name="_Hlk8211815"/>
      <w:bookmarkStart w:id="10" w:name="_Hlk112760077"/>
      <w:r w:rsidRPr="006D5E32">
        <w:rPr>
          <w:rFonts w:ascii="Arial" w:hAnsi="Arial" w:cs="Arial"/>
          <w:sz w:val="20"/>
          <w:szCs w:val="20"/>
        </w:rPr>
        <w:t xml:space="preserve">Izvajalec </w:t>
      </w:r>
      <w:r w:rsidR="00447F56" w:rsidRPr="006D5E32">
        <w:rPr>
          <w:rFonts w:ascii="Arial" w:hAnsi="Arial" w:cs="Arial"/>
          <w:sz w:val="20"/>
          <w:szCs w:val="20"/>
        </w:rPr>
        <w:t>mora vse račune posameznim naročnikov</w:t>
      </w:r>
      <w:r w:rsidRPr="006D5E32">
        <w:rPr>
          <w:rFonts w:ascii="Arial" w:hAnsi="Arial" w:cs="Arial"/>
          <w:sz w:val="20"/>
          <w:szCs w:val="20"/>
        </w:rPr>
        <w:t xml:space="preserve"> pošilja</w:t>
      </w:r>
      <w:r w:rsidR="00447F56" w:rsidRPr="006D5E32">
        <w:rPr>
          <w:rFonts w:ascii="Arial" w:hAnsi="Arial" w:cs="Arial"/>
          <w:sz w:val="20"/>
          <w:szCs w:val="20"/>
        </w:rPr>
        <w:t>ti</w:t>
      </w:r>
      <w:r w:rsidRPr="006D5E32">
        <w:rPr>
          <w:rFonts w:ascii="Arial" w:hAnsi="Arial" w:cs="Arial"/>
          <w:sz w:val="20"/>
          <w:szCs w:val="20"/>
        </w:rPr>
        <w:t xml:space="preserve"> izključno v elektronski obliki (e-račun), skladno z veljavnim Zakonom o opravljanju plačilnih storitev za proračunske uporabnike.</w:t>
      </w:r>
    </w:p>
    <w:p w14:paraId="7F49854B" w14:textId="77777777" w:rsidR="00F91184" w:rsidRPr="006D5E32" w:rsidRDefault="00F91184" w:rsidP="00AE2CE0">
      <w:pPr>
        <w:jc w:val="both"/>
        <w:rPr>
          <w:rFonts w:ascii="Arial" w:hAnsi="Arial" w:cs="Arial"/>
          <w:sz w:val="20"/>
          <w:szCs w:val="20"/>
        </w:rPr>
      </w:pPr>
    </w:p>
    <w:p w14:paraId="428B9BB6" w14:textId="0F3D55CE" w:rsidR="002A6067" w:rsidRPr="006D5E32" w:rsidRDefault="00CA2511" w:rsidP="00AE2CE0">
      <w:pPr>
        <w:jc w:val="both"/>
        <w:rPr>
          <w:rFonts w:ascii="Arial" w:hAnsi="Arial" w:cs="Arial"/>
          <w:sz w:val="20"/>
          <w:szCs w:val="20"/>
        </w:rPr>
      </w:pPr>
      <w:r>
        <w:rPr>
          <w:rFonts w:ascii="Arial" w:hAnsi="Arial" w:cs="Arial"/>
          <w:sz w:val="20"/>
          <w:szCs w:val="20"/>
        </w:rPr>
        <w:lastRenderedPageBreak/>
        <w:t>Plačilni rok</w:t>
      </w:r>
      <w:r w:rsidR="002A6067" w:rsidRPr="006D5E32">
        <w:rPr>
          <w:rFonts w:ascii="Arial" w:hAnsi="Arial" w:cs="Arial"/>
          <w:sz w:val="20"/>
          <w:szCs w:val="20"/>
        </w:rPr>
        <w:t xml:space="preserve"> je </w:t>
      </w:r>
      <w:r w:rsidR="002A6067" w:rsidRPr="004E6513">
        <w:rPr>
          <w:rFonts w:ascii="Arial" w:hAnsi="Arial" w:cs="Arial"/>
          <w:sz w:val="20"/>
          <w:szCs w:val="20"/>
        </w:rPr>
        <w:t>največ 30 dni.</w:t>
      </w:r>
      <w:r w:rsidR="002A6067" w:rsidRPr="006D5E32">
        <w:rPr>
          <w:rFonts w:ascii="Arial" w:hAnsi="Arial" w:cs="Arial"/>
          <w:sz w:val="20"/>
          <w:szCs w:val="20"/>
        </w:rPr>
        <w:t xml:space="preserve"> </w:t>
      </w:r>
    </w:p>
    <w:p w14:paraId="00E16C90" w14:textId="77777777" w:rsidR="002A6067" w:rsidRPr="006D5E32" w:rsidRDefault="002A6067" w:rsidP="00C0217D">
      <w:pPr>
        <w:jc w:val="both"/>
        <w:rPr>
          <w:rFonts w:ascii="Arial" w:hAnsi="Arial" w:cs="Arial"/>
          <w:sz w:val="20"/>
          <w:szCs w:val="20"/>
        </w:rPr>
      </w:pPr>
    </w:p>
    <w:bookmarkEnd w:id="9"/>
    <w:p w14:paraId="769E5FF7" w14:textId="0D0C02FA" w:rsidR="00C0217D" w:rsidRDefault="009A3448" w:rsidP="00C0217D">
      <w:pPr>
        <w:pStyle w:val="pogodbaleni"/>
        <w:spacing w:before="0" w:after="0" w:line="240" w:lineRule="auto"/>
        <w:jc w:val="both"/>
        <w:rPr>
          <w:rFonts w:eastAsia="Times New Roman" w:cs="Arial"/>
          <w:szCs w:val="20"/>
          <w:lang w:eastAsia="sl-SI"/>
        </w:rPr>
      </w:pPr>
      <w:r w:rsidRPr="009A3448">
        <w:rPr>
          <w:rFonts w:eastAsia="Times New Roman" w:cs="Arial"/>
          <w:szCs w:val="20"/>
          <w:lang w:eastAsia="sl-SI"/>
        </w:rPr>
        <w:t>Plačilni rok začne teči naslednji dan po prejemu listine, ki je podlaga za izplačilo. Plačilni rok za izplačila, o katerih se odloča v skladu z zakonom, ki ureja splošni upravni postopek, in če drugi zakon določa, da se nakazilo na račun stranke šteje, da je bilo zahtevku v celoti ugodeno, začne teči naslednji dan po poteku roka, ki je z zakonom določen za sprejem odločitve v upravnem postopku. Če zadnji dan roka sovpada z dnem, ki je po zakonu dela prost dan oziroma v plačilnem sistemu TARGET2 ni opredeljen kot plačilni dan, se za zadnji dan roka šteje naslednji delavnik oziroma naslednji plačilni dan v sistemu TARGET2</w:t>
      </w:r>
      <w:r w:rsidR="00C0217D">
        <w:rPr>
          <w:rFonts w:eastAsia="Times New Roman" w:cs="Arial"/>
          <w:szCs w:val="20"/>
          <w:lang w:eastAsia="sl-SI"/>
        </w:rPr>
        <w:t>.</w:t>
      </w:r>
    </w:p>
    <w:bookmarkEnd w:id="10"/>
    <w:p w14:paraId="3EBD4FBD" w14:textId="31A734B9" w:rsidR="00F91184" w:rsidRPr="00416E5A" w:rsidRDefault="00F91184" w:rsidP="00C0217D">
      <w:pPr>
        <w:pStyle w:val="pogodbaleni"/>
        <w:numPr>
          <w:ilvl w:val="0"/>
          <w:numId w:val="1"/>
        </w:numPr>
        <w:tabs>
          <w:tab w:val="clear" w:pos="720"/>
        </w:tabs>
        <w:ind w:left="360"/>
      </w:pPr>
      <w:r w:rsidRPr="00014144">
        <w:t>člen</w:t>
      </w:r>
    </w:p>
    <w:p w14:paraId="0E616418" w14:textId="5136F47B" w:rsidR="00826ED7" w:rsidRDefault="00966CDF" w:rsidP="00966CDF">
      <w:pPr>
        <w:jc w:val="both"/>
        <w:rPr>
          <w:rFonts w:ascii="Arial" w:hAnsi="Arial" w:cs="Arial"/>
          <w:sz w:val="20"/>
          <w:szCs w:val="20"/>
        </w:rPr>
      </w:pPr>
      <w:r w:rsidRPr="001656B7">
        <w:rPr>
          <w:rFonts w:ascii="Arial" w:hAnsi="Arial" w:cs="Arial"/>
          <w:sz w:val="20"/>
          <w:szCs w:val="20"/>
        </w:rPr>
        <w:t>Posamezni naročnik je izvajalcu zavezan za plačila do datuma, navedenega</w:t>
      </w:r>
      <w:r w:rsidRPr="00A00A9F">
        <w:rPr>
          <w:rFonts w:ascii="Arial" w:hAnsi="Arial" w:cs="Arial"/>
          <w:sz w:val="20"/>
          <w:szCs w:val="20"/>
        </w:rPr>
        <w:t xml:space="preserve"> v posameznem </w:t>
      </w:r>
      <w:r w:rsidR="001F7FE9">
        <w:rPr>
          <w:rFonts w:ascii="Arial" w:hAnsi="Arial" w:cs="Arial"/>
          <w:sz w:val="20"/>
          <w:szCs w:val="20"/>
        </w:rPr>
        <w:t xml:space="preserve">neposrednem </w:t>
      </w:r>
      <w:r w:rsidRPr="00A00A9F">
        <w:rPr>
          <w:rFonts w:ascii="Arial" w:hAnsi="Arial" w:cs="Arial"/>
          <w:sz w:val="20"/>
          <w:szCs w:val="20"/>
        </w:rPr>
        <w:t xml:space="preserve">sporazumu, za nadaljnja plačila do izteka tega sporazuma oziroma posameznega </w:t>
      </w:r>
      <w:r w:rsidR="001F7FE9">
        <w:rPr>
          <w:rFonts w:ascii="Arial" w:hAnsi="Arial" w:cs="Arial"/>
          <w:sz w:val="20"/>
          <w:szCs w:val="20"/>
        </w:rPr>
        <w:t xml:space="preserve">neposrednega </w:t>
      </w:r>
      <w:r w:rsidRPr="00A00A9F">
        <w:rPr>
          <w:rFonts w:ascii="Arial" w:hAnsi="Arial" w:cs="Arial"/>
          <w:sz w:val="20"/>
          <w:szCs w:val="20"/>
        </w:rPr>
        <w:t xml:space="preserve">sporazuma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posamezni naročnik o tem takoj pisno obvestil </w:t>
      </w:r>
      <w:r>
        <w:rPr>
          <w:rFonts w:ascii="Arial" w:hAnsi="Arial" w:cs="Arial"/>
          <w:sz w:val="20"/>
          <w:szCs w:val="20"/>
        </w:rPr>
        <w:t>izvajalca</w:t>
      </w:r>
      <w:r w:rsidRPr="00A00A9F">
        <w:rPr>
          <w:rFonts w:ascii="Arial" w:hAnsi="Arial" w:cs="Arial"/>
          <w:sz w:val="20"/>
          <w:szCs w:val="20"/>
        </w:rPr>
        <w:t xml:space="preserve">. Z dnem prejema obvestila se šteje posamezni </w:t>
      </w:r>
      <w:r w:rsidR="001F7FE9">
        <w:rPr>
          <w:rFonts w:ascii="Arial" w:hAnsi="Arial" w:cs="Arial"/>
          <w:sz w:val="20"/>
          <w:szCs w:val="20"/>
        </w:rPr>
        <w:t xml:space="preserve">neposredni </w:t>
      </w:r>
      <w:r w:rsidRPr="00A00A9F">
        <w:rPr>
          <w:rFonts w:ascii="Arial" w:hAnsi="Arial" w:cs="Arial"/>
          <w:sz w:val="20"/>
          <w:szCs w:val="20"/>
        </w:rPr>
        <w:t xml:space="preserve">sporazum za razvezan. Obveznosti in pravice nastale do dne razveze posameznega </w:t>
      </w:r>
      <w:r w:rsidR="001F7FE9">
        <w:rPr>
          <w:rFonts w:ascii="Arial" w:hAnsi="Arial" w:cs="Arial"/>
          <w:sz w:val="20"/>
          <w:szCs w:val="20"/>
        </w:rPr>
        <w:t xml:space="preserve">neposrednega </w:t>
      </w:r>
      <w:r w:rsidRPr="00A00A9F">
        <w:rPr>
          <w:rFonts w:ascii="Arial" w:hAnsi="Arial" w:cs="Arial"/>
          <w:sz w:val="20"/>
          <w:szCs w:val="20"/>
        </w:rPr>
        <w:t xml:space="preserve">sporazuma sta posamezni naročnik in </w:t>
      </w:r>
      <w:r>
        <w:rPr>
          <w:rFonts w:ascii="Arial" w:hAnsi="Arial" w:cs="Arial"/>
          <w:sz w:val="20"/>
          <w:szCs w:val="20"/>
        </w:rPr>
        <w:t xml:space="preserve">izvajalec </w:t>
      </w:r>
      <w:r w:rsidRPr="00A00A9F">
        <w:rPr>
          <w:rFonts w:ascii="Arial" w:hAnsi="Arial" w:cs="Arial"/>
          <w:sz w:val="20"/>
          <w:szCs w:val="20"/>
        </w:rPr>
        <w:t>dolžna medsebojno izpolniti in poravnati.</w:t>
      </w:r>
    </w:p>
    <w:p w14:paraId="0AC15820" w14:textId="385FD3BE" w:rsidR="00504D45" w:rsidRDefault="009614E5" w:rsidP="00BE297C">
      <w:pPr>
        <w:pStyle w:val="Naslov1"/>
        <w:keepLines/>
        <w:spacing w:before="100" w:beforeAutospacing="1" w:after="100" w:afterAutospacing="1" w:line="260" w:lineRule="atLeast"/>
        <w:ind w:left="357" w:hanging="357"/>
        <w:rPr>
          <w:rFonts w:cs="Times New Roman"/>
          <w:caps/>
          <w:kern w:val="0"/>
          <w:sz w:val="20"/>
          <w:szCs w:val="28"/>
          <w:lang w:eastAsia="en-US"/>
        </w:rPr>
      </w:pPr>
      <w:r w:rsidRPr="00AF626E">
        <w:rPr>
          <w:rFonts w:cs="Times New Roman"/>
          <w:caps/>
          <w:kern w:val="0"/>
          <w:sz w:val="20"/>
          <w:szCs w:val="28"/>
          <w:lang w:eastAsia="en-US"/>
        </w:rPr>
        <w:t>V</w:t>
      </w:r>
      <w:r w:rsidR="00C109AB" w:rsidRPr="00AF626E">
        <w:rPr>
          <w:rFonts w:cs="Times New Roman"/>
          <w:caps/>
          <w:kern w:val="0"/>
          <w:sz w:val="20"/>
          <w:szCs w:val="28"/>
          <w:lang w:eastAsia="en-US"/>
        </w:rPr>
        <w:t>I</w:t>
      </w:r>
      <w:r w:rsidR="000F4131" w:rsidRPr="00AF626E">
        <w:rPr>
          <w:rFonts w:cs="Times New Roman"/>
          <w:caps/>
          <w:kern w:val="0"/>
          <w:sz w:val="20"/>
          <w:szCs w:val="28"/>
          <w:lang w:eastAsia="en-US"/>
        </w:rPr>
        <w:t xml:space="preserve">. </w:t>
      </w:r>
      <w:r w:rsidR="000F4131" w:rsidRPr="00AF626E">
        <w:rPr>
          <w:rFonts w:cs="Times New Roman"/>
          <w:caps/>
          <w:kern w:val="0"/>
          <w:sz w:val="20"/>
          <w:szCs w:val="28"/>
          <w:lang w:eastAsia="en-US"/>
        </w:rPr>
        <w:tab/>
      </w:r>
      <w:r w:rsidR="006E6C99" w:rsidRPr="00AF626E">
        <w:rPr>
          <w:rFonts w:cs="Times New Roman"/>
          <w:kern w:val="0"/>
          <w:sz w:val="20"/>
          <w:szCs w:val="28"/>
          <w:lang w:eastAsia="en-US"/>
        </w:rPr>
        <w:t>AVTORSKE PRAVICE</w:t>
      </w:r>
    </w:p>
    <w:p w14:paraId="365E8616" w14:textId="77777777" w:rsidR="00504D45" w:rsidRPr="00416E5A" w:rsidRDefault="00504D45" w:rsidP="00C0217D">
      <w:pPr>
        <w:pStyle w:val="pogodbaleni"/>
        <w:numPr>
          <w:ilvl w:val="0"/>
          <w:numId w:val="1"/>
        </w:numPr>
        <w:tabs>
          <w:tab w:val="clear" w:pos="720"/>
        </w:tabs>
        <w:ind w:left="360"/>
      </w:pPr>
      <w:r w:rsidRPr="00C0217D">
        <w:t>člen</w:t>
      </w:r>
    </w:p>
    <w:p w14:paraId="70A5CB13" w14:textId="77777777" w:rsidR="005E0974" w:rsidRDefault="00FF6C49" w:rsidP="00504D45">
      <w:pPr>
        <w:jc w:val="both"/>
        <w:rPr>
          <w:rFonts w:ascii="Arial" w:hAnsi="Arial" w:cs="Arial"/>
          <w:sz w:val="20"/>
          <w:szCs w:val="20"/>
        </w:rPr>
      </w:pPr>
      <w:r w:rsidRPr="00FF6C49">
        <w:rPr>
          <w:rFonts w:ascii="Arial" w:hAnsi="Arial" w:cs="Arial"/>
          <w:sz w:val="20"/>
          <w:szCs w:val="20"/>
        </w:rPr>
        <w:t>Za izdelke, ki nastanejo v okviru izvajanja te pogodbe in imajo značaj avtorskega dela, se materialne avtorske pravice s prevzemom izdelka (programske ali druge stvaritve) neizključno prenesejo na naročnika, prostorsko in časovno neomejeno, in sicer pravica do reproduciranja sestavnih delov ali celote programske opreme ali druge stvaritve, pravica prevoda</w:t>
      </w:r>
      <w:r w:rsidRPr="005E0974">
        <w:rPr>
          <w:rFonts w:ascii="Arial" w:hAnsi="Arial" w:cs="Arial"/>
          <w:sz w:val="20"/>
          <w:szCs w:val="20"/>
        </w:rPr>
        <w:t>, prilagoditve, priredbe oziroma drugačne predelave ter reproduciranja teh predelav in pravica distribucije v okviru javnega sektorja v katerikoli obliki. Prenesena avtorska pravica naročniku omogoča, da lahko komurkoli naroči obdelovanje</w:t>
      </w:r>
      <w:r w:rsidRPr="00FF6C49">
        <w:rPr>
          <w:rFonts w:ascii="Arial" w:hAnsi="Arial" w:cs="Arial"/>
          <w:sz w:val="20"/>
          <w:szCs w:val="20"/>
        </w:rPr>
        <w:t>, predelovanje, nadgrajevanje in vzdrževanje izdelka, ki je predmet te pogodbe.</w:t>
      </w:r>
    </w:p>
    <w:p w14:paraId="15623499" w14:textId="77777777" w:rsidR="005E0974" w:rsidRDefault="005E0974" w:rsidP="00504D45">
      <w:pPr>
        <w:jc w:val="both"/>
        <w:rPr>
          <w:rFonts w:ascii="Arial" w:hAnsi="Arial" w:cs="Arial"/>
          <w:sz w:val="20"/>
          <w:szCs w:val="20"/>
        </w:rPr>
      </w:pPr>
    </w:p>
    <w:p w14:paraId="2291C176" w14:textId="77777777" w:rsidR="005E0974" w:rsidRDefault="00FF6C49" w:rsidP="00504D45">
      <w:pPr>
        <w:jc w:val="both"/>
        <w:rPr>
          <w:rFonts w:ascii="Arial" w:hAnsi="Arial" w:cs="Arial"/>
          <w:sz w:val="20"/>
          <w:szCs w:val="20"/>
        </w:rPr>
      </w:pPr>
      <w:r w:rsidRPr="00FF6C49">
        <w:rPr>
          <w:rFonts w:ascii="Arial" w:hAnsi="Arial" w:cs="Arial"/>
          <w:sz w:val="20"/>
          <w:szCs w:val="20"/>
        </w:rPr>
        <w:t>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14:paraId="3A435A9C" w14:textId="77777777" w:rsidR="005E0974" w:rsidRDefault="005E0974" w:rsidP="00504D45">
      <w:pPr>
        <w:jc w:val="both"/>
        <w:rPr>
          <w:rFonts w:ascii="Arial" w:hAnsi="Arial" w:cs="Arial"/>
          <w:sz w:val="20"/>
          <w:szCs w:val="20"/>
        </w:rPr>
      </w:pPr>
    </w:p>
    <w:p w14:paraId="48F16DDB" w14:textId="4CB797B2" w:rsidR="00504D45" w:rsidRDefault="00FF6C49" w:rsidP="00504D45">
      <w:pPr>
        <w:jc w:val="both"/>
        <w:rPr>
          <w:rFonts w:ascii="Arial" w:hAnsi="Arial" w:cs="Arial"/>
          <w:sz w:val="20"/>
          <w:szCs w:val="20"/>
        </w:rPr>
      </w:pPr>
      <w:r w:rsidRPr="00FF6C49">
        <w:rPr>
          <w:rFonts w:ascii="Arial" w:hAnsi="Arial" w:cs="Arial"/>
          <w:sz w:val="20"/>
          <w:szCs w:val="20"/>
        </w:rPr>
        <w:t>Če izvajalec v okviru izvajanja te pogodbe ponudi informacijsko rešitev ali uporabi komponento, ki je že izdelana izven te pogodbe, ali njen del, se šteje, da so ti izdelki nastali v okviru izvajanja te pogodbe, razen kolikor so izdelani z odprtokodnimi licencami in naročnik pri njihovi uporabi ni vezan na posameznega ponudnika.</w:t>
      </w:r>
    </w:p>
    <w:p w14:paraId="78D9C579" w14:textId="77777777" w:rsidR="005E0974" w:rsidRPr="00AF7514" w:rsidRDefault="005E0974" w:rsidP="00504D45">
      <w:pPr>
        <w:jc w:val="both"/>
        <w:rPr>
          <w:rFonts w:ascii="Arial" w:hAnsi="Arial" w:cs="Arial"/>
          <w:sz w:val="20"/>
          <w:szCs w:val="20"/>
        </w:rPr>
      </w:pPr>
    </w:p>
    <w:p w14:paraId="05B5BC97" w14:textId="6F4671C5" w:rsidR="006E6C99" w:rsidRDefault="00A934E6" w:rsidP="009E7FD1">
      <w:pPr>
        <w:jc w:val="both"/>
        <w:rPr>
          <w:rFonts w:ascii="Arial" w:hAnsi="Arial" w:cs="Arial"/>
          <w:sz w:val="20"/>
          <w:szCs w:val="20"/>
        </w:rPr>
      </w:pPr>
      <w:r w:rsidRPr="008153FB">
        <w:rPr>
          <w:rFonts w:ascii="Arial" w:hAnsi="Arial" w:cs="Arial"/>
          <w:sz w:val="20"/>
          <w:szCs w:val="20"/>
        </w:rPr>
        <w:t xml:space="preserve">Pravice iz </w:t>
      </w:r>
      <w:r w:rsidR="009E7FD1" w:rsidRPr="008153FB">
        <w:rPr>
          <w:rFonts w:ascii="Arial" w:hAnsi="Arial" w:cs="Arial"/>
          <w:sz w:val="20"/>
          <w:szCs w:val="20"/>
        </w:rPr>
        <w:t>prvega</w:t>
      </w:r>
      <w:r w:rsidRPr="008153FB">
        <w:rPr>
          <w:rFonts w:ascii="Arial" w:hAnsi="Arial" w:cs="Arial"/>
          <w:sz w:val="20"/>
          <w:szCs w:val="20"/>
        </w:rPr>
        <w:t xml:space="preserve"> odstavka tega člena tudi v primeru naročila posameznega </w:t>
      </w:r>
      <w:r w:rsidR="009E7FD1" w:rsidRPr="008153FB">
        <w:rPr>
          <w:rFonts w:ascii="Arial" w:hAnsi="Arial" w:cs="Arial"/>
          <w:sz w:val="20"/>
          <w:szCs w:val="20"/>
        </w:rPr>
        <w:t xml:space="preserve">naročnika </w:t>
      </w:r>
      <w:r w:rsidRPr="008153FB">
        <w:rPr>
          <w:rFonts w:ascii="Arial" w:hAnsi="Arial" w:cs="Arial"/>
          <w:sz w:val="20"/>
          <w:szCs w:val="20"/>
        </w:rPr>
        <w:t xml:space="preserve">preidejo na </w:t>
      </w:r>
      <w:r w:rsidR="009E7FD1" w:rsidRPr="009C7E53">
        <w:rPr>
          <w:rFonts w:ascii="Arial" w:hAnsi="Arial" w:cs="Arial"/>
          <w:sz w:val="20"/>
          <w:szCs w:val="20"/>
        </w:rPr>
        <w:t>Ministrstvo za javno upravo.</w:t>
      </w:r>
      <w:r w:rsidRPr="00AF7514">
        <w:rPr>
          <w:rFonts w:ascii="Arial" w:hAnsi="Arial" w:cs="Arial"/>
          <w:sz w:val="20"/>
          <w:szCs w:val="20"/>
        </w:rPr>
        <w:t xml:space="preserve"> </w:t>
      </w:r>
    </w:p>
    <w:p w14:paraId="69522083" w14:textId="6ADC578A" w:rsidR="00BF6CD9" w:rsidRPr="00416E5A" w:rsidRDefault="00EA6A74" w:rsidP="00BE297C">
      <w:pPr>
        <w:pStyle w:val="Naslov1"/>
        <w:keepLines/>
        <w:spacing w:before="100" w:beforeAutospacing="1" w:after="100" w:afterAutospacing="1" w:line="260" w:lineRule="atLeast"/>
        <w:ind w:left="357" w:hanging="357"/>
        <w:rPr>
          <w:rFonts w:cs="Times New Roman"/>
          <w:caps/>
          <w:kern w:val="0"/>
          <w:sz w:val="20"/>
          <w:szCs w:val="28"/>
          <w:lang w:eastAsia="en-US"/>
        </w:rPr>
      </w:pPr>
      <w:r w:rsidRPr="00AF7514">
        <w:rPr>
          <w:rFonts w:cs="Times New Roman"/>
          <w:kern w:val="0"/>
          <w:sz w:val="20"/>
          <w:szCs w:val="28"/>
          <w:lang w:eastAsia="en-US"/>
        </w:rPr>
        <w:t>V</w:t>
      </w:r>
      <w:r>
        <w:rPr>
          <w:rFonts w:cs="Times New Roman"/>
          <w:kern w:val="0"/>
          <w:sz w:val="20"/>
          <w:szCs w:val="28"/>
          <w:lang w:eastAsia="en-US"/>
        </w:rPr>
        <w:t>I</w:t>
      </w:r>
      <w:r w:rsidR="00504D45" w:rsidRPr="00AF7514">
        <w:rPr>
          <w:rFonts w:cs="Times New Roman"/>
          <w:caps/>
          <w:kern w:val="0"/>
          <w:sz w:val="20"/>
          <w:szCs w:val="28"/>
          <w:lang w:eastAsia="en-US"/>
        </w:rPr>
        <w:t xml:space="preserve">. </w:t>
      </w:r>
      <w:r w:rsidR="000F4131" w:rsidRPr="00AF7514">
        <w:rPr>
          <w:rFonts w:cs="Times New Roman"/>
          <w:caps/>
          <w:kern w:val="0"/>
          <w:sz w:val="20"/>
          <w:szCs w:val="28"/>
          <w:lang w:eastAsia="en-US"/>
        </w:rPr>
        <w:t>JAM</w:t>
      </w:r>
      <w:r w:rsidR="00966CDF" w:rsidRPr="00AF7514">
        <w:rPr>
          <w:rFonts w:cs="Times New Roman"/>
          <w:caps/>
          <w:kern w:val="0"/>
          <w:sz w:val="20"/>
          <w:szCs w:val="28"/>
          <w:lang w:eastAsia="en-US"/>
        </w:rPr>
        <w:t>ČEVANJE</w:t>
      </w:r>
    </w:p>
    <w:p w14:paraId="0EB63C2D" w14:textId="77777777" w:rsidR="00BF6CD9" w:rsidRPr="00416E5A" w:rsidRDefault="00BF6CD9" w:rsidP="00C0217D">
      <w:pPr>
        <w:pStyle w:val="pogodbaleni"/>
        <w:numPr>
          <w:ilvl w:val="0"/>
          <w:numId w:val="1"/>
        </w:numPr>
        <w:tabs>
          <w:tab w:val="clear" w:pos="720"/>
        </w:tabs>
        <w:ind w:left="360"/>
        <w:rPr>
          <w:rFonts w:cs="Arial"/>
        </w:rPr>
      </w:pPr>
      <w:r w:rsidRPr="00C0217D">
        <w:t>člen</w:t>
      </w:r>
    </w:p>
    <w:p w14:paraId="0050947B" w14:textId="6C08F2B3" w:rsidR="00893FBD" w:rsidRDefault="00966CDF" w:rsidP="00966CDF">
      <w:pPr>
        <w:jc w:val="both"/>
        <w:rPr>
          <w:rFonts w:ascii="Arial" w:hAnsi="Arial" w:cs="Arial"/>
          <w:sz w:val="20"/>
          <w:szCs w:val="20"/>
        </w:rPr>
      </w:pPr>
      <w:r w:rsidRPr="00966CDF">
        <w:rPr>
          <w:rFonts w:ascii="Arial" w:hAnsi="Arial" w:cs="Arial"/>
          <w:sz w:val="20"/>
          <w:szCs w:val="20"/>
        </w:rPr>
        <w:t xml:space="preserve">Izvajalec </w:t>
      </w:r>
      <w:r w:rsidR="00893FBD">
        <w:rPr>
          <w:rFonts w:ascii="Arial" w:hAnsi="Arial" w:cs="Arial"/>
          <w:sz w:val="20"/>
          <w:szCs w:val="20"/>
        </w:rPr>
        <w:t>jamči, da bo</w:t>
      </w:r>
      <w:r w:rsidR="009C7E53">
        <w:rPr>
          <w:rFonts w:ascii="Arial" w:hAnsi="Arial" w:cs="Arial"/>
          <w:sz w:val="20"/>
          <w:szCs w:val="20"/>
        </w:rPr>
        <w:t xml:space="preserve">do storitve </w:t>
      </w:r>
      <w:r w:rsidR="00893FBD">
        <w:rPr>
          <w:rFonts w:ascii="Arial" w:hAnsi="Arial" w:cs="Arial"/>
          <w:sz w:val="20"/>
          <w:szCs w:val="20"/>
        </w:rPr>
        <w:t xml:space="preserve"> </w:t>
      </w:r>
      <w:r w:rsidR="009C7E53">
        <w:rPr>
          <w:rFonts w:ascii="Arial" w:hAnsi="Arial" w:cs="Arial"/>
          <w:sz w:val="20"/>
          <w:szCs w:val="20"/>
        </w:rPr>
        <w:t>informacijskega s</w:t>
      </w:r>
      <w:r w:rsidR="009C7E53" w:rsidRPr="009C7E53">
        <w:rPr>
          <w:rFonts w:ascii="Arial" w:hAnsi="Arial" w:cs="Arial"/>
          <w:sz w:val="20"/>
          <w:szCs w:val="20"/>
        </w:rPr>
        <w:t>istem</w:t>
      </w:r>
      <w:r w:rsidR="009C7E53">
        <w:rPr>
          <w:rFonts w:ascii="Arial" w:hAnsi="Arial" w:cs="Arial"/>
          <w:sz w:val="20"/>
          <w:szCs w:val="20"/>
        </w:rPr>
        <w:t>a</w:t>
      </w:r>
      <w:r w:rsidR="009C7E53" w:rsidRPr="009C7E53">
        <w:rPr>
          <w:rFonts w:ascii="Arial" w:hAnsi="Arial" w:cs="Arial"/>
          <w:sz w:val="20"/>
          <w:szCs w:val="20"/>
        </w:rPr>
        <w:t xml:space="preserve"> Skrinja</w:t>
      </w:r>
      <w:r w:rsidR="009C7E53">
        <w:rPr>
          <w:rFonts w:ascii="Arial" w:hAnsi="Arial" w:cs="Arial"/>
          <w:sz w:val="20"/>
          <w:szCs w:val="20"/>
        </w:rPr>
        <w:t xml:space="preserve"> ter</w:t>
      </w:r>
      <w:r w:rsidR="00893FBD">
        <w:rPr>
          <w:rFonts w:ascii="Arial" w:hAnsi="Arial" w:cs="Arial"/>
          <w:sz w:val="20"/>
          <w:szCs w:val="20"/>
        </w:rPr>
        <w:t xml:space="preserve"> njegove nadgradnje in prilagoditve, deloval</w:t>
      </w:r>
      <w:r w:rsidR="009C7E53">
        <w:rPr>
          <w:rFonts w:ascii="Arial" w:hAnsi="Arial" w:cs="Arial"/>
          <w:sz w:val="20"/>
          <w:szCs w:val="20"/>
        </w:rPr>
        <w:t>i</w:t>
      </w:r>
      <w:r w:rsidR="00893FBD">
        <w:rPr>
          <w:rFonts w:ascii="Arial" w:hAnsi="Arial" w:cs="Arial"/>
          <w:sz w:val="20"/>
          <w:szCs w:val="20"/>
        </w:rPr>
        <w:t xml:space="preserve"> v skladu s specificiranimi naročnikovimi zahtevami. </w:t>
      </w:r>
    </w:p>
    <w:p w14:paraId="3E919213" w14:textId="77777777" w:rsidR="00893FBD" w:rsidRDefault="00893FBD" w:rsidP="00966CDF">
      <w:pPr>
        <w:jc w:val="both"/>
        <w:rPr>
          <w:rFonts w:ascii="Arial" w:hAnsi="Arial" w:cs="Arial"/>
          <w:sz w:val="20"/>
          <w:szCs w:val="20"/>
        </w:rPr>
      </w:pPr>
    </w:p>
    <w:p w14:paraId="30550E76" w14:textId="16CEDE4E" w:rsidR="00966CDF" w:rsidRDefault="00893FBD" w:rsidP="00966CDF">
      <w:pPr>
        <w:jc w:val="both"/>
        <w:rPr>
          <w:rFonts w:ascii="Arial" w:hAnsi="Arial" w:cs="Arial"/>
          <w:sz w:val="20"/>
          <w:szCs w:val="20"/>
        </w:rPr>
      </w:pPr>
      <w:r>
        <w:rPr>
          <w:rFonts w:ascii="Arial" w:hAnsi="Arial" w:cs="Arial"/>
          <w:sz w:val="20"/>
          <w:szCs w:val="20"/>
        </w:rPr>
        <w:t xml:space="preserve">Za </w:t>
      </w:r>
      <w:r w:rsidR="009C7E53">
        <w:rPr>
          <w:rFonts w:ascii="Arial" w:hAnsi="Arial" w:cs="Arial"/>
          <w:sz w:val="20"/>
          <w:szCs w:val="20"/>
        </w:rPr>
        <w:t xml:space="preserve">aktivnosti </w:t>
      </w:r>
      <w:r w:rsidR="005025D0">
        <w:rPr>
          <w:rFonts w:ascii="Arial" w:hAnsi="Arial" w:cs="Arial"/>
          <w:sz w:val="20"/>
          <w:szCs w:val="20"/>
        </w:rPr>
        <w:t>2, 5, 6, 7 in 8</w:t>
      </w:r>
      <w:r>
        <w:rPr>
          <w:rFonts w:ascii="Arial" w:hAnsi="Arial" w:cs="Arial"/>
          <w:sz w:val="20"/>
          <w:szCs w:val="20"/>
        </w:rPr>
        <w:t xml:space="preserve"> daje izvajalec</w:t>
      </w:r>
      <w:r w:rsidR="009C7E53">
        <w:rPr>
          <w:rFonts w:ascii="Arial" w:hAnsi="Arial" w:cs="Arial"/>
          <w:sz w:val="20"/>
          <w:szCs w:val="20"/>
        </w:rPr>
        <w:t xml:space="preserve"> garancijo za brezhibno delovanje sistema. Garancijski rok teče od dneva podpisa prevzemnega zapisnika iz 13. člena tega sporazuma do konca trajanja sporazuma. V tem obdobju se izvajalec zavezuje brezplačno popraviti/odpraviti vse morebitne napake v delovanju sistema ter njegovih nadgradenj in prilagoditev in odstopanju delovanja le-teh glede na predmetne specifikacije naročnika oziroma če to ni možno, izdelati funkcionalno nadomestno rešitev, ne more pa naročnik v sklopu garancije brezplačno zahtevati dodatnih sprememb.</w:t>
      </w:r>
    </w:p>
    <w:p w14:paraId="19331714" w14:textId="58090B58" w:rsidR="00636518" w:rsidRDefault="00636518" w:rsidP="00966CDF">
      <w:pPr>
        <w:jc w:val="both"/>
        <w:rPr>
          <w:rFonts w:ascii="Arial" w:hAnsi="Arial" w:cs="Arial"/>
          <w:sz w:val="20"/>
          <w:szCs w:val="20"/>
        </w:rPr>
      </w:pPr>
    </w:p>
    <w:p w14:paraId="6E0507D5" w14:textId="77777777" w:rsidR="00636518" w:rsidRPr="00966CDF" w:rsidRDefault="00636518" w:rsidP="00966CDF">
      <w:pPr>
        <w:jc w:val="both"/>
        <w:rPr>
          <w:rFonts w:ascii="Arial" w:hAnsi="Arial" w:cs="Arial"/>
          <w:sz w:val="20"/>
          <w:szCs w:val="20"/>
        </w:rPr>
      </w:pPr>
    </w:p>
    <w:p w14:paraId="66E5024B" w14:textId="517AC254" w:rsidR="009B6A92" w:rsidRDefault="009C7E53" w:rsidP="00EF4FCD">
      <w:pPr>
        <w:pStyle w:val="pogodbaleni"/>
        <w:numPr>
          <w:ilvl w:val="0"/>
          <w:numId w:val="1"/>
        </w:numPr>
        <w:tabs>
          <w:tab w:val="clear" w:pos="720"/>
        </w:tabs>
        <w:ind w:left="360"/>
        <w:rPr>
          <w:rFonts w:cs="Arial"/>
          <w:szCs w:val="20"/>
        </w:rPr>
      </w:pPr>
      <w:r>
        <w:rPr>
          <w:rFonts w:cs="Arial"/>
          <w:szCs w:val="20"/>
        </w:rPr>
        <w:t>člen</w:t>
      </w:r>
    </w:p>
    <w:p w14:paraId="3257F1EC" w14:textId="77777777" w:rsidR="009C7E53" w:rsidRPr="00EF4FCD" w:rsidRDefault="009C7E53" w:rsidP="00EF4FCD">
      <w:pPr>
        <w:jc w:val="both"/>
        <w:rPr>
          <w:rFonts w:ascii="Arial" w:hAnsi="Arial" w:cs="Arial"/>
          <w:sz w:val="20"/>
          <w:szCs w:val="20"/>
        </w:rPr>
      </w:pPr>
      <w:r w:rsidRPr="00EF4FCD">
        <w:rPr>
          <w:rFonts w:ascii="Arial" w:hAnsi="Arial" w:cs="Arial"/>
          <w:sz w:val="20"/>
          <w:szCs w:val="20"/>
        </w:rPr>
        <w:lastRenderedPageBreak/>
        <w:t>Naročnik je dolžan vse napake, ki jih bo odkril sam ali za katere bo izvedel od svojih končnih uporabnikov sistema, takoj javiti izvajalcu.</w:t>
      </w:r>
    </w:p>
    <w:p w14:paraId="72E8C03A" w14:textId="77777777" w:rsidR="009C7E53" w:rsidRPr="00EF4FCD" w:rsidRDefault="009C7E53" w:rsidP="00EF4FCD">
      <w:pPr>
        <w:jc w:val="both"/>
        <w:rPr>
          <w:rFonts w:ascii="Arial" w:hAnsi="Arial" w:cs="Arial"/>
          <w:sz w:val="20"/>
          <w:szCs w:val="20"/>
        </w:rPr>
      </w:pPr>
    </w:p>
    <w:p w14:paraId="2CABE56C" w14:textId="779D213B" w:rsidR="00AF626E" w:rsidRPr="00EF4FCD" w:rsidRDefault="009C7E53" w:rsidP="00EF4FCD">
      <w:pPr>
        <w:jc w:val="both"/>
        <w:rPr>
          <w:rFonts w:ascii="Arial" w:hAnsi="Arial" w:cs="Arial"/>
          <w:sz w:val="20"/>
          <w:szCs w:val="20"/>
        </w:rPr>
      </w:pPr>
      <w:r w:rsidRPr="00EF4FCD">
        <w:rPr>
          <w:rFonts w:ascii="Arial" w:hAnsi="Arial" w:cs="Arial"/>
          <w:sz w:val="20"/>
          <w:szCs w:val="20"/>
        </w:rPr>
        <w:t>Napako je izvajalec dolžan odpraviti v rokih določenih v 5. členu te pogodbe.</w:t>
      </w:r>
    </w:p>
    <w:p w14:paraId="17B420BB" w14:textId="1F6BB42D" w:rsidR="009C7E53" w:rsidRPr="00EF4FCD" w:rsidRDefault="00EF4FCD" w:rsidP="00EF4FCD">
      <w:pPr>
        <w:pStyle w:val="pogodbaleni"/>
        <w:numPr>
          <w:ilvl w:val="0"/>
          <w:numId w:val="1"/>
        </w:numPr>
        <w:tabs>
          <w:tab w:val="clear" w:pos="720"/>
        </w:tabs>
        <w:ind w:left="360"/>
        <w:rPr>
          <w:rFonts w:cs="Arial"/>
          <w:szCs w:val="20"/>
        </w:rPr>
      </w:pPr>
      <w:r w:rsidRPr="00EF4FCD">
        <w:rPr>
          <w:rFonts w:cs="Arial"/>
          <w:szCs w:val="20"/>
        </w:rPr>
        <w:t>člen</w:t>
      </w:r>
    </w:p>
    <w:p w14:paraId="74585B0E" w14:textId="77777777" w:rsidR="009C7E53" w:rsidRPr="00EF4FCD" w:rsidRDefault="009C7E53" w:rsidP="00EF4FCD">
      <w:pPr>
        <w:jc w:val="both"/>
        <w:rPr>
          <w:rFonts w:ascii="Arial" w:hAnsi="Arial" w:cs="Arial"/>
          <w:sz w:val="20"/>
          <w:szCs w:val="20"/>
        </w:rPr>
      </w:pPr>
      <w:r w:rsidRPr="00EF4FCD">
        <w:rPr>
          <w:rFonts w:ascii="Arial" w:hAnsi="Arial" w:cs="Arial"/>
          <w:sz w:val="20"/>
          <w:szCs w:val="20"/>
        </w:rPr>
        <w:t>Če naročnik po namestitvi nadgradnje na produkcijsko okolje, kar pomeni po že opravljenem prevzemu, ugotovi bistvena odstopanja od specifikacije zahtev, mora izvajalec v roku 5 delovnih dni od obvestila naročnika oz. po dogovoru z naročnikom odpraviti vsa neskladja.</w:t>
      </w:r>
    </w:p>
    <w:p w14:paraId="7CAA1FF8" w14:textId="77777777" w:rsidR="009C7E53" w:rsidRPr="00EF4FCD" w:rsidRDefault="009C7E53" w:rsidP="00EF4FCD">
      <w:pPr>
        <w:jc w:val="both"/>
        <w:rPr>
          <w:rFonts w:ascii="Arial" w:hAnsi="Arial" w:cs="Arial"/>
          <w:sz w:val="20"/>
          <w:szCs w:val="20"/>
        </w:rPr>
      </w:pPr>
    </w:p>
    <w:p w14:paraId="30DCD773" w14:textId="45FDEB04" w:rsidR="009C7E53" w:rsidRPr="00EF4FCD" w:rsidRDefault="009C7E53" w:rsidP="00EF4FCD">
      <w:pPr>
        <w:jc w:val="both"/>
        <w:rPr>
          <w:rFonts w:ascii="Arial" w:hAnsi="Arial" w:cs="Arial"/>
          <w:sz w:val="20"/>
          <w:szCs w:val="20"/>
        </w:rPr>
      </w:pPr>
      <w:r w:rsidRPr="00EF4FCD">
        <w:rPr>
          <w:rFonts w:ascii="Arial" w:hAnsi="Arial" w:cs="Arial"/>
          <w:sz w:val="20"/>
          <w:szCs w:val="20"/>
        </w:rPr>
        <w:t>Če je izvajalec že izstavil račun, in neskladje še ni odpravljeno, naročnik zadrži plačilo do odprave neskladja.</w:t>
      </w:r>
    </w:p>
    <w:p w14:paraId="7A95D521" w14:textId="5D6E0A3D" w:rsidR="00BF6CD9" w:rsidRPr="00416E5A" w:rsidRDefault="006167A9" w:rsidP="00BE297C">
      <w:pPr>
        <w:pStyle w:val="Naslov1"/>
        <w:keepLines/>
        <w:spacing w:before="100" w:beforeAutospacing="1" w:after="100" w:afterAutospacing="1" w:line="260" w:lineRule="atLeast"/>
        <w:ind w:left="357" w:hanging="357"/>
        <w:rPr>
          <w:rFonts w:cs="Times New Roman"/>
          <w:caps/>
          <w:kern w:val="0"/>
          <w:sz w:val="20"/>
          <w:szCs w:val="28"/>
          <w:lang w:eastAsia="en-US"/>
        </w:rPr>
      </w:pPr>
      <w:r w:rsidRPr="00416E5A">
        <w:rPr>
          <w:rFonts w:cs="Times New Roman"/>
          <w:caps/>
          <w:kern w:val="0"/>
          <w:sz w:val="20"/>
          <w:szCs w:val="28"/>
          <w:lang w:eastAsia="en-US"/>
        </w:rPr>
        <w:t>V</w:t>
      </w:r>
      <w:r w:rsidR="00FE5094" w:rsidRPr="00416E5A">
        <w:rPr>
          <w:rFonts w:cs="Times New Roman"/>
          <w:caps/>
          <w:kern w:val="0"/>
          <w:sz w:val="20"/>
          <w:szCs w:val="28"/>
          <w:lang w:eastAsia="en-US"/>
        </w:rPr>
        <w:t>I</w:t>
      </w:r>
      <w:r w:rsidR="00C109AB">
        <w:rPr>
          <w:rFonts w:cs="Times New Roman"/>
          <w:caps/>
          <w:kern w:val="0"/>
          <w:sz w:val="20"/>
          <w:szCs w:val="28"/>
          <w:lang w:eastAsia="en-US"/>
        </w:rPr>
        <w:t>I</w:t>
      </w:r>
      <w:r w:rsidR="00BF6CD9" w:rsidRPr="00416E5A">
        <w:rPr>
          <w:rFonts w:cs="Times New Roman"/>
          <w:caps/>
          <w:kern w:val="0"/>
          <w:sz w:val="20"/>
          <w:szCs w:val="28"/>
          <w:lang w:eastAsia="en-US"/>
        </w:rPr>
        <w:t xml:space="preserve">. </w:t>
      </w:r>
      <w:r w:rsidR="00BF6CD9" w:rsidRPr="00416E5A">
        <w:rPr>
          <w:rFonts w:cs="Times New Roman"/>
          <w:caps/>
          <w:kern w:val="0"/>
          <w:sz w:val="20"/>
          <w:szCs w:val="28"/>
          <w:lang w:eastAsia="en-US"/>
        </w:rPr>
        <w:tab/>
      </w:r>
      <w:r w:rsidR="006E6C99" w:rsidRPr="007120A4">
        <w:rPr>
          <w:rFonts w:cs="Times New Roman"/>
          <w:kern w:val="0"/>
          <w:sz w:val="20"/>
          <w:szCs w:val="28"/>
          <w:lang w:eastAsia="en-US"/>
        </w:rPr>
        <w:t>ZAVAROVANJE ZA DOBRO IZVEDBO POGODBENIH OBVEZNOSTI</w:t>
      </w:r>
    </w:p>
    <w:p w14:paraId="611E43AE" w14:textId="77777777" w:rsidR="00BF6CD9" w:rsidRPr="00416E5A" w:rsidRDefault="00BF6CD9" w:rsidP="00C0217D">
      <w:pPr>
        <w:pStyle w:val="pogodbaleni"/>
        <w:numPr>
          <w:ilvl w:val="0"/>
          <w:numId w:val="1"/>
        </w:numPr>
        <w:tabs>
          <w:tab w:val="clear" w:pos="720"/>
        </w:tabs>
        <w:ind w:left="360"/>
        <w:rPr>
          <w:rFonts w:cs="Arial"/>
        </w:rPr>
      </w:pPr>
      <w:r w:rsidRPr="00416E5A">
        <w:rPr>
          <w:rFonts w:cs="Arial"/>
        </w:rPr>
        <w:t>člen</w:t>
      </w:r>
    </w:p>
    <w:p w14:paraId="7D24DBBB" w14:textId="4E09E6DB" w:rsidR="00FB0C4C" w:rsidRPr="006D5E32" w:rsidRDefault="00D410BC" w:rsidP="00AE2CE0">
      <w:pPr>
        <w:jc w:val="both"/>
        <w:rPr>
          <w:rFonts w:ascii="Arial" w:hAnsi="Arial" w:cs="Arial"/>
          <w:sz w:val="20"/>
          <w:szCs w:val="20"/>
        </w:rPr>
      </w:pPr>
      <w:r>
        <w:rPr>
          <w:rFonts w:ascii="Arial" w:hAnsi="Arial" w:cs="Arial"/>
          <w:sz w:val="20"/>
          <w:szCs w:val="20"/>
        </w:rPr>
        <w:t>Zavarovanje za dobro izvedbo pogodbenih obveznosti mora izvajalec predložiti naročniku ob podpisu sporazuma oziroma v roku</w:t>
      </w:r>
      <w:r w:rsidR="00277F87" w:rsidRPr="006D5E32">
        <w:rPr>
          <w:rFonts w:ascii="Arial" w:hAnsi="Arial" w:cs="Arial"/>
          <w:sz w:val="20"/>
          <w:szCs w:val="20"/>
        </w:rPr>
        <w:t xml:space="preserve"> desetih delovnih </w:t>
      </w:r>
      <w:r w:rsidR="00277F87" w:rsidRPr="000B556D">
        <w:rPr>
          <w:rFonts w:ascii="Arial" w:hAnsi="Arial" w:cs="Arial"/>
          <w:sz w:val="20"/>
          <w:szCs w:val="20"/>
        </w:rPr>
        <w:t>dni od</w:t>
      </w:r>
      <w:r w:rsidR="0060686D" w:rsidRPr="000B556D">
        <w:rPr>
          <w:rFonts w:ascii="Arial" w:hAnsi="Arial" w:cs="Arial"/>
          <w:sz w:val="20"/>
          <w:szCs w:val="20"/>
        </w:rPr>
        <w:t xml:space="preserve"> podpisa te</w:t>
      </w:r>
      <w:r>
        <w:rPr>
          <w:rFonts w:ascii="Arial" w:hAnsi="Arial" w:cs="Arial"/>
          <w:sz w:val="20"/>
          <w:szCs w:val="20"/>
        </w:rPr>
        <w:t>ga sporazuma,</w:t>
      </w:r>
      <w:r w:rsidR="00633788">
        <w:rPr>
          <w:rFonts w:ascii="Arial" w:hAnsi="Arial" w:cs="Arial"/>
          <w:sz w:val="20"/>
          <w:szCs w:val="20"/>
        </w:rPr>
        <w:t xml:space="preserve"> v višini </w:t>
      </w:r>
      <w:r w:rsidR="007120A4" w:rsidRPr="007120A4">
        <w:rPr>
          <w:rFonts w:ascii="Arial" w:hAnsi="Arial" w:cs="Arial"/>
          <w:sz w:val="20"/>
          <w:szCs w:val="20"/>
        </w:rPr>
        <w:t xml:space="preserve">pet </w:t>
      </w:r>
      <w:r w:rsidR="00633788" w:rsidRPr="007120A4">
        <w:rPr>
          <w:rFonts w:ascii="Arial" w:hAnsi="Arial" w:cs="Arial"/>
          <w:sz w:val="20"/>
          <w:szCs w:val="20"/>
        </w:rPr>
        <w:t xml:space="preserve">odstotkov od skupne predvidene vrednosti </w:t>
      </w:r>
      <w:r>
        <w:rPr>
          <w:rFonts w:ascii="Arial" w:hAnsi="Arial" w:cs="Arial"/>
          <w:sz w:val="20"/>
          <w:szCs w:val="20"/>
        </w:rPr>
        <w:t xml:space="preserve">tega sporazuma </w:t>
      </w:r>
      <w:r w:rsidR="00633788" w:rsidRPr="007120A4">
        <w:rPr>
          <w:rFonts w:ascii="Arial" w:hAnsi="Arial" w:cs="Arial"/>
          <w:sz w:val="20"/>
          <w:szCs w:val="20"/>
        </w:rPr>
        <w:t>v EUR z DDV</w:t>
      </w:r>
      <w:r>
        <w:rPr>
          <w:rFonts w:ascii="Arial" w:hAnsi="Arial" w:cs="Arial"/>
          <w:sz w:val="20"/>
          <w:szCs w:val="20"/>
        </w:rPr>
        <w:t xml:space="preserve"> za obdobje</w:t>
      </w:r>
      <w:r w:rsidR="00633788" w:rsidRPr="007120A4">
        <w:rPr>
          <w:rFonts w:ascii="Arial" w:hAnsi="Arial" w:cs="Arial"/>
          <w:sz w:val="20"/>
          <w:szCs w:val="20"/>
        </w:rPr>
        <w:t xml:space="preserve"> </w:t>
      </w:r>
      <w:r w:rsidR="007120A4" w:rsidRPr="007120A4">
        <w:rPr>
          <w:rFonts w:ascii="Arial" w:hAnsi="Arial" w:cs="Arial"/>
          <w:sz w:val="20"/>
          <w:szCs w:val="20"/>
        </w:rPr>
        <w:t xml:space="preserve">24 </w:t>
      </w:r>
      <w:r w:rsidR="00633788" w:rsidRPr="007120A4">
        <w:rPr>
          <w:rFonts w:ascii="Arial" w:hAnsi="Arial" w:cs="Arial"/>
          <w:sz w:val="20"/>
          <w:szCs w:val="20"/>
        </w:rPr>
        <w:t xml:space="preserve">mesecev od obojestranskega podpisa </w:t>
      </w:r>
      <w:r w:rsidR="00966CDF" w:rsidRPr="007120A4">
        <w:rPr>
          <w:rFonts w:ascii="Arial" w:hAnsi="Arial" w:cs="Arial"/>
          <w:sz w:val="20"/>
          <w:szCs w:val="20"/>
        </w:rPr>
        <w:t>sporazuma</w:t>
      </w:r>
      <w:r w:rsidR="00633788" w:rsidRPr="007120A4">
        <w:rPr>
          <w:rFonts w:ascii="Arial" w:hAnsi="Arial" w:cs="Arial"/>
          <w:sz w:val="20"/>
          <w:szCs w:val="20"/>
        </w:rPr>
        <w:t>.</w:t>
      </w:r>
      <w:r w:rsidR="00CC1885" w:rsidRPr="007120A4">
        <w:rPr>
          <w:rFonts w:ascii="Arial" w:hAnsi="Arial" w:cs="Arial"/>
          <w:sz w:val="20"/>
          <w:szCs w:val="20"/>
        </w:rPr>
        <w:t xml:space="preserve"> </w:t>
      </w:r>
      <w:r w:rsidR="00CC1885" w:rsidRPr="000C722E">
        <w:rPr>
          <w:rFonts w:ascii="Arial" w:hAnsi="Arial" w:cs="Arial"/>
          <w:sz w:val="20"/>
          <w:szCs w:val="20"/>
        </w:rPr>
        <w:t xml:space="preserve">Izvajalec mora zagotoviti vsaj 15 dni pred potekom veljavnega zavarovanja temu ustrezno novo zavarovanje oziroma spremeniti z dodatkom že predloženo zavarovanje s spremenjeno </w:t>
      </w:r>
      <w:r w:rsidR="00CC1885" w:rsidRPr="00D410BC">
        <w:rPr>
          <w:rFonts w:ascii="Arial" w:hAnsi="Arial" w:cs="Arial"/>
          <w:sz w:val="20"/>
          <w:szCs w:val="20"/>
        </w:rPr>
        <w:t xml:space="preserve">višino </w:t>
      </w:r>
      <w:r w:rsidR="000C722E" w:rsidRPr="00D410BC">
        <w:rPr>
          <w:rFonts w:ascii="Arial" w:hAnsi="Arial" w:cs="Arial"/>
          <w:sz w:val="20"/>
          <w:szCs w:val="20"/>
        </w:rPr>
        <w:t xml:space="preserve">v višini </w:t>
      </w:r>
      <w:r w:rsidR="00AF7514">
        <w:rPr>
          <w:rFonts w:ascii="Arial" w:hAnsi="Arial" w:cs="Arial"/>
          <w:sz w:val="20"/>
          <w:szCs w:val="20"/>
        </w:rPr>
        <w:t>dva in pol odstotka</w:t>
      </w:r>
      <w:r w:rsidR="000C722E" w:rsidRPr="00D410BC">
        <w:rPr>
          <w:rFonts w:ascii="Arial" w:hAnsi="Arial" w:cs="Arial"/>
          <w:sz w:val="20"/>
          <w:szCs w:val="20"/>
        </w:rPr>
        <w:t xml:space="preserve"> od skupne predvidene vrednosti tega sporazuma </w:t>
      </w:r>
      <w:r w:rsidRPr="00D410BC">
        <w:rPr>
          <w:rFonts w:ascii="Arial" w:hAnsi="Arial" w:cs="Arial"/>
          <w:sz w:val="20"/>
          <w:szCs w:val="20"/>
        </w:rPr>
        <w:t xml:space="preserve">v EUR </w:t>
      </w:r>
      <w:r w:rsidRPr="002A69CA">
        <w:rPr>
          <w:rFonts w:ascii="Arial" w:hAnsi="Arial" w:cs="Arial"/>
          <w:sz w:val="20"/>
          <w:szCs w:val="20"/>
        </w:rPr>
        <w:t xml:space="preserve">z DDV </w:t>
      </w:r>
      <w:r w:rsidR="00CC1885" w:rsidRPr="002A69CA">
        <w:rPr>
          <w:rFonts w:ascii="Arial" w:hAnsi="Arial" w:cs="Arial"/>
          <w:sz w:val="20"/>
          <w:szCs w:val="20"/>
        </w:rPr>
        <w:t>in podaljšano veljavnostjo za</w:t>
      </w:r>
      <w:r w:rsidRPr="002A69CA">
        <w:rPr>
          <w:rFonts w:ascii="Arial" w:hAnsi="Arial" w:cs="Arial"/>
          <w:sz w:val="20"/>
          <w:szCs w:val="20"/>
        </w:rPr>
        <w:t xml:space="preserve"> obdobje nadaljnjih 24 mesecev. Veljavnost </w:t>
      </w:r>
      <w:r w:rsidR="009F358C" w:rsidRPr="002A69CA">
        <w:rPr>
          <w:rFonts w:ascii="Arial" w:hAnsi="Arial" w:cs="Arial"/>
          <w:sz w:val="20"/>
          <w:szCs w:val="20"/>
        </w:rPr>
        <w:t xml:space="preserve">zavarovanja za dobro izvedbo pogodbenih obveznosti mora biti še </w:t>
      </w:r>
      <w:r w:rsidR="002A57CB" w:rsidRPr="002A69CA">
        <w:rPr>
          <w:rFonts w:ascii="Arial" w:hAnsi="Arial" w:cs="Arial"/>
          <w:sz w:val="20"/>
          <w:szCs w:val="20"/>
        </w:rPr>
        <w:t>30</w:t>
      </w:r>
      <w:r w:rsidR="009F358C" w:rsidRPr="002A69CA">
        <w:rPr>
          <w:rFonts w:ascii="Arial" w:hAnsi="Arial" w:cs="Arial"/>
          <w:sz w:val="20"/>
          <w:szCs w:val="20"/>
        </w:rPr>
        <w:t xml:space="preserve"> dni po preteku </w:t>
      </w:r>
      <w:r w:rsidR="000B556D" w:rsidRPr="002A69CA">
        <w:rPr>
          <w:rFonts w:ascii="Arial" w:hAnsi="Arial" w:cs="Arial"/>
          <w:sz w:val="20"/>
          <w:szCs w:val="20"/>
        </w:rPr>
        <w:t>veljavnosti te</w:t>
      </w:r>
      <w:r w:rsidRPr="002A69CA">
        <w:rPr>
          <w:rFonts w:ascii="Arial" w:hAnsi="Arial" w:cs="Arial"/>
          <w:sz w:val="20"/>
          <w:szCs w:val="20"/>
        </w:rPr>
        <w:t>ga sporazuma.</w:t>
      </w:r>
    </w:p>
    <w:p w14:paraId="0A0E9810" w14:textId="77777777" w:rsidR="009F358C" w:rsidRPr="006D5E32" w:rsidRDefault="009F358C" w:rsidP="00AE2CE0">
      <w:pPr>
        <w:jc w:val="both"/>
        <w:rPr>
          <w:rFonts w:ascii="Arial" w:hAnsi="Arial" w:cs="Arial"/>
          <w:sz w:val="20"/>
          <w:szCs w:val="20"/>
        </w:rPr>
      </w:pPr>
    </w:p>
    <w:p w14:paraId="6CEC4C7E" w14:textId="77777777" w:rsidR="00EC3D19" w:rsidRPr="006D5E32" w:rsidRDefault="00996770" w:rsidP="00EC3D19">
      <w:pPr>
        <w:jc w:val="both"/>
        <w:rPr>
          <w:rFonts w:ascii="Arial" w:hAnsi="Arial" w:cs="Arial"/>
          <w:sz w:val="20"/>
          <w:szCs w:val="20"/>
        </w:rPr>
      </w:pPr>
      <w:r w:rsidRPr="006D5E32">
        <w:rPr>
          <w:rFonts w:ascii="Arial" w:hAnsi="Arial" w:cs="Arial"/>
          <w:sz w:val="20"/>
          <w:szCs w:val="20"/>
        </w:rPr>
        <w:t xml:space="preserve">V primeru sprememb </w:t>
      </w:r>
      <w:r w:rsidR="00966CDF">
        <w:rPr>
          <w:rFonts w:ascii="Arial" w:hAnsi="Arial" w:cs="Arial"/>
          <w:sz w:val="20"/>
          <w:szCs w:val="20"/>
        </w:rPr>
        <w:t>sporazuma</w:t>
      </w:r>
      <w:r w:rsidRPr="006D5E32">
        <w:rPr>
          <w:rFonts w:ascii="Arial" w:hAnsi="Arial" w:cs="Arial"/>
          <w:sz w:val="20"/>
          <w:szCs w:val="20"/>
        </w:rPr>
        <w:t>, ki bi vplivale na višino oziroma veljavnost zavarovanja za dobro izvedbo pogodbenih obveznosti, mora izvajalec le-tega ustrezno spremeniti oziroma podaljšati njegovo veljavnost.</w:t>
      </w:r>
      <w:r w:rsidR="00EC3D19" w:rsidRPr="006D5E32">
        <w:rPr>
          <w:rFonts w:ascii="Arial" w:hAnsi="Arial" w:cs="Arial"/>
          <w:sz w:val="20"/>
          <w:szCs w:val="20"/>
        </w:rPr>
        <w:t xml:space="preserve"> </w:t>
      </w:r>
    </w:p>
    <w:p w14:paraId="403F5DD5" w14:textId="77777777" w:rsidR="009F358C" w:rsidRPr="006D5E32" w:rsidRDefault="009F358C" w:rsidP="00AE2CE0">
      <w:pPr>
        <w:jc w:val="both"/>
        <w:rPr>
          <w:rFonts w:ascii="Arial" w:hAnsi="Arial" w:cs="Arial"/>
          <w:sz w:val="20"/>
          <w:szCs w:val="20"/>
        </w:rPr>
      </w:pPr>
    </w:p>
    <w:p w14:paraId="59FF891F" w14:textId="77777777" w:rsidR="00FB0C4C" w:rsidRPr="00416E5A" w:rsidRDefault="002A6067" w:rsidP="00AE2CE0">
      <w:pPr>
        <w:jc w:val="both"/>
        <w:rPr>
          <w:rFonts w:ascii="Arial" w:eastAsia="Calibri" w:hAnsi="Arial"/>
          <w:sz w:val="20"/>
          <w:szCs w:val="22"/>
          <w:lang w:eastAsia="en-US"/>
        </w:rPr>
      </w:pPr>
      <w:r w:rsidRPr="006D5E32">
        <w:rPr>
          <w:rFonts w:ascii="Arial" w:hAnsi="Arial" w:cs="Arial"/>
          <w:sz w:val="20"/>
          <w:szCs w:val="20"/>
        </w:rPr>
        <w:t>Naročnik b</w:t>
      </w:r>
      <w:r w:rsidR="00A83E4A" w:rsidRPr="006D5E32">
        <w:rPr>
          <w:rFonts w:ascii="Arial" w:hAnsi="Arial" w:cs="Arial"/>
          <w:sz w:val="20"/>
          <w:szCs w:val="20"/>
        </w:rPr>
        <w:t>o</w:t>
      </w:r>
      <w:r w:rsidR="00FB0C4C" w:rsidRPr="006D5E32">
        <w:rPr>
          <w:rFonts w:ascii="Arial" w:hAnsi="Arial" w:cs="Arial"/>
          <w:sz w:val="20"/>
          <w:szCs w:val="20"/>
        </w:rPr>
        <w:t xml:space="preserve"> unovčil zavarovanje za dobro izvedbo pogodbenih obveznosti v primeru</w:t>
      </w:r>
      <w:r w:rsidR="00EC3D19">
        <w:rPr>
          <w:rFonts w:ascii="Arial" w:eastAsia="Calibri" w:hAnsi="Arial"/>
          <w:sz w:val="20"/>
          <w:szCs w:val="22"/>
          <w:lang w:eastAsia="en-US"/>
        </w:rPr>
        <w:t xml:space="preserve"> če izvajalec</w:t>
      </w:r>
      <w:r w:rsidR="00FB0C4C" w:rsidRPr="00416E5A">
        <w:rPr>
          <w:rFonts w:ascii="Arial" w:eastAsia="Calibri" w:hAnsi="Arial"/>
          <w:sz w:val="20"/>
          <w:szCs w:val="22"/>
          <w:lang w:eastAsia="en-US"/>
        </w:rPr>
        <w:t>:</w:t>
      </w:r>
    </w:p>
    <w:p w14:paraId="3B3C54CF" w14:textId="74B35977" w:rsidR="00FB0C4C" w:rsidRPr="00416E5A" w:rsidRDefault="00FB0C4C" w:rsidP="00AE2CE0">
      <w:pPr>
        <w:pStyle w:val="Odstavekseznama"/>
        <w:numPr>
          <w:ilvl w:val="0"/>
          <w:numId w:val="6"/>
        </w:numPr>
        <w:spacing w:line="240" w:lineRule="auto"/>
        <w:ind w:left="426" w:hanging="284"/>
      </w:pPr>
      <w:r w:rsidRPr="00416E5A">
        <w:t xml:space="preserve">ne bo pričel izvajati svojih pogodbenih obveznosti v skladu z določili </w:t>
      </w:r>
      <w:r w:rsidR="00D410BC">
        <w:t>sporazuma</w:t>
      </w:r>
      <w:r w:rsidRPr="00416E5A">
        <w:t xml:space="preserve"> ali</w:t>
      </w:r>
      <w:r w:rsidR="00E920E3">
        <w:t>,</w:t>
      </w:r>
    </w:p>
    <w:p w14:paraId="148E6E48" w14:textId="1F7C123C" w:rsidR="00FB0C4C" w:rsidRPr="00416E5A" w:rsidRDefault="00FB0C4C" w:rsidP="00AE2CE0">
      <w:pPr>
        <w:pStyle w:val="Odstavekseznama"/>
        <w:numPr>
          <w:ilvl w:val="0"/>
          <w:numId w:val="6"/>
        </w:numPr>
        <w:spacing w:line="240" w:lineRule="auto"/>
        <w:ind w:left="426" w:hanging="284"/>
      </w:pPr>
      <w:r w:rsidRPr="00416E5A">
        <w:t xml:space="preserve">ne bo izpolnil svojih pogodbenih obveznosti v skladu z določili </w:t>
      </w:r>
      <w:r w:rsidR="00D410BC">
        <w:t>sporazuma</w:t>
      </w:r>
      <w:r w:rsidR="00966CDF">
        <w:t xml:space="preserve"> ali</w:t>
      </w:r>
      <w:r w:rsidR="00E920E3">
        <w:t>,</w:t>
      </w:r>
    </w:p>
    <w:p w14:paraId="372974E8" w14:textId="75D456D8" w:rsidR="00FB0C4C" w:rsidRPr="00416E5A" w:rsidRDefault="00FB0C4C" w:rsidP="00AE2CE0">
      <w:pPr>
        <w:pStyle w:val="Odstavekseznama"/>
        <w:numPr>
          <w:ilvl w:val="0"/>
          <w:numId w:val="6"/>
        </w:numPr>
        <w:spacing w:line="240" w:lineRule="auto"/>
        <w:ind w:left="426" w:hanging="284"/>
      </w:pPr>
      <w:r w:rsidRPr="00416E5A">
        <w:t xml:space="preserve">ne bo pravočasno izpolnil svojih pogodbenih obveznosti v skladu z določili </w:t>
      </w:r>
      <w:r w:rsidR="00966CDF">
        <w:t>sporazuma</w:t>
      </w:r>
      <w:r w:rsidRPr="00416E5A">
        <w:t xml:space="preserve"> ali</w:t>
      </w:r>
      <w:r w:rsidR="00E920E3">
        <w:t>,</w:t>
      </w:r>
    </w:p>
    <w:p w14:paraId="4C76BD53" w14:textId="6E148E82" w:rsidR="00FB0C4C" w:rsidRPr="00416E5A" w:rsidRDefault="00FB0C4C" w:rsidP="00AE2CE0">
      <w:pPr>
        <w:pStyle w:val="Odstavekseznama"/>
        <w:numPr>
          <w:ilvl w:val="0"/>
          <w:numId w:val="6"/>
        </w:numPr>
        <w:spacing w:line="240" w:lineRule="auto"/>
        <w:ind w:left="426" w:hanging="284"/>
      </w:pPr>
      <w:r w:rsidRPr="00416E5A">
        <w:t xml:space="preserve">ne bo pravilno izpolnil svojih pogodbenih obveznosti v skladu z določili </w:t>
      </w:r>
      <w:r w:rsidR="00966CDF">
        <w:t>sporazuma</w:t>
      </w:r>
      <w:r w:rsidRPr="00416E5A">
        <w:t xml:space="preserve"> ali</w:t>
      </w:r>
      <w:r w:rsidR="00E920E3">
        <w:t>,</w:t>
      </w:r>
    </w:p>
    <w:p w14:paraId="0249F937" w14:textId="77777777" w:rsidR="00FB0C4C" w:rsidRPr="00416E5A" w:rsidRDefault="00FB0C4C" w:rsidP="00AE2CE0">
      <w:pPr>
        <w:pStyle w:val="Odstavekseznama"/>
        <w:numPr>
          <w:ilvl w:val="0"/>
          <w:numId w:val="6"/>
        </w:numPr>
        <w:spacing w:line="240" w:lineRule="auto"/>
        <w:ind w:left="426" w:hanging="284"/>
      </w:pPr>
      <w:r w:rsidRPr="00416E5A">
        <w:t xml:space="preserve">bo </w:t>
      </w:r>
      <w:r w:rsidR="00894E67" w:rsidRPr="00416E5A">
        <w:t>izvajalec</w:t>
      </w:r>
      <w:r w:rsidRPr="00416E5A">
        <w:t xml:space="preserve"> prenehal izpolnjevati svoje pogodbene obveznosti v skladu z določili </w:t>
      </w:r>
      <w:r w:rsidR="00966CDF">
        <w:t>sporazuma</w:t>
      </w:r>
      <w:r w:rsidRPr="00416E5A">
        <w:t>.</w:t>
      </w:r>
    </w:p>
    <w:p w14:paraId="6AEA6135" w14:textId="77777777" w:rsidR="00BF6CD9" w:rsidRPr="00416E5A" w:rsidRDefault="00BF6CD9" w:rsidP="00AE2CE0">
      <w:pPr>
        <w:jc w:val="both"/>
        <w:rPr>
          <w:rFonts w:ascii="Arial" w:eastAsia="Calibri" w:hAnsi="Arial"/>
          <w:sz w:val="20"/>
          <w:szCs w:val="22"/>
          <w:lang w:eastAsia="en-US"/>
        </w:rPr>
      </w:pPr>
    </w:p>
    <w:p w14:paraId="3CA0313B" w14:textId="77777777" w:rsidR="00EE39B4" w:rsidRPr="006D5E32" w:rsidRDefault="00996770" w:rsidP="00AE2CE0">
      <w:pPr>
        <w:jc w:val="both"/>
        <w:rPr>
          <w:rFonts w:ascii="Arial" w:hAnsi="Arial" w:cs="Arial"/>
          <w:sz w:val="20"/>
          <w:szCs w:val="20"/>
        </w:rPr>
      </w:pPr>
      <w:r w:rsidRPr="006D5E32">
        <w:rPr>
          <w:rFonts w:ascii="Arial" w:hAnsi="Arial" w:cs="Arial"/>
          <w:sz w:val="20"/>
          <w:szCs w:val="20"/>
        </w:rPr>
        <w:t xml:space="preserve">Če bo naročnik unovčil zavarovanje za dobro izvedbo pogodbenih obveznosti bo moral </w:t>
      </w:r>
      <w:r w:rsidR="00EC3D19" w:rsidRPr="006D5E32">
        <w:rPr>
          <w:rFonts w:ascii="Arial" w:hAnsi="Arial" w:cs="Arial"/>
          <w:sz w:val="20"/>
          <w:szCs w:val="20"/>
        </w:rPr>
        <w:t xml:space="preserve">izvajalec </w:t>
      </w:r>
      <w:r w:rsidRPr="006D5E32">
        <w:rPr>
          <w:rFonts w:ascii="Arial" w:hAnsi="Arial" w:cs="Arial"/>
          <w:sz w:val="20"/>
          <w:szCs w:val="20"/>
        </w:rPr>
        <w:t xml:space="preserve">naročniku v roku desetih dni od unovčenja zavarovanja, predložiti novo zavarovanje za dobro izvedbo pogodbenih obveznosti v enaki višini in z enako kočno veljavnostjo kot prvotno zavarovanje za dobro izvedbo pogodbenih obveznosti. </w:t>
      </w:r>
    </w:p>
    <w:p w14:paraId="688D8277" w14:textId="77777777" w:rsidR="00996770" w:rsidRPr="006D5E32" w:rsidRDefault="00996770" w:rsidP="00AE2CE0">
      <w:pPr>
        <w:jc w:val="both"/>
        <w:rPr>
          <w:rFonts w:ascii="Arial" w:hAnsi="Arial" w:cs="Arial"/>
          <w:sz w:val="20"/>
          <w:szCs w:val="20"/>
        </w:rPr>
      </w:pPr>
    </w:p>
    <w:p w14:paraId="17D30DDD" w14:textId="28F59449" w:rsidR="00416E5A" w:rsidRPr="006D5E32" w:rsidRDefault="00EE39B4" w:rsidP="00AE2CE0">
      <w:pPr>
        <w:jc w:val="both"/>
        <w:rPr>
          <w:rFonts w:ascii="Arial" w:hAnsi="Arial" w:cs="Arial"/>
          <w:sz w:val="20"/>
          <w:szCs w:val="20"/>
        </w:rPr>
      </w:pPr>
      <w:r w:rsidRPr="006D5E32">
        <w:rPr>
          <w:rFonts w:ascii="Arial" w:hAnsi="Arial" w:cs="Arial"/>
          <w:sz w:val="20"/>
          <w:szCs w:val="20"/>
        </w:rPr>
        <w:t xml:space="preserve">V primerih zamud ali kršitev, za katere je </w:t>
      </w:r>
      <w:r w:rsidR="00D410BC">
        <w:rPr>
          <w:rFonts w:ascii="Arial" w:hAnsi="Arial" w:cs="Arial"/>
          <w:sz w:val="20"/>
          <w:szCs w:val="20"/>
        </w:rPr>
        <w:t>tem sporazumu</w:t>
      </w:r>
      <w:r w:rsidRPr="006D5E32">
        <w:rPr>
          <w:rFonts w:ascii="Arial" w:hAnsi="Arial" w:cs="Arial"/>
          <w:sz w:val="20"/>
          <w:szCs w:val="20"/>
        </w:rPr>
        <w:t xml:space="preserve"> določena pogodbena kazen, se prvenstveno obračuna pogodbena kazen na način</w:t>
      </w:r>
      <w:r w:rsidR="00AE2CE0" w:rsidRPr="006D5E32">
        <w:rPr>
          <w:rFonts w:ascii="Arial" w:hAnsi="Arial" w:cs="Arial"/>
          <w:sz w:val="20"/>
          <w:szCs w:val="20"/>
        </w:rPr>
        <w:t>,</w:t>
      </w:r>
      <w:r w:rsidRPr="006D5E32">
        <w:rPr>
          <w:rFonts w:ascii="Arial" w:hAnsi="Arial" w:cs="Arial"/>
          <w:sz w:val="20"/>
          <w:szCs w:val="20"/>
        </w:rPr>
        <w:t xml:space="preserve"> določen v </w:t>
      </w:r>
      <w:r w:rsidR="00CC1885">
        <w:rPr>
          <w:rFonts w:ascii="Arial" w:hAnsi="Arial" w:cs="Arial"/>
          <w:sz w:val="20"/>
          <w:szCs w:val="20"/>
        </w:rPr>
        <w:t>2</w:t>
      </w:r>
      <w:r w:rsidR="00EF4FCD">
        <w:rPr>
          <w:rFonts w:ascii="Arial" w:hAnsi="Arial" w:cs="Arial"/>
          <w:sz w:val="20"/>
          <w:szCs w:val="20"/>
        </w:rPr>
        <w:t>6</w:t>
      </w:r>
      <w:r w:rsidRPr="006D5E32">
        <w:rPr>
          <w:rFonts w:ascii="Arial" w:hAnsi="Arial" w:cs="Arial"/>
          <w:sz w:val="20"/>
          <w:szCs w:val="20"/>
        </w:rPr>
        <w:t>. členu te</w:t>
      </w:r>
      <w:r w:rsidR="00D410BC">
        <w:rPr>
          <w:rFonts w:ascii="Arial" w:hAnsi="Arial" w:cs="Arial"/>
          <w:sz w:val="20"/>
          <w:szCs w:val="20"/>
        </w:rPr>
        <w:t>ga sporazuma</w:t>
      </w:r>
      <w:r w:rsidRPr="006D5E32">
        <w:rPr>
          <w:rFonts w:ascii="Arial" w:hAnsi="Arial" w:cs="Arial"/>
          <w:sz w:val="20"/>
          <w:szCs w:val="20"/>
        </w:rPr>
        <w:t>, zavarovanje za dobro izvedbo pogodbenih obveznosti pa se lahko unovči ob nadaljevanju zamude ali kršitve.</w:t>
      </w:r>
    </w:p>
    <w:p w14:paraId="16C789B7" w14:textId="77777777" w:rsidR="00996770" w:rsidRPr="006D5E32" w:rsidRDefault="00996770" w:rsidP="00AE2CE0">
      <w:pPr>
        <w:jc w:val="both"/>
        <w:rPr>
          <w:rFonts w:ascii="Arial" w:hAnsi="Arial" w:cs="Arial"/>
          <w:sz w:val="20"/>
          <w:szCs w:val="20"/>
        </w:rPr>
      </w:pPr>
    </w:p>
    <w:p w14:paraId="67462F6A" w14:textId="7462EF19" w:rsidR="006E6C99" w:rsidRPr="006D5E32" w:rsidRDefault="00996770" w:rsidP="00AE2CE0">
      <w:pPr>
        <w:jc w:val="both"/>
        <w:rPr>
          <w:rFonts w:ascii="Arial" w:hAnsi="Arial" w:cs="Arial"/>
          <w:sz w:val="20"/>
          <w:szCs w:val="20"/>
        </w:rPr>
      </w:pPr>
      <w:r w:rsidRPr="006D5E32">
        <w:rPr>
          <w:rFonts w:ascii="Arial" w:hAnsi="Arial" w:cs="Arial"/>
          <w:sz w:val="20"/>
          <w:szCs w:val="20"/>
        </w:rPr>
        <w:t xml:space="preserve">Zavarovanje za dobro izvedbo pogodbenih obveznosti, izročeno </w:t>
      </w:r>
      <w:r w:rsidR="00EC3D19" w:rsidRPr="006D5E32">
        <w:rPr>
          <w:rFonts w:ascii="Arial" w:hAnsi="Arial" w:cs="Arial"/>
          <w:sz w:val="20"/>
          <w:szCs w:val="20"/>
        </w:rPr>
        <w:t>naročniku</w:t>
      </w:r>
      <w:r w:rsidRPr="006D5E32">
        <w:rPr>
          <w:rFonts w:ascii="Arial" w:hAnsi="Arial" w:cs="Arial"/>
          <w:sz w:val="20"/>
          <w:szCs w:val="20"/>
        </w:rPr>
        <w:t xml:space="preserve"> velja za izpolnjevanje obveznosti za vse posamezne naročnike</w:t>
      </w:r>
      <w:r w:rsidR="00EC3D19" w:rsidRPr="006D5E32">
        <w:rPr>
          <w:rFonts w:ascii="Arial" w:hAnsi="Arial" w:cs="Arial"/>
          <w:sz w:val="20"/>
          <w:szCs w:val="20"/>
        </w:rPr>
        <w:t xml:space="preserve"> po </w:t>
      </w:r>
      <w:r w:rsidR="00C0217D">
        <w:rPr>
          <w:rFonts w:ascii="Arial" w:hAnsi="Arial" w:cs="Arial"/>
          <w:sz w:val="20"/>
          <w:szCs w:val="20"/>
        </w:rPr>
        <w:t>tem sporazumu</w:t>
      </w:r>
      <w:r w:rsidRPr="006D5E32">
        <w:rPr>
          <w:rFonts w:ascii="Arial" w:hAnsi="Arial" w:cs="Arial"/>
          <w:sz w:val="20"/>
          <w:szCs w:val="20"/>
        </w:rPr>
        <w:t>.</w:t>
      </w:r>
    </w:p>
    <w:p w14:paraId="2728259B" w14:textId="3BE134CD" w:rsidR="00BF6CD9" w:rsidRPr="00416E5A" w:rsidRDefault="009B6A92" w:rsidP="00BE297C">
      <w:pPr>
        <w:pStyle w:val="Naslov1"/>
        <w:keepLines/>
        <w:spacing w:before="100" w:beforeAutospacing="1" w:after="100" w:afterAutospacing="1" w:line="260" w:lineRule="atLeast"/>
        <w:ind w:left="357" w:hanging="357"/>
        <w:rPr>
          <w:rFonts w:cs="Times New Roman"/>
          <w:caps/>
          <w:kern w:val="0"/>
          <w:sz w:val="20"/>
          <w:szCs w:val="28"/>
          <w:lang w:eastAsia="en-US"/>
        </w:rPr>
      </w:pPr>
      <w:bookmarkStart w:id="11" w:name="_Hlk114215223"/>
      <w:r w:rsidRPr="009C5246">
        <w:rPr>
          <w:rFonts w:cs="Times New Roman"/>
          <w:caps/>
          <w:kern w:val="0"/>
          <w:sz w:val="20"/>
          <w:szCs w:val="28"/>
          <w:lang w:eastAsia="en-US"/>
        </w:rPr>
        <w:t>VI</w:t>
      </w:r>
      <w:r w:rsidR="00D02425" w:rsidRPr="009C5246">
        <w:rPr>
          <w:rFonts w:cs="Times New Roman"/>
          <w:caps/>
          <w:kern w:val="0"/>
          <w:sz w:val="20"/>
          <w:szCs w:val="28"/>
          <w:lang w:eastAsia="en-US"/>
        </w:rPr>
        <w:t>I</w:t>
      </w:r>
      <w:r w:rsidR="00FE5094" w:rsidRPr="009C5246">
        <w:rPr>
          <w:rFonts w:cs="Times New Roman"/>
          <w:caps/>
          <w:kern w:val="0"/>
          <w:sz w:val="20"/>
          <w:szCs w:val="28"/>
          <w:lang w:eastAsia="en-US"/>
        </w:rPr>
        <w:t>I</w:t>
      </w:r>
      <w:r w:rsidRPr="009C5246">
        <w:rPr>
          <w:rFonts w:cs="Times New Roman"/>
          <w:caps/>
          <w:kern w:val="0"/>
          <w:sz w:val="20"/>
          <w:szCs w:val="28"/>
          <w:lang w:eastAsia="en-US"/>
        </w:rPr>
        <w:t>.</w:t>
      </w:r>
      <w:r w:rsidRPr="009C5246">
        <w:rPr>
          <w:rFonts w:cs="Times New Roman"/>
          <w:caps/>
          <w:kern w:val="0"/>
          <w:sz w:val="20"/>
          <w:szCs w:val="28"/>
          <w:lang w:eastAsia="en-US"/>
        </w:rPr>
        <w:tab/>
      </w:r>
      <w:r w:rsidR="006E6C99" w:rsidRPr="009C5246">
        <w:rPr>
          <w:rFonts w:cs="Times New Roman"/>
          <w:kern w:val="0"/>
          <w:sz w:val="20"/>
          <w:szCs w:val="28"/>
          <w:lang w:eastAsia="en-US"/>
        </w:rPr>
        <w:t>POGODBENA KAZEN</w:t>
      </w:r>
    </w:p>
    <w:bookmarkEnd w:id="11"/>
    <w:p w14:paraId="4A3760BC" w14:textId="77777777" w:rsidR="00BF6CD9" w:rsidRDefault="00BF6CD9" w:rsidP="00C0217D">
      <w:pPr>
        <w:pStyle w:val="pogodbaleni"/>
        <w:numPr>
          <w:ilvl w:val="0"/>
          <w:numId w:val="1"/>
        </w:numPr>
        <w:tabs>
          <w:tab w:val="clear" w:pos="720"/>
        </w:tabs>
        <w:ind w:left="360"/>
        <w:rPr>
          <w:rFonts w:cs="Arial"/>
        </w:rPr>
      </w:pPr>
      <w:r w:rsidRPr="00C0217D">
        <w:t>člen</w:t>
      </w:r>
    </w:p>
    <w:p w14:paraId="78D64F6E" w14:textId="38C7F4E7" w:rsidR="0046220C" w:rsidRDefault="0046220C" w:rsidP="00966CDF">
      <w:pPr>
        <w:jc w:val="both"/>
        <w:rPr>
          <w:rFonts w:ascii="Arial" w:hAnsi="Arial" w:cs="Arial"/>
          <w:sz w:val="20"/>
          <w:szCs w:val="20"/>
        </w:rPr>
      </w:pPr>
      <w:r w:rsidRPr="004D18EC">
        <w:rPr>
          <w:rFonts w:ascii="Arial" w:hAnsi="Arial" w:cs="Arial"/>
          <w:sz w:val="20"/>
          <w:szCs w:val="20"/>
        </w:rPr>
        <w:t xml:space="preserve">V primeru zamude rokov izvedbe iz 10. člena tega sporazuma po izključni krivdi izvajalca, lahko posamezni naročnik izvajalcu zaračuna pogodbeno kazen v višini </w:t>
      </w:r>
      <w:r w:rsidR="00916694" w:rsidRPr="004D18EC">
        <w:rPr>
          <w:rFonts w:ascii="Arial" w:hAnsi="Arial" w:cs="Arial"/>
          <w:sz w:val="20"/>
          <w:szCs w:val="20"/>
        </w:rPr>
        <w:t>5</w:t>
      </w:r>
      <w:r w:rsidR="004D18EC" w:rsidRPr="004D18EC">
        <w:rPr>
          <w:rFonts w:ascii="Arial" w:hAnsi="Arial" w:cs="Arial"/>
          <w:sz w:val="20"/>
          <w:szCs w:val="20"/>
        </w:rPr>
        <w:t xml:space="preserve"> </w:t>
      </w:r>
      <w:r w:rsidRPr="004D18EC">
        <w:rPr>
          <w:rFonts w:ascii="Arial" w:hAnsi="Arial" w:cs="Arial"/>
          <w:sz w:val="20"/>
          <w:szCs w:val="20"/>
        </w:rPr>
        <w:t xml:space="preserve">% vrednosti zamujenega naročila z DDV za vsak zamujeni dan, vendar največ do vključno </w:t>
      </w:r>
      <w:r w:rsidR="00916694" w:rsidRPr="004D18EC">
        <w:rPr>
          <w:rFonts w:ascii="Arial" w:hAnsi="Arial" w:cs="Arial"/>
          <w:sz w:val="20"/>
          <w:szCs w:val="20"/>
        </w:rPr>
        <w:t>10 dni zamude</w:t>
      </w:r>
      <w:r w:rsidRPr="004D18EC">
        <w:rPr>
          <w:rFonts w:ascii="Arial" w:hAnsi="Arial" w:cs="Arial"/>
          <w:sz w:val="20"/>
          <w:szCs w:val="20"/>
        </w:rPr>
        <w:t>.</w:t>
      </w:r>
      <w:r>
        <w:rPr>
          <w:rFonts w:ascii="Arial" w:hAnsi="Arial" w:cs="Arial"/>
          <w:sz w:val="20"/>
          <w:szCs w:val="20"/>
        </w:rPr>
        <w:t xml:space="preserve"> </w:t>
      </w:r>
    </w:p>
    <w:p w14:paraId="29B48C0B" w14:textId="77777777" w:rsidR="0046220C" w:rsidRDefault="0046220C" w:rsidP="00966CDF">
      <w:pPr>
        <w:jc w:val="both"/>
        <w:rPr>
          <w:rFonts w:ascii="Arial" w:hAnsi="Arial" w:cs="Arial"/>
          <w:sz w:val="20"/>
          <w:szCs w:val="20"/>
        </w:rPr>
      </w:pPr>
    </w:p>
    <w:p w14:paraId="19A59218" w14:textId="78C371D0" w:rsidR="0046220C" w:rsidRPr="00EF4FCD" w:rsidRDefault="0046220C" w:rsidP="0046220C">
      <w:pPr>
        <w:jc w:val="both"/>
        <w:rPr>
          <w:rFonts w:ascii="Arial" w:hAnsi="Arial" w:cs="Arial"/>
          <w:sz w:val="20"/>
          <w:szCs w:val="20"/>
        </w:rPr>
      </w:pPr>
      <w:r w:rsidRPr="00EF4FCD">
        <w:rPr>
          <w:rFonts w:ascii="Arial" w:hAnsi="Arial" w:cs="Arial"/>
          <w:sz w:val="20"/>
          <w:szCs w:val="20"/>
        </w:rPr>
        <w:t>V primeru zamude dogovorjenih odzivnih časov na prijavo napak in rokov za odpravo napake, ki so opredeljeni v 12. členu tega sporazuma, ali od posameznega naročnika potrjenega daljšega roka za odpravo napake, za katero je odgovoren izvajalec, posamezni naročnik izvajalcu lahko zaračuna pogodbeno kazen v višini 50,00 EUR za vsako zamujeno uro, vendar največ do vključno pet ur za vsak posamezen primer zamude.</w:t>
      </w:r>
    </w:p>
    <w:p w14:paraId="7FE25046" w14:textId="77777777" w:rsidR="0046220C" w:rsidRPr="00EF4FCD" w:rsidRDefault="0046220C" w:rsidP="0046220C">
      <w:pPr>
        <w:jc w:val="both"/>
        <w:rPr>
          <w:rFonts w:ascii="Arial" w:hAnsi="Arial" w:cs="Arial"/>
          <w:sz w:val="20"/>
          <w:szCs w:val="20"/>
        </w:rPr>
      </w:pPr>
    </w:p>
    <w:p w14:paraId="282E780E" w14:textId="5AAEB875" w:rsidR="0046220C" w:rsidRPr="00966CDF" w:rsidRDefault="0046220C" w:rsidP="0046220C">
      <w:pPr>
        <w:jc w:val="both"/>
        <w:rPr>
          <w:rFonts w:ascii="Arial" w:hAnsi="Arial" w:cs="Arial"/>
          <w:sz w:val="20"/>
          <w:szCs w:val="20"/>
        </w:rPr>
      </w:pPr>
      <w:r w:rsidRPr="00EF4FCD">
        <w:rPr>
          <w:rFonts w:ascii="Arial" w:hAnsi="Arial" w:cs="Arial"/>
          <w:sz w:val="20"/>
          <w:szCs w:val="20"/>
        </w:rPr>
        <w:t xml:space="preserve">V primeru nepravilne izpolnitve pogodbenih obveznosti, ki ne pomeni zamude v izpolnitvi, lahko posamezni naročnik zaračuna pogodbeno kazen v višini največ 5% skupne predvidene </w:t>
      </w:r>
      <w:r w:rsidR="00EF4FCD" w:rsidRPr="00EF4FCD">
        <w:rPr>
          <w:rFonts w:ascii="Arial" w:hAnsi="Arial" w:cs="Arial"/>
          <w:sz w:val="20"/>
          <w:szCs w:val="20"/>
        </w:rPr>
        <w:t xml:space="preserve">vrednosti posameznega sporazuma </w:t>
      </w:r>
      <w:r w:rsidR="009015B7" w:rsidRPr="00EF4FCD">
        <w:rPr>
          <w:rFonts w:ascii="Arial" w:hAnsi="Arial" w:cs="Arial"/>
          <w:sz w:val="20"/>
          <w:szCs w:val="20"/>
        </w:rPr>
        <w:t xml:space="preserve">v EUR </w:t>
      </w:r>
      <w:r w:rsidRPr="00EF4FCD">
        <w:rPr>
          <w:rFonts w:ascii="Arial" w:hAnsi="Arial" w:cs="Arial"/>
          <w:sz w:val="20"/>
          <w:szCs w:val="20"/>
        </w:rPr>
        <w:t>z DDV.</w:t>
      </w:r>
    </w:p>
    <w:p w14:paraId="5AD73D52" w14:textId="77777777" w:rsidR="0046220C" w:rsidRDefault="0046220C" w:rsidP="00966CDF">
      <w:pPr>
        <w:jc w:val="both"/>
        <w:rPr>
          <w:rFonts w:ascii="Arial" w:hAnsi="Arial" w:cs="Arial"/>
          <w:sz w:val="20"/>
          <w:szCs w:val="20"/>
        </w:rPr>
      </w:pPr>
    </w:p>
    <w:p w14:paraId="68EA4C1E" w14:textId="20724871" w:rsidR="00EF4FCD" w:rsidRPr="00916694" w:rsidRDefault="00EF4FCD" w:rsidP="00916694">
      <w:pPr>
        <w:jc w:val="both"/>
        <w:rPr>
          <w:rFonts w:ascii="Arial" w:hAnsi="Arial" w:cs="Arial"/>
          <w:sz w:val="20"/>
          <w:szCs w:val="20"/>
        </w:rPr>
      </w:pPr>
      <w:r w:rsidRPr="00EF4FCD">
        <w:rPr>
          <w:rFonts w:ascii="Arial" w:hAnsi="Arial" w:cs="Arial"/>
          <w:sz w:val="20"/>
          <w:szCs w:val="20"/>
        </w:rPr>
        <w:t xml:space="preserve">Če izvajalec posameznemu naročniku sporoči, da je napaka odpravljena, kasneje pa se ugotovi, da napaka ni odpravljena, posamezni naročnik izvajalcu lahko zaračuna kazen v višini </w:t>
      </w:r>
      <w:r w:rsidR="00916694">
        <w:rPr>
          <w:rFonts w:ascii="Arial" w:hAnsi="Arial" w:cs="Arial"/>
          <w:sz w:val="20"/>
          <w:szCs w:val="20"/>
        </w:rPr>
        <w:t>200</w:t>
      </w:r>
      <w:r w:rsidRPr="00EF4FCD">
        <w:rPr>
          <w:rFonts w:ascii="Arial" w:hAnsi="Arial" w:cs="Arial"/>
          <w:sz w:val="20"/>
          <w:szCs w:val="20"/>
        </w:rPr>
        <w:t>.</w:t>
      </w:r>
    </w:p>
    <w:p w14:paraId="772887AF" w14:textId="77777777" w:rsidR="00EF4FCD" w:rsidRPr="00966CDF" w:rsidRDefault="00EF4FCD" w:rsidP="00966CDF">
      <w:pPr>
        <w:jc w:val="both"/>
        <w:rPr>
          <w:rFonts w:ascii="Arial" w:hAnsi="Arial" w:cs="Arial"/>
          <w:sz w:val="20"/>
          <w:szCs w:val="20"/>
        </w:rPr>
      </w:pPr>
    </w:p>
    <w:p w14:paraId="7B369BDA" w14:textId="094D1E4C" w:rsidR="00966CDF" w:rsidRPr="00966CDF" w:rsidRDefault="00966CDF" w:rsidP="00966CDF">
      <w:pPr>
        <w:jc w:val="both"/>
        <w:rPr>
          <w:rFonts w:ascii="Arial" w:hAnsi="Arial" w:cs="Arial"/>
          <w:sz w:val="20"/>
          <w:szCs w:val="20"/>
        </w:rPr>
      </w:pPr>
      <w:r w:rsidRPr="00966CDF">
        <w:rPr>
          <w:rFonts w:ascii="Arial" w:hAnsi="Arial" w:cs="Arial"/>
          <w:sz w:val="20"/>
          <w:szCs w:val="20"/>
        </w:rPr>
        <w:t xml:space="preserve">Če izvajalec zamuja z izvajanjem storitev toliko, da bi lahko naročniku nastala škoda ali da bi izvedba izgubila pomen in v primeru drugih nepravilnosti v izpolnitvi </w:t>
      </w:r>
      <w:r w:rsidR="00D410BC">
        <w:rPr>
          <w:rFonts w:ascii="Arial" w:hAnsi="Arial" w:cs="Arial"/>
          <w:sz w:val="20"/>
          <w:szCs w:val="20"/>
        </w:rPr>
        <w:t>sporazuma</w:t>
      </w:r>
      <w:r w:rsidRPr="00966CDF">
        <w:rPr>
          <w:rFonts w:ascii="Arial" w:hAnsi="Arial" w:cs="Arial"/>
          <w:sz w:val="20"/>
          <w:szCs w:val="20"/>
        </w:rPr>
        <w:t xml:space="preserve">, ki bi lahko povzročile navedeno, lahko naročnik, namesto uveljavitve pogodbene kazni, nadomestno storitev naroči pri drugem izvajalcu, na stroške izvajalca ali odstopi od </w:t>
      </w:r>
      <w:r w:rsidR="00D410BC">
        <w:rPr>
          <w:rFonts w:ascii="Arial" w:hAnsi="Arial" w:cs="Arial"/>
          <w:sz w:val="20"/>
          <w:szCs w:val="20"/>
        </w:rPr>
        <w:t>sporazuma</w:t>
      </w:r>
      <w:r w:rsidRPr="00966CDF">
        <w:rPr>
          <w:rFonts w:ascii="Arial" w:hAnsi="Arial" w:cs="Arial"/>
          <w:sz w:val="20"/>
          <w:szCs w:val="20"/>
        </w:rPr>
        <w:t xml:space="preserve">. </w:t>
      </w:r>
      <w:r w:rsidRPr="00A00655">
        <w:rPr>
          <w:rFonts w:ascii="Arial" w:hAnsi="Arial" w:cs="Arial"/>
          <w:sz w:val="20"/>
          <w:szCs w:val="20"/>
        </w:rPr>
        <w:t xml:space="preserve">V vsakem primeru lahko naročnik zahteva povrnitev nastale škode, v katero spadajo tudi stroški kritnega nakupa, ki predstavljajo morebitno razliko med izvajalčevo ceno in ceno po kritnem nakupu. Izvajanje storitev nadomestnega izvajalca po prejšnjem stavku nima vpliva na veljavnost drugih pravic naročnika, ki jih ima na predmetu storitev po </w:t>
      </w:r>
      <w:r w:rsidR="00A00655" w:rsidRPr="00A00655">
        <w:rPr>
          <w:rFonts w:ascii="Arial" w:hAnsi="Arial" w:cs="Arial"/>
          <w:sz w:val="20"/>
          <w:szCs w:val="20"/>
        </w:rPr>
        <w:t>tem sporazumu.</w:t>
      </w:r>
    </w:p>
    <w:p w14:paraId="7905FA79" w14:textId="77777777" w:rsidR="00966CDF" w:rsidRPr="00966CDF" w:rsidRDefault="00966CDF" w:rsidP="00966CDF">
      <w:pPr>
        <w:jc w:val="both"/>
        <w:rPr>
          <w:rFonts w:ascii="Arial" w:hAnsi="Arial" w:cs="Arial"/>
          <w:sz w:val="20"/>
          <w:szCs w:val="20"/>
        </w:rPr>
      </w:pPr>
    </w:p>
    <w:p w14:paraId="32FBDF06" w14:textId="3EA74D8F" w:rsidR="00EF4FCD" w:rsidRPr="00EF4FCD" w:rsidRDefault="00EF4FCD" w:rsidP="00EF4FCD">
      <w:pPr>
        <w:jc w:val="both"/>
        <w:rPr>
          <w:rFonts w:ascii="Arial" w:hAnsi="Arial" w:cs="Arial"/>
          <w:sz w:val="20"/>
          <w:szCs w:val="20"/>
        </w:rPr>
      </w:pPr>
      <w:r w:rsidRPr="00EF4FCD">
        <w:rPr>
          <w:rFonts w:ascii="Arial" w:hAnsi="Arial" w:cs="Arial"/>
          <w:sz w:val="20"/>
          <w:szCs w:val="20"/>
        </w:rPr>
        <w:t xml:space="preserve">Za vsako drugo posamezno kršitev pogodbe, ki ni posebej opredeljena v prejšnjih odstavkih tega člena, lahko posamezni naročnik izvajalcu zaračuna pogodbeno kazen v višini </w:t>
      </w:r>
      <w:r w:rsidR="00AF626E">
        <w:rPr>
          <w:rFonts w:ascii="Arial" w:hAnsi="Arial" w:cs="Arial"/>
          <w:sz w:val="20"/>
          <w:szCs w:val="20"/>
        </w:rPr>
        <w:t>10</w:t>
      </w:r>
      <w:r w:rsidRPr="00EF4FCD">
        <w:rPr>
          <w:rFonts w:ascii="Arial" w:hAnsi="Arial" w:cs="Arial"/>
          <w:sz w:val="20"/>
          <w:szCs w:val="20"/>
        </w:rPr>
        <w:t xml:space="preserve"> % skupne okvirne vrednosti posameznega sporazuma </w:t>
      </w:r>
      <w:r w:rsidR="004D18EC">
        <w:rPr>
          <w:rFonts w:ascii="Arial" w:hAnsi="Arial" w:cs="Arial"/>
          <w:sz w:val="20"/>
          <w:szCs w:val="20"/>
        </w:rPr>
        <w:t xml:space="preserve">v EUR </w:t>
      </w:r>
      <w:r w:rsidRPr="00EF4FCD">
        <w:rPr>
          <w:rFonts w:ascii="Arial" w:hAnsi="Arial" w:cs="Arial"/>
          <w:sz w:val="20"/>
          <w:szCs w:val="20"/>
        </w:rPr>
        <w:t>z DDV. V primeru ponovitve kršitve pogodbe posamezni naročnik lahko preko MJU unovči zavarovanje za dobro izvedbo pogodbenih obveznosti.</w:t>
      </w:r>
    </w:p>
    <w:p w14:paraId="27E90F47" w14:textId="77777777" w:rsidR="00EF4FCD" w:rsidRPr="00966CDF" w:rsidRDefault="00EF4FCD" w:rsidP="00966CDF">
      <w:pPr>
        <w:jc w:val="both"/>
        <w:rPr>
          <w:rFonts w:ascii="Arial" w:hAnsi="Arial" w:cs="Arial"/>
          <w:sz w:val="20"/>
          <w:szCs w:val="20"/>
        </w:rPr>
      </w:pPr>
    </w:p>
    <w:p w14:paraId="39036611" w14:textId="3A7578FA" w:rsidR="00966CDF" w:rsidRPr="00966CDF" w:rsidRDefault="00966CDF" w:rsidP="00966CDF">
      <w:pPr>
        <w:jc w:val="both"/>
        <w:rPr>
          <w:rFonts w:ascii="Arial" w:hAnsi="Arial" w:cs="Arial"/>
          <w:sz w:val="20"/>
          <w:szCs w:val="20"/>
        </w:rPr>
      </w:pPr>
      <w:r w:rsidRPr="00966CDF">
        <w:rPr>
          <w:rFonts w:ascii="Arial" w:hAnsi="Arial" w:cs="Arial"/>
          <w:sz w:val="20"/>
          <w:szCs w:val="20"/>
        </w:rPr>
        <w:t>Pogodbeni stranki sta soglasni, da v primeru zamude z izpolnitvijo, izvajalca ob sprejemu izpolnitve ni potrebno posebej obvestiti o pridržanju pravice do obračuna pogodbene kazni, pač pa se pogodbena kazen lahko obračuna v skladu z določili te</w:t>
      </w:r>
      <w:r w:rsidR="00A00655">
        <w:rPr>
          <w:rFonts w:ascii="Arial" w:hAnsi="Arial" w:cs="Arial"/>
          <w:sz w:val="20"/>
          <w:szCs w:val="20"/>
        </w:rPr>
        <w:t xml:space="preserve">ga sporazuma </w:t>
      </w:r>
      <w:r w:rsidRPr="00966CDF">
        <w:rPr>
          <w:rFonts w:ascii="Arial" w:hAnsi="Arial" w:cs="Arial"/>
          <w:sz w:val="20"/>
          <w:szCs w:val="20"/>
        </w:rPr>
        <w:t>ob vsaki zamudi brez obvestila.</w:t>
      </w:r>
    </w:p>
    <w:p w14:paraId="526F658E" w14:textId="77777777" w:rsidR="00966CDF" w:rsidRPr="00966CDF" w:rsidRDefault="00966CDF" w:rsidP="00966CDF">
      <w:pPr>
        <w:jc w:val="both"/>
        <w:rPr>
          <w:rFonts w:ascii="Arial" w:hAnsi="Arial" w:cs="Arial"/>
          <w:sz w:val="20"/>
          <w:szCs w:val="20"/>
        </w:rPr>
      </w:pPr>
    </w:p>
    <w:p w14:paraId="1697C816" w14:textId="77777777" w:rsidR="00966CDF" w:rsidRPr="00966CDF" w:rsidRDefault="00966CDF" w:rsidP="00966CDF">
      <w:pPr>
        <w:jc w:val="both"/>
        <w:rPr>
          <w:rFonts w:ascii="Arial" w:hAnsi="Arial" w:cs="Arial"/>
          <w:sz w:val="20"/>
          <w:szCs w:val="20"/>
        </w:rPr>
      </w:pPr>
      <w:r w:rsidRPr="00966CDF">
        <w:rPr>
          <w:rFonts w:ascii="Arial" w:hAnsi="Arial" w:cs="Arial"/>
          <w:sz w:val="20"/>
          <w:szCs w:val="20"/>
        </w:rPr>
        <w:t>Pogodbena kazen ali kritje za nadomestno izpolnitev se obračuna pri naslednjih izplačilih izvajalcu, oziroma v kolikor navedeno ni mogoče, se iz tega naslova izstavi poseben račun, ki ga mora izvajalec plačati v roku osem dni od prejema.</w:t>
      </w:r>
    </w:p>
    <w:p w14:paraId="57E3C31E" w14:textId="77777777" w:rsidR="00966CDF" w:rsidRPr="00966CDF" w:rsidRDefault="00966CDF" w:rsidP="00966CDF">
      <w:pPr>
        <w:jc w:val="both"/>
        <w:rPr>
          <w:rFonts w:ascii="Arial" w:hAnsi="Arial" w:cs="Arial"/>
          <w:sz w:val="20"/>
          <w:szCs w:val="20"/>
        </w:rPr>
      </w:pPr>
    </w:p>
    <w:p w14:paraId="57C1288B" w14:textId="77777777" w:rsidR="00966CDF" w:rsidRPr="00A00655" w:rsidRDefault="00966CDF" w:rsidP="00966CDF">
      <w:pPr>
        <w:jc w:val="both"/>
        <w:rPr>
          <w:rFonts w:ascii="Arial" w:hAnsi="Arial" w:cs="Arial"/>
          <w:sz w:val="20"/>
          <w:szCs w:val="20"/>
        </w:rPr>
      </w:pPr>
      <w:r w:rsidRPr="00966CDF">
        <w:rPr>
          <w:rFonts w:ascii="Arial" w:hAnsi="Arial" w:cs="Arial"/>
          <w:sz w:val="20"/>
          <w:szCs w:val="20"/>
        </w:rPr>
        <w:t xml:space="preserve">Izvajalec ne odgovarja za pravočasno izvedbo predmetnih storitev, če naročnik ne izpolni vseh svojih obveznosti, ki so </w:t>
      </w:r>
      <w:r w:rsidRPr="00A00655">
        <w:rPr>
          <w:rFonts w:ascii="Arial" w:hAnsi="Arial" w:cs="Arial"/>
          <w:sz w:val="20"/>
          <w:szCs w:val="20"/>
        </w:rPr>
        <w:t>predpogoj za izvajalčevo pravočasno izvedbo, ali v primeru višje sile, ko se roki podaljšajo najmanj za čas njenega trajanja, če izvajalec tako zahteva, vendar le, če je izvajalec naročnika nemudoma obvestil o nastopu višje sile in če je delo opravljeno v podaljšanem roku še smiselno za naročnika.</w:t>
      </w:r>
    </w:p>
    <w:p w14:paraId="283D43C0" w14:textId="77777777" w:rsidR="00966CDF" w:rsidRPr="00A00655" w:rsidRDefault="00966CDF" w:rsidP="00966CDF">
      <w:pPr>
        <w:jc w:val="both"/>
        <w:rPr>
          <w:rFonts w:ascii="Arial" w:hAnsi="Arial" w:cs="Arial"/>
          <w:sz w:val="20"/>
          <w:szCs w:val="20"/>
        </w:rPr>
      </w:pPr>
    </w:p>
    <w:p w14:paraId="515CDBC4" w14:textId="3EAEF11D" w:rsidR="00966CDF" w:rsidRPr="00966CDF" w:rsidRDefault="00966CDF" w:rsidP="00966CDF">
      <w:pPr>
        <w:jc w:val="both"/>
        <w:rPr>
          <w:rFonts w:ascii="Arial" w:hAnsi="Arial" w:cs="Arial"/>
          <w:sz w:val="20"/>
          <w:szCs w:val="20"/>
        </w:rPr>
      </w:pPr>
      <w:r w:rsidRPr="00A00655">
        <w:rPr>
          <w:rFonts w:ascii="Arial" w:hAnsi="Arial" w:cs="Arial"/>
          <w:sz w:val="20"/>
          <w:szCs w:val="20"/>
        </w:rPr>
        <w:t xml:space="preserve">Stranki </w:t>
      </w:r>
      <w:r w:rsidR="00A00655" w:rsidRPr="00A00655">
        <w:rPr>
          <w:rFonts w:ascii="Arial" w:hAnsi="Arial" w:cs="Arial"/>
          <w:sz w:val="20"/>
          <w:szCs w:val="20"/>
        </w:rPr>
        <w:t xml:space="preserve">sporazuma </w:t>
      </w:r>
      <w:r w:rsidRPr="00A00655">
        <w:rPr>
          <w:rFonts w:ascii="Arial" w:hAnsi="Arial" w:cs="Arial"/>
          <w:sz w:val="20"/>
          <w:szCs w:val="20"/>
        </w:rPr>
        <w:t>lahko roke med trajanjem</w:t>
      </w:r>
      <w:r w:rsidR="00A00655" w:rsidRPr="00A00655">
        <w:rPr>
          <w:rFonts w:ascii="Arial" w:hAnsi="Arial" w:cs="Arial"/>
          <w:sz w:val="20"/>
          <w:szCs w:val="20"/>
        </w:rPr>
        <w:t xml:space="preserve"> sporazuma</w:t>
      </w:r>
      <w:r w:rsidRPr="00A00655">
        <w:rPr>
          <w:rFonts w:ascii="Arial" w:hAnsi="Arial" w:cs="Arial"/>
          <w:sz w:val="20"/>
          <w:szCs w:val="20"/>
        </w:rPr>
        <w:t xml:space="preserve"> sporazumno spremenita.</w:t>
      </w:r>
    </w:p>
    <w:p w14:paraId="7267BED3" w14:textId="77777777" w:rsidR="00966CDF" w:rsidRPr="00966CDF" w:rsidRDefault="00966CDF" w:rsidP="00966CDF">
      <w:pPr>
        <w:jc w:val="both"/>
        <w:rPr>
          <w:rFonts w:ascii="Arial" w:hAnsi="Arial" w:cs="Arial"/>
          <w:sz w:val="20"/>
          <w:szCs w:val="20"/>
        </w:rPr>
      </w:pPr>
    </w:p>
    <w:p w14:paraId="05D1219D" w14:textId="70E8808B" w:rsidR="0014658A" w:rsidRPr="0014658A" w:rsidRDefault="00966CDF" w:rsidP="0014658A">
      <w:pPr>
        <w:jc w:val="both"/>
        <w:rPr>
          <w:rFonts w:ascii="Arial" w:hAnsi="Arial" w:cs="Arial"/>
          <w:sz w:val="20"/>
          <w:szCs w:val="20"/>
        </w:rPr>
      </w:pPr>
      <w:r w:rsidRPr="00966CDF">
        <w:rPr>
          <w:rFonts w:ascii="Arial" w:hAnsi="Arial" w:cs="Arial"/>
          <w:sz w:val="20"/>
          <w:szCs w:val="20"/>
        </w:rPr>
        <w:t>Če naročniku zaradi zamude nastane škoda, ki je večja od pogodbene kazni, ima naročnik pravico zahtevati od izvajalca razliko do popolne odškodnine in vso škodo zaradi slabo ali nestrokovno izvedenih del.</w:t>
      </w:r>
    </w:p>
    <w:p w14:paraId="43034154" w14:textId="1138ADA8" w:rsidR="0014658A" w:rsidRPr="0014658A" w:rsidRDefault="0014658A" w:rsidP="009E7FD1">
      <w:pPr>
        <w:pStyle w:val="pogodbaleni"/>
        <w:numPr>
          <w:ilvl w:val="0"/>
          <w:numId w:val="1"/>
        </w:numPr>
        <w:tabs>
          <w:tab w:val="clear" w:pos="720"/>
        </w:tabs>
        <w:ind w:left="360"/>
        <w:rPr>
          <w:rFonts w:cs="Arial"/>
          <w:szCs w:val="20"/>
        </w:rPr>
      </w:pPr>
      <w:r w:rsidRPr="0014658A">
        <w:rPr>
          <w:rFonts w:cs="Arial"/>
          <w:szCs w:val="20"/>
        </w:rPr>
        <w:t>člen</w:t>
      </w:r>
    </w:p>
    <w:p w14:paraId="2FAA6628" w14:textId="22984843" w:rsidR="0014658A" w:rsidRPr="0023211B" w:rsidRDefault="0014658A" w:rsidP="00966CDF">
      <w:pPr>
        <w:jc w:val="both"/>
        <w:rPr>
          <w:rFonts w:ascii="Arial" w:hAnsi="Arial" w:cs="Arial"/>
          <w:sz w:val="20"/>
          <w:szCs w:val="20"/>
        </w:rPr>
      </w:pPr>
      <w:r w:rsidRPr="0014658A">
        <w:rPr>
          <w:rFonts w:ascii="Arial" w:hAnsi="Arial" w:cs="Arial"/>
          <w:sz w:val="20"/>
          <w:szCs w:val="20"/>
        </w:rPr>
        <w:t>Stranki te</w:t>
      </w:r>
      <w:r w:rsidR="00721EDD">
        <w:rPr>
          <w:rFonts w:ascii="Arial" w:hAnsi="Arial" w:cs="Arial"/>
          <w:sz w:val="20"/>
          <w:szCs w:val="20"/>
        </w:rPr>
        <w:t>ga sporazuma</w:t>
      </w:r>
      <w:r w:rsidRPr="0014658A">
        <w:rPr>
          <w:rFonts w:ascii="Arial" w:hAnsi="Arial" w:cs="Arial"/>
          <w:sz w:val="20"/>
          <w:szCs w:val="20"/>
        </w:rPr>
        <w:t xml:space="preserve"> se obvezujeta, da se bosta medsebojno redno in pravočasno obveščali o vseh okoliščinah, ki bi lahko vplivale na izvajanje te</w:t>
      </w:r>
      <w:r w:rsidR="00721EDD">
        <w:rPr>
          <w:rFonts w:ascii="Arial" w:hAnsi="Arial" w:cs="Arial"/>
          <w:sz w:val="20"/>
          <w:szCs w:val="20"/>
        </w:rPr>
        <w:t>ga sporazuma</w:t>
      </w:r>
      <w:r w:rsidRPr="0014658A">
        <w:rPr>
          <w:rFonts w:ascii="Arial" w:hAnsi="Arial" w:cs="Arial"/>
          <w:sz w:val="20"/>
          <w:szCs w:val="20"/>
        </w:rPr>
        <w:t xml:space="preserve"> in se vzdržali vsakršnih dejanj, ki nasprotujejo dobrim poslovnim običajem, ter da bosta morebitna nesoglasja reševali sporazumno z medsebojnim dogovarjanjem.</w:t>
      </w:r>
    </w:p>
    <w:p w14:paraId="4360DC09" w14:textId="3B4AC5F2" w:rsidR="00F21A35" w:rsidRPr="00416E5A" w:rsidRDefault="00EA6A74" w:rsidP="00F21A35">
      <w:pPr>
        <w:pStyle w:val="Naslov1"/>
        <w:keepLines/>
        <w:spacing w:before="100" w:beforeAutospacing="1" w:after="100" w:afterAutospacing="1" w:line="260" w:lineRule="atLeast"/>
        <w:ind w:left="357" w:hanging="357"/>
        <w:rPr>
          <w:sz w:val="20"/>
          <w:szCs w:val="20"/>
        </w:rPr>
      </w:pPr>
      <w:bookmarkStart w:id="12" w:name="_Hlk110604909"/>
      <w:r>
        <w:rPr>
          <w:rFonts w:cs="Times New Roman"/>
          <w:caps/>
          <w:kern w:val="0"/>
          <w:sz w:val="20"/>
          <w:szCs w:val="28"/>
          <w:lang w:eastAsia="en-US"/>
        </w:rPr>
        <w:t xml:space="preserve">X. </w:t>
      </w:r>
      <w:r w:rsidR="00C977F4" w:rsidRPr="00416E5A">
        <w:rPr>
          <w:rFonts w:cs="Times New Roman"/>
          <w:caps/>
          <w:kern w:val="0"/>
          <w:sz w:val="20"/>
          <w:szCs w:val="28"/>
          <w:lang w:eastAsia="en-US"/>
        </w:rPr>
        <w:t>PODIZVAJALCI</w:t>
      </w:r>
      <w:r w:rsidR="00C977F4" w:rsidRPr="00416E5A">
        <w:rPr>
          <w:b w:val="0"/>
          <w:i/>
          <w:sz w:val="20"/>
          <w:szCs w:val="20"/>
        </w:rPr>
        <w:t xml:space="preserve"> </w:t>
      </w:r>
      <w:r w:rsidR="00F21A35" w:rsidRPr="00416E5A">
        <w:rPr>
          <w:b w:val="0"/>
          <w:i/>
          <w:sz w:val="20"/>
          <w:szCs w:val="20"/>
          <w:lang w:eastAsia="en-US"/>
        </w:rPr>
        <w:t xml:space="preserve">(Opomba: Določbe navedene v tem delu bodo vključene v </w:t>
      </w:r>
      <w:r w:rsidR="00966CDF">
        <w:rPr>
          <w:b w:val="0"/>
          <w:i/>
          <w:sz w:val="20"/>
          <w:szCs w:val="20"/>
          <w:lang w:eastAsia="en-US"/>
        </w:rPr>
        <w:t>sporazum</w:t>
      </w:r>
      <w:r w:rsidR="00F21A35" w:rsidRPr="00416E5A">
        <w:rPr>
          <w:b w:val="0"/>
          <w:i/>
          <w:sz w:val="20"/>
          <w:szCs w:val="20"/>
          <w:lang w:eastAsia="en-US"/>
        </w:rPr>
        <w:t xml:space="preserve"> le v primeru, če bo izvajalec nastopal skupaj s podizvajalci. V nasprotnem primeru se ta del vzorca </w:t>
      </w:r>
      <w:r w:rsidR="00966CDF">
        <w:rPr>
          <w:b w:val="0"/>
          <w:i/>
          <w:sz w:val="20"/>
          <w:szCs w:val="20"/>
          <w:lang w:eastAsia="en-US"/>
        </w:rPr>
        <w:t>sporazuma</w:t>
      </w:r>
      <w:r w:rsidR="002A41A4">
        <w:rPr>
          <w:b w:val="0"/>
          <w:i/>
          <w:sz w:val="20"/>
          <w:szCs w:val="20"/>
          <w:lang w:eastAsia="en-US"/>
        </w:rPr>
        <w:t xml:space="preserve"> </w:t>
      </w:r>
      <w:r w:rsidR="00F21A35" w:rsidRPr="00416E5A">
        <w:rPr>
          <w:b w:val="0"/>
          <w:i/>
          <w:sz w:val="20"/>
          <w:szCs w:val="20"/>
          <w:lang w:eastAsia="en-US"/>
        </w:rPr>
        <w:t>črta).</w:t>
      </w:r>
    </w:p>
    <w:p w14:paraId="75E612BE" w14:textId="77777777" w:rsidR="00F21A35" w:rsidRPr="00416E5A" w:rsidRDefault="00F21A35" w:rsidP="00F21A35">
      <w:pPr>
        <w:pStyle w:val="pogodbaleni"/>
        <w:jc w:val="left"/>
        <w:rPr>
          <w:rFonts w:cs="Arial"/>
          <w:szCs w:val="20"/>
        </w:rPr>
      </w:pPr>
      <w:bookmarkStart w:id="13" w:name="_Hlk110604785"/>
      <w:bookmarkEnd w:id="12"/>
      <w:r w:rsidRPr="00416E5A">
        <w:rPr>
          <w:rFonts w:cs="Arial"/>
          <w:szCs w:val="20"/>
        </w:rPr>
        <w:t>xx. člen</w:t>
      </w:r>
    </w:p>
    <w:p w14:paraId="1669FC2F" w14:textId="2BEEC123" w:rsidR="00F21A35" w:rsidRPr="00416E5A" w:rsidRDefault="00F21A35" w:rsidP="004D18EC">
      <w:pPr>
        <w:pStyle w:val="pogodbaleni"/>
        <w:spacing w:before="0" w:after="0" w:line="240" w:lineRule="auto"/>
        <w:jc w:val="both"/>
        <w:rPr>
          <w:rFonts w:cs="Arial"/>
          <w:szCs w:val="20"/>
        </w:rPr>
      </w:pPr>
      <w:r w:rsidRPr="00416E5A">
        <w:rPr>
          <w:rFonts w:cs="Arial"/>
          <w:szCs w:val="20"/>
        </w:rPr>
        <w:t xml:space="preserve">Izvajalec bo </w:t>
      </w:r>
      <w:r w:rsidR="00D62C71">
        <w:rPr>
          <w:rFonts w:cs="Arial"/>
          <w:szCs w:val="20"/>
        </w:rPr>
        <w:t>storitve, ki so predmet tega sporazuma</w:t>
      </w:r>
      <w:r w:rsidRPr="00416E5A">
        <w:rPr>
          <w:rFonts w:cs="Arial"/>
          <w:szCs w:val="20"/>
        </w:rPr>
        <w:t xml:space="preserve"> izva</w:t>
      </w:r>
      <w:r w:rsidR="006C5D8E" w:rsidRPr="00416E5A">
        <w:rPr>
          <w:rFonts w:cs="Arial"/>
          <w:szCs w:val="20"/>
        </w:rPr>
        <w:t>jal s podizvajalci</w:t>
      </w:r>
      <w:r w:rsidR="008D7367">
        <w:rPr>
          <w:rFonts w:cs="Arial"/>
          <w:szCs w:val="20"/>
        </w:rPr>
        <w:t>,</w:t>
      </w:r>
      <w:r w:rsidR="006C5D8E" w:rsidRPr="00416E5A">
        <w:rPr>
          <w:rFonts w:cs="Arial"/>
          <w:szCs w:val="20"/>
        </w:rPr>
        <w:t xml:space="preserve"> navedenimi v izpolnjenem obrazcu </w:t>
      </w:r>
      <w:r w:rsidR="006C5D8E" w:rsidRPr="00416E5A">
        <w:rPr>
          <w:rFonts w:cs="Arial"/>
          <w:i/>
          <w:szCs w:val="20"/>
        </w:rPr>
        <w:t xml:space="preserve">Enotni evropski dokument v zvezi z oddajo javnega naročila </w:t>
      </w:r>
      <w:r w:rsidR="006C5D8E" w:rsidRPr="00416E5A">
        <w:rPr>
          <w:rFonts w:cs="Arial"/>
          <w:szCs w:val="20"/>
        </w:rPr>
        <w:t xml:space="preserve">- v nadaljevanju ESPD), ki je priloga </w:t>
      </w:r>
      <w:r w:rsidR="00D62C71">
        <w:rPr>
          <w:rFonts w:cs="Arial"/>
          <w:szCs w:val="20"/>
        </w:rPr>
        <w:t xml:space="preserve">4 </w:t>
      </w:r>
      <w:r w:rsidR="006C5D8E" w:rsidRPr="00416E5A">
        <w:rPr>
          <w:rFonts w:cs="Arial"/>
          <w:szCs w:val="20"/>
        </w:rPr>
        <w:t>te</w:t>
      </w:r>
      <w:r w:rsidR="00D62C71">
        <w:rPr>
          <w:rFonts w:cs="Arial"/>
          <w:szCs w:val="20"/>
        </w:rPr>
        <w:t xml:space="preserve">ga sporazuma in njegov </w:t>
      </w:r>
      <w:r w:rsidR="006C5D8E" w:rsidRPr="00416E5A">
        <w:rPr>
          <w:rFonts w:cs="Arial"/>
          <w:szCs w:val="20"/>
        </w:rPr>
        <w:t>sestavni del, v obsegu in načinu, ki je določen v tej prilogi.</w:t>
      </w:r>
    </w:p>
    <w:p w14:paraId="7AFC65F8" w14:textId="77777777" w:rsidR="00F21A35" w:rsidRPr="00416E5A" w:rsidRDefault="00F21A35" w:rsidP="00F21A35">
      <w:pPr>
        <w:pStyle w:val="pogodbaleni"/>
        <w:jc w:val="left"/>
        <w:rPr>
          <w:rFonts w:cs="Arial"/>
          <w:szCs w:val="20"/>
        </w:rPr>
      </w:pPr>
      <w:r w:rsidRPr="00416E5A">
        <w:rPr>
          <w:rFonts w:cs="Arial"/>
          <w:szCs w:val="20"/>
        </w:rPr>
        <w:t>xx. člen</w:t>
      </w:r>
    </w:p>
    <w:p w14:paraId="3FE0E590" w14:textId="6B9FA6A9" w:rsidR="006C5D8E" w:rsidRPr="006D5E32" w:rsidRDefault="00F12EAA" w:rsidP="006D5E32">
      <w:pPr>
        <w:jc w:val="both"/>
        <w:rPr>
          <w:rFonts w:ascii="Arial" w:hAnsi="Arial" w:cs="Arial"/>
          <w:sz w:val="20"/>
          <w:szCs w:val="20"/>
        </w:rPr>
      </w:pPr>
      <w:r w:rsidRPr="006D5E32">
        <w:rPr>
          <w:rFonts w:ascii="Arial" w:hAnsi="Arial" w:cs="Arial"/>
          <w:sz w:val="20"/>
          <w:szCs w:val="20"/>
        </w:rPr>
        <w:t>Izvajalec</w:t>
      </w:r>
      <w:r w:rsidR="006C5D8E" w:rsidRPr="006D5E32">
        <w:rPr>
          <w:rFonts w:ascii="Arial" w:hAnsi="Arial" w:cs="Arial"/>
          <w:sz w:val="20"/>
          <w:szCs w:val="20"/>
        </w:rPr>
        <w:t xml:space="preserve"> mora med izvajanjem t</w:t>
      </w:r>
      <w:r w:rsidR="006F228F">
        <w:rPr>
          <w:rFonts w:ascii="Arial" w:hAnsi="Arial" w:cs="Arial"/>
          <w:sz w:val="20"/>
          <w:szCs w:val="20"/>
        </w:rPr>
        <w:t>ega sporazuma</w:t>
      </w:r>
      <w:r w:rsidRPr="006D5E32">
        <w:rPr>
          <w:rFonts w:ascii="Arial" w:hAnsi="Arial" w:cs="Arial"/>
          <w:sz w:val="20"/>
          <w:szCs w:val="20"/>
        </w:rPr>
        <w:t xml:space="preserve"> </w:t>
      </w:r>
      <w:r w:rsidR="006C5D8E" w:rsidRPr="006D5E32">
        <w:rPr>
          <w:rFonts w:ascii="Arial" w:hAnsi="Arial" w:cs="Arial"/>
          <w:sz w:val="20"/>
          <w:szCs w:val="20"/>
        </w:rPr>
        <w:t xml:space="preserve">naročnika obvestiti o spremembah informacij iz drugega odstavka 94. člena </w:t>
      </w:r>
      <w:r w:rsidR="00F721B5" w:rsidRPr="006D5E32">
        <w:rPr>
          <w:rFonts w:ascii="Arial" w:hAnsi="Arial" w:cs="Arial"/>
          <w:sz w:val="20"/>
          <w:szCs w:val="20"/>
        </w:rPr>
        <w:t>Zakona o javnem naročanju (</w:t>
      </w:r>
      <w:r w:rsidR="00D62C71" w:rsidRPr="00D62C71">
        <w:rPr>
          <w:rFonts w:ascii="Arial" w:hAnsi="Arial" w:cs="Arial"/>
          <w:sz w:val="20"/>
          <w:szCs w:val="20"/>
        </w:rPr>
        <w:t>Uradni list RS, št. 91/15, 14/18, 121/21, 10/22, 74/22 – odl. US in 100/22 – ZNUZSZS</w:t>
      </w:r>
      <w:r w:rsidR="00F721B5" w:rsidRPr="006D5E32">
        <w:rPr>
          <w:rFonts w:ascii="Arial" w:hAnsi="Arial" w:cs="Arial"/>
          <w:sz w:val="20"/>
          <w:szCs w:val="20"/>
        </w:rPr>
        <w:t xml:space="preserve">) </w:t>
      </w:r>
      <w:r w:rsidR="006C5D8E" w:rsidRPr="006D5E32">
        <w:rPr>
          <w:rFonts w:ascii="Arial" w:hAnsi="Arial" w:cs="Arial"/>
          <w:sz w:val="20"/>
          <w:szCs w:val="20"/>
        </w:rPr>
        <w:t xml:space="preserve">in </w:t>
      </w:r>
      <w:r w:rsidR="00F721B5" w:rsidRPr="006D5E32">
        <w:rPr>
          <w:rFonts w:ascii="Arial" w:hAnsi="Arial" w:cs="Arial"/>
          <w:sz w:val="20"/>
          <w:szCs w:val="20"/>
        </w:rPr>
        <w:t xml:space="preserve">mu </w:t>
      </w:r>
      <w:r w:rsidR="006C5D8E" w:rsidRPr="006D5E32">
        <w:rPr>
          <w:rFonts w:ascii="Arial" w:hAnsi="Arial" w:cs="Arial"/>
          <w:sz w:val="20"/>
          <w:szCs w:val="20"/>
        </w:rPr>
        <w:t xml:space="preserve">poslati informacije o novih podizvajalcih najkasneje v petih dneh </w:t>
      </w:r>
      <w:r w:rsidR="006C5D8E" w:rsidRPr="006D5E32">
        <w:rPr>
          <w:rFonts w:ascii="Arial" w:hAnsi="Arial" w:cs="Arial"/>
          <w:sz w:val="20"/>
          <w:szCs w:val="20"/>
        </w:rPr>
        <w:lastRenderedPageBreak/>
        <w:t xml:space="preserve">po spremembi. V primeru vključitve novih podizvajalcev mora </w:t>
      </w:r>
      <w:r w:rsidRPr="006D5E32">
        <w:rPr>
          <w:rFonts w:ascii="Arial" w:hAnsi="Arial" w:cs="Arial"/>
          <w:sz w:val="20"/>
          <w:szCs w:val="20"/>
        </w:rPr>
        <w:t>izvajalec</w:t>
      </w:r>
      <w:r w:rsidR="006C5D8E" w:rsidRPr="006D5E32">
        <w:rPr>
          <w:rFonts w:ascii="Arial" w:hAnsi="Arial" w:cs="Arial"/>
          <w:sz w:val="20"/>
          <w:szCs w:val="20"/>
        </w:rPr>
        <w:t xml:space="preserve"> v skladu s tretjim odstavkom 94. člena </w:t>
      </w:r>
      <w:r w:rsidR="00F721B5" w:rsidRPr="006D5E32">
        <w:rPr>
          <w:rFonts w:ascii="Arial" w:hAnsi="Arial" w:cs="Arial"/>
          <w:sz w:val="20"/>
          <w:szCs w:val="20"/>
        </w:rPr>
        <w:t xml:space="preserve">ZJN-3 </w:t>
      </w:r>
      <w:r w:rsidR="006C5D8E" w:rsidRPr="006D5E32">
        <w:rPr>
          <w:rFonts w:ascii="Arial" w:hAnsi="Arial" w:cs="Arial"/>
          <w:sz w:val="20"/>
          <w:szCs w:val="20"/>
        </w:rPr>
        <w:t>skupaj z obvestilom naročniku med drugim predložiti podatke in dokumente:</w:t>
      </w:r>
    </w:p>
    <w:p w14:paraId="31D39291" w14:textId="77777777" w:rsidR="006C5D8E" w:rsidRPr="00416E5A" w:rsidRDefault="006C5D8E" w:rsidP="00654D78">
      <w:pPr>
        <w:numPr>
          <w:ilvl w:val="0"/>
          <w:numId w:val="7"/>
        </w:numPr>
        <w:jc w:val="both"/>
        <w:rPr>
          <w:rFonts w:ascii="Arial" w:hAnsi="Arial" w:cs="Arial"/>
          <w:sz w:val="20"/>
          <w:szCs w:val="20"/>
        </w:rPr>
      </w:pPr>
      <w:r w:rsidRPr="00416E5A">
        <w:rPr>
          <w:rFonts w:ascii="Arial" w:hAnsi="Arial" w:cs="Arial"/>
          <w:sz w:val="20"/>
          <w:szCs w:val="20"/>
        </w:rPr>
        <w:t>kontaktne podatke in zakonite zastopnike novih podizvajalcev;</w:t>
      </w:r>
    </w:p>
    <w:p w14:paraId="1CAA8292" w14:textId="01AC2F97" w:rsidR="006C5D8E" w:rsidRPr="00416E5A" w:rsidRDefault="006C5D8E" w:rsidP="00CA122B">
      <w:pPr>
        <w:numPr>
          <w:ilvl w:val="0"/>
          <w:numId w:val="7"/>
        </w:numPr>
        <w:jc w:val="both"/>
        <w:rPr>
          <w:rFonts w:ascii="Arial" w:hAnsi="Arial" w:cs="Arial"/>
          <w:sz w:val="20"/>
          <w:szCs w:val="20"/>
        </w:rPr>
      </w:pPr>
      <w:r w:rsidRPr="00416E5A">
        <w:rPr>
          <w:rFonts w:ascii="Arial" w:hAnsi="Arial" w:cs="Arial"/>
          <w:sz w:val="20"/>
          <w:szCs w:val="20"/>
        </w:rPr>
        <w:t xml:space="preserve">izpolnjene ESPD novih podizvajalcev v skladu z 79. členom ZJN-3 </w:t>
      </w:r>
      <w:r w:rsidR="00CA122B" w:rsidRPr="00CA122B">
        <w:rPr>
          <w:rFonts w:ascii="Arial" w:hAnsi="Arial" w:cs="Arial"/>
          <w:sz w:val="20"/>
          <w:szCs w:val="20"/>
        </w:rPr>
        <w:t>in ostala zahtevana dokazila za podizvajalce, v skladu z dokumentacijo</w:t>
      </w:r>
      <w:r w:rsidR="00D62C71">
        <w:rPr>
          <w:rFonts w:ascii="Arial" w:hAnsi="Arial" w:cs="Arial"/>
          <w:sz w:val="20"/>
          <w:szCs w:val="20"/>
        </w:rPr>
        <w:t xml:space="preserve"> predmetnega naročila</w:t>
      </w:r>
      <w:r w:rsidR="00CA122B" w:rsidRPr="00CA122B">
        <w:rPr>
          <w:rFonts w:ascii="Arial" w:hAnsi="Arial" w:cs="Arial"/>
          <w:sz w:val="20"/>
          <w:szCs w:val="20"/>
        </w:rPr>
        <w:t>, na podlagi katere je bilo naročilo oddano izvajalcu,</w:t>
      </w:r>
    </w:p>
    <w:p w14:paraId="545FCFDD" w14:textId="77777777" w:rsidR="006C5D8E" w:rsidRDefault="006C5D8E" w:rsidP="00654D78">
      <w:pPr>
        <w:widowControl w:val="0"/>
        <w:numPr>
          <w:ilvl w:val="0"/>
          <w:numId w:val="7"/>
        </w:numPr>
        <w:jc w:val="both"/>
        <w:rPr>
          <w:rFonts w:ascii="Arial" w:hAnsi="Arial" w:cs="Arial"/>
          <w:sz w:val="20"/>
          <w:szCs w:val="20"/>
        </w:rPr>
      </w:pPr>
      <w:r w:rsidRPr="00416E5A">
        <w:rPr>
          <w:rFonts w:ascii="Arial" w:hAnsi="Arial" w:cs="Arial"/>
          <w:sz w:val="20"/>
          <w:szCs w:val="20"/>
        </w:rPr>
        <w:t>pisno zahtevo novega podizvajalca za neposredno plačilo, če novi podizvajalec to zahteva.</w:t>
      </w:r>
    </w:p>
    <w:p w14:paraId="7AB62D4B" w14:textId="77777777" w:rsidR="00CA122B" w:rsidRDefault="00CA122B" w:rsidP="00CA122B">
      <w:pPr>
        <w:widowControl w:val="0"/>
        <w:jc w:val="both"/>
        <w:rPr>
          <w:rFonts w:ascii="Arial" w:hAnsi="Arial" w:cs="Arial"/>
          <w:sz w:val="20"/>
          <w:szCs w:val="20"/>
        </w:rPr>
      </w:pPr>
    </w:p>
    <w:p w14:paraId="39F4988C" w14:textId="6CEA4A8E" w:rsidR="00CA122B" w:rsidRPr="00416E5A" w:rsidRDefault="00CA122B" w:rsidP="00CA122B">
      <w:pPr>
        <w:widowControl w:val="0"/>
        <w:jc w:val="both"/>
        <w:rPr>
          <w:rFonts w:ascii="Arial" w:hAnsi="Arial" w:cs="Arial"/>
          <w:sz w:val="20"/>
          <w:szCs w:val="20"/>
        </w:rPr>
      </w:pPr>
      <w:r>
        <w:rPr>
          <w:rFonts w:ascii="Arial" w:hAnsi="Arial" w:cs="Arial"/>
          <w:sz w:val="20"/>
          <w:szCs w:val="20"/>
        </w:rPr>
        <w:t xml:space="preserve">V kolikor gre za zamenjavo podizvajalca, s katerim je izvajalec izpolnjeval tehnične in/ali kadrovske pogoje z uporabo njegovih zmogljivosti, mora nov podizvajalec </w:t>
      </w:r>
      <w:r w:rsidR="008D7367">
        <w:rPr>
          <w:rFonts w:ascii="Arial" w:hAnsi="Arial" w:cs="Arial"/>
          <w:sz w:val="20"/>
          <w:szCs w:val="20"/>
        </w:rPr>
        <w:t xml:space="preserve">omogočati, da izpolnjevanje tehničnih in/ali kadrovskih pogojev, na podlagi česar je bilo naročilo oddano izvajalcu, ostane nespremenjeno. </w:t>
      </w:r>
    </w:p>
    <w:p w14:paraId="778D07E6" w14:textId="77777777" w:rsidR="00F21A35" w:rsidRPr="00416E5A" w:rsidRDefault="00F21A35" w:rsidP="00F21A35">
      <w:pPr>
        <w:pStyle w:val="pogodbaleni"/>
        <w:jc w:val="left"/>
        <w:rPr>
          <w:rFonts w:cs="Arial"/>
          <w:szCs w:val="20"/>
        </w:rPr>
      </w:pPr>
      <w:r w:rsidRPr="00416E5A">
        <w:rPr>
          <w:rFonts w:cs="Arial"/>
          <w:szCs w:val="20"/>
        </w:rPr>
        <w:t>xx. člen</w:t>
      </w:r>
    </w:p>
    <w:p w14:paraId="787508F9" w14:textId="61B63FCA" w:rsidR="00F21A35" w:rsidRDefault="006C5D8E" w:rsidP="006D5E32">
      <w:pPr>
        <w:jc w:val="both"/>
        <w:rPr>
          <w:rFonts w:ascii="Arial" w:hAnsi="Arial" w:cs="Arial"/>
          <w:sz w:val="20"/>
          <w:szCs w:val="20"/>
        </w:rPr>
      </w:pPr>
      <w:r w:rsidRPr="006D5E32">
        <w:rPr>
          <w:rFonts w:ascii="Arial" w:hAnsi="Arial" w:cs="Arial"/>
          <w:sz w:val="20"/>
          <w:szCs w:val="20"/>
        </w:rPr>
        <w:t>V razmerju do naročnika izvajalec v celoti odgovarja za izvedbo storitev, ki so predmet te</w:t>
      </w:r>
      <w:r w:rsidR="00D62C71">
        <w:rPr>
          <w:rFonts w:ascii="Arial" w:hAnsi="Arial" w:cs="Arial"/>
          <w:sz w:val="20"/>
          <w:szCs w:val="20"/>
        </w:rPr>
        <w:t>ga sporazuma</w:t>
      </w:r>
      <w:r w:rsidRPr="006D5E32">
        <w:rPr>
          <w:rFonts w:ascii="Arial" w:hAnsi="Arial" w:cs="Arial"/>
          <w:sz w:val="20"/>
          <w:szCs w:val="20"/>
        </w:rPr>
        <w:t xml:space="preserve">. </w:t>
      </w:r>
    </w:p>
    <w:p w14:paraId="66D18DDE" w14:textId="77777777" w:rsidR="00B15E2B" w:rsidRPr="006D5E32" w:rsidRDefault="00B15E2B" w:rsidP="006D5E32">
      <w:pPr>
        <w:jc w:val="both"/>
        <w:rPr>
          <w:rFonts w:ascii="Arial" w:hAnsi="Arial" w:cs="Arial"/>
          <w:sz w:val="20"/>
          <w:szCs w:val="20"/>
        </w:rPr>
      </w:pPr>
    </w:p>
    <w:p w14:paraId="103C7B02" w14:textId="77777777" w:rsidR="00434EF7" w:rsidRPr="00416E5A" w:rsidRDefault="00F21A35" w:rsidP="00434EF7">
      <w:pPr>
        <w:pStyle w:val="pogodbaleni"/>
        <w:jc w:val="left"/>
        <w:rPr>
          <w:rFonts w:cs="Arial"/>
          <w:szCs w:val="20"/>
        </w:rPr>
      </w:pPr>
      <w:r w:rsidRPr="00416E5A">
        <w:rPr>
          <w:rFonts w:cs="Arial"/>
          <w:szCs w:val="20"/>
        </w:rPr>
        <w:t>xx. člen</w:t>
      </w:r>
    </w:p>
    <w:p w14:paraId="7B47AAC7" w14:textId="733B121C" w:rsidR="00434EF7" w:rsidRPr="006D5E32" w:rsidRDefault="006C5D8E" w:rsidP="006D5E32">
      <w:pPr>
        <w:jc w:val="both"/>
        <w:rPr>
          <w:rFonts w:ascii="Arial" w:hAnsi="Arial" w:cs="Arial"/>
          <w:sz w:val="20"/>
          <w:szCs w:val="20"/>
        </w:rPr>
      </w:pPr>
      <w:r w:rsidRPr="006D5E32">
        <w:rPr>
          <w:rFonts w:ascii="Arial" w:hAnsi="Arial" w:cs="Arial"/>
          <w:sz w:val="20"/>
          <w:szCs w:val="20"/>
        </w:rPr>
        <w:t xml:space="preserve">Če naročnik ugotovi, da storitve izvaja podizvajalec, ki ga izvajalec ni navedel v svoji ponudbi oziroma ni dogovorjen s </w:t>
      </w:r>
      <w:r w:rsidR="00D62C71">
        <w:rPr>
          <w:rFonts w:ascii="Arial" w:hAnsi="Arial" w:cs="Arial"/>
          <w:sz w:val="20"/>
          <w:szCs w:val="20"/>
        </w:rPr>
        <w:t>tem sporazumom</w:t>
      </w:r>
      <w:r w:rsidRPr="006D5E32">
        <w:rPr>
          <w:rFonts w:ascii="Arial" w:hAnsi="Arial" w:cs="Arial"/>
          <w:sz w:val="20"/>
          <w:szCs w:val="20"/>
        </w:rPr>
        <w:t xml:space="preserve"> oziroma izvajalec ni prijavil podizvajalca na način</w:t>
      </w:r>
      <w:r w:rsidR="00F12EAA" w:rsidRPr="006D5E32">
        <w:rPr>
          <w:rFonts w:ascii="Arial" w:hAnsi="Arial" w:cs="Arial"/>
          <w:sz w:val="20"/>
          <w:szCs w:val="20"/>
        </w:rPr>
        <w:t>,</w:t>
      </w:r>
      <w:r w:rsidRPr="006D5E32">
        <w:rPr>
          <w:rFonts w:ascii="Arial" w:hAnsi="Arial" w:cs="Arial"/>
          <w:sz w:val="20"/>
          <w:szCs w:val="20"/>
        </w:rPr>
        <w:t xml:space="preserve"> določen v tem </w:t>
      </w:r>
      <w:r w:rsidR="008D7367" w:rsidRPr="006D5E32">
        <w:rPr>
          <w:rFonts w:ascii="Arial" w:hAnsi="Arial" w:cs="Arial"/>
          <w:sz w:val="20"/>
          <w:szCs w:val="20"/>
        </w:rPr>
        <w:t>poglavju</w:t>
      </w:r>
      <w:r w:rsidRPr="006D5E32">
        <w:rPr>
          <w:rFonts w:ascii="Arial" w:hAnsi="Arial" w:cs="Arial"/>
          <w:sz w:val="20"/>
          <w:szCs w:val="20"/>
        </w:rPr>
        <w:t>, ima pravico odpovedati t</w:t>
      </w:r>
      <w:r w:rsidR="00D62C71">
        <w:rPr>
          <w:rFonts w:ascii="Arial" w:hAnsi="Arial" w:cs="Arial"/>
          <w:sz w:val="20"/>
          <w:szCs w:val="20"/>
        </w:rPr>
        <w:t>a</w:t>
      </w:r>
      <w:r w:rsidRPr="006D5E32">
        <w:rPr>
          <w:rFonts w:ascii="Arial" w:hAnsi="Arial" w:cs="Arial"/>
          <w:sz w:val="20"/>
          <w:szCs w:val="20"/>
        </w:rPr>
        <w:t xml:space="preserve"> </w:t>
      </w:r>
      <w:r w:rsidR="00D62C71">
        <w:rPr>
          <w:rFonts w:ascii="Arial" w:hAnsi="Arial" w:cs="Arial"/>
          <w:sz w:val="20"/>
          <w:szCs w:val="20"/>
        </w:rPr>
        <w:t>sporazum</w:t>
      </w:r>
      <w:r w:rsidRPr="006D5E32">
        <w:rPr>
          <w:rFonts w:ascii="Arial" w:hAnsi="Arial" w:cs="Arial"/>
          <w:sz w:val="20"/>
          <w:szCs w:val="20"/>
        </w:rPr>
        <w:t>. Naročnik si pridržuje pravico, da lahko na kraju, kjer se storitve izvajajo, kadarkoli preveri delavce kateregakoli od podizvajalcev, ki opravljajo dela. Vsi delavci so naročniku dolžni dati verodostojne podatke</w:t>
      </w:r>
    </w:p>
    <w:p w14:paraId="076F9732" w14:textId="77777777" w:rsidR="00F21A35" w:rsidRPr="00416E5A" w:rsidRDefault="00F21A35" w:rsidP="00F21A35">
      <w:pPr>
        <w:pStyle w:val="pogodbaleni"/>
        <w:jc w:val="left"/>
        <w:rPr>
          <w:rFonts w:cs="Arial"/>
          <w:szCs w:val="20"/>
        </w:rPr>
      </w:pPr>
      <w:r w:rsidRPr="00416E5A">
        <w:rPr>
          <w:rFonts w:cs="Arial"/>
          <w:szCs w:val="20"/>
        </w:rPr>
        <w:t>xx. člen</w:t>
      </w:r>
    </w:p>
    <w:p w14:paraId="54BCAB86" w14:textId="07BB7725" w:rsidR="006C5D8E" w:rsidRDefault="006C5D8E" w:rsidP="006C5D8E">
      <w:pPr>
        <w:widowControl w:val="0"/>
        <w:jc w:val="both"/>
        <w:rPr>
          <w:rFonts w:ascii="Arial" w:hAnsi="Arial" w:cs="Arial"/>
          <w:sz w:val="20"/>
          <w:szCs w:val="20"/>
        </w:rPr>
      </w:pPr>
      <w:r w:rsidRPr="00416E5A">
        <w:rPr>
          <w:rFonts w:ascii="Arial" w:hAnsi="Arial" w:cs="Arial"/>
          <w:i/>
          <w:sz w:val="20"/>
          <w:szCs w:val="20"/>
        </w:rPr>
        <w:t>/če bo podizvajalec zahteval neposredna plačila/:</w:t>
      </w:r>
      <w:r w:rsidRPr="00416E5A">
        <w:rPr>
          <w:rFonts w:ascii="Arial" w:hAnsi="Arial" w:cs="Arial"/>
          <w:sz w:val="20"/>
          <w:szCs w:val="20"/>
        </w:rPr>
        <w:t xml:space="preserve"> Neposredna plačila podizvajalcem po </w:t>
      </w:r>
      <w:r w:rsidR="00D62C71">
        <w:rPr>
          <w:rFonts w:ascii="Arial" w:hAnsi="Arial" w:cs="Arial"/>
          <w:sz w:val="20"/>
          <w:szCs w:val="20"/>
        </w:rPr>
        <w:t>tem sporazumu</w:t>
      </w:r>
      <w:r w:rsidRPr="00416E5A">
        <w:rPr>
          <w:rFonts w:ascii="Arial" w:hAnsi="Arial" w:cs="Arial"/>
          <w:sz w:val="20"/>
          <w:szCs w:val="20"/>
        </w:rPr>
        <w:t xml:space="preserve"> so obvezna. Izvajalec pooblašča posameznega naročnika, da na podlagi potrjenih računov neposredno plačuje podizvajalcem dela, ki jih bodo ti opravljali </w:t>
      </w:r>
      <w:r w:rsidRPr="009E7FD1">
        <w:rPr>
          <w:rFonts w:ascii="Arial" w:hAnsi="Arial" w:cs="Arial"/>
          <w:sz w:val="20"/>
          <w:szCs w:val="20"/>
        </w:rPr>
        <w:t xml:space="preserve">po </w:t>
      </w:r>
      <w:r w:rsidR="00D62C71" w:rsidRPr="009E7FD1">
        <w:rPr>
          <w:rFonts w:ascii="Arial" w:hAnsi="Arial" w:cs="Arial"/>
          <w:sz w:val="20"/>
          <w:szCs w:val="20"/>
        </w:rPr>
        <w:t xml:space="preserve">posameznem </w:t>
      </w:r>
      <w:r w:rsidR="001F7FE9" w:rsidRPr="009E7FD1">
        <w:rPr>
          <w:rFonts w:ascii="Arial" w:hAnsi="Arial" w:cs="Arial"/>
          <w:sz w:val="20"/>
          <w:szCs w:val="20"/>
        </w:rPr>
        <w:t xml:space="preserve">neposrednem </w:t>
      </w:r>
      <w:r w:rsidR="00D62C71" w:rsidRPr="009E7FD1">
        <w:rPr>
          <w:rFonts w:ascii="Arial" w:hAnsi="Arial" w:cs="Arial"/>
          <w:sz w:val="20"/>
          <w:szCs w:val="20"/>
        </w:rPr>
        <w:t>sporazumu</w:t>
      </w:r>
      <w:r w:rsidRPr="009E7FD1">
        <w:rPr>
          <w:rFonts w:ascii="Arial" w:hAnsi="Arial" w:cs="Arial"/>
          <w:sz w:val="20"/>
          <w:szCs w:val="20"/>
        </w:rPr>
        <w:t xml:space="preserve">. Izvajalec mora računu obvezno priložiti predhodno potrjene račune podizvajalca (-cev), ki so opravljali storitve po </w:t>
      </w:r>
      <w:r w:rsidR="00D62C71" w:rsidRPr="009E7FD1">
        <w:rPr>
          <w:rFonts w:ascii="Arial" w:hAnsi="Arial" w:cs="Arial"/>
          <w:sz w:val="20"/>
          <w:szCs w:val="20"/>
        </w:rPr>
        <w:t>posamezne</w:t>
      </w:r>
      <w:r w:rsidR="001F7FE9" w:rsidRPr="009E7FD1">
        <w:rPr>
          <w:rFonts w:ascii="Arial" w:hAnsi="Arial" w:cs="Arial"/>
          <w:sz w:val="20"/>
          <w:szCs w:val="20"/>
        </w:rPr>
        <w:t>m neposrednem</w:t>
      </w:r>
      <w:r w:rsidR="00D62C71" w:rsidRPr="009E7FD1">
        <w:rPr>
          <w:rFonts w:ascii="Arial" w:hAnsi="Arial" w:cs="Arial"/>
          <w:sz w:val="20"/>
          <w:szCs w:val="20"/>
        </w:rPr>
        <w:t xml:space="preserve"> sporazumu</w:t>
      </w:r>
      <w:r w:rsidR="00D62C71">
        <w:rPr>
          <w:rFonts w:ascii="Arial" w:hAnsi="Arial" w:cs="Arial"/>
          <w:sz w:val="20"/>
          <w:szCs w:val="20"/>
        </w:rPr>
        <w:t>.</w:t>
      </w:r>
    </w:p>
    <w:p w14:paraId="45734E14" w14:textId="77777777" w:rsidR="00D62C71" w:rsidRPr="00416E5A" w:rsidRDefault="00D62C71" w:rsidP="006C5D8E">
      <w:pPr>
        <w:widowControl w:val="0"/>
        <w:jc w:val="both"/>
        <w:rPr>
          <w:rFonts w:ascii="Arial" w:hAnsi="Arial" w:cs="Arial"/>
          <w:i/>
          <w:sz w:val="20"/>
          <w:szCs w:val="20"/>
        </w:rPr>
      </w:pPr>
    </w:p>
    <w:p w14:paraId="650D0B45" w14:textId="77777777" w:rsidR="006C5D8E" w:rsidRPr="00416E5A" w:rsidRDefault="006C5D8E" w:rsidP="006C5D8E">
      <w:pPr>
        <w:widowControl w:val="0"/>
        <w:jc w:val="both"/>
        <w:rPr>
          <w:rFonts w:ascii="Arial" w:hAnsi="Arial" w:cs="Arial"/>
          <w:i/>
          <w:sz w:val="20"/>
          <w:szCs w:val="20"/>
        </w:rPr>
      </w:pPr>
      <w:r w:rsidRPr="00416E5A">
        <w:rPr>
          <w:rFonts w:ascii="Arial" w:hAnsi="Arial" w:cs="Arial"/>
          <w:i/>
          <w:sz w:val="20"/>
          <w:szCs w:val="20"/>
        </w:rPr>
        <w:t xml:space="preserve">/če podizvajalec ne bo zahteval neposrednega plačila/: </w:t>
      </w:r>
      <w:r w:rsidRPr="00416E5A">
        <w:rPr>
          <w:rFonts w:ascii="Arial" w:hAnsi="Arial" w:cs="Arial"/>
          <w:sz w:val="20"/>
          <w:szCs w:val="20"/>
        </w:rPr>
        <w:t>Izvajalec mora posameznemu naročniku najpozneje v 60 (šestdesetih) dneh od plačila končnega računa poslati svojo pisno izjavo in pisno izjavo podizvajalca, da je podizvajalec prejel plačilo za izvedene storitve, neposredno povezano s predmetom javnega naročila</w:t>
      </w:r>
      <w:bookmarkEnd w:id="13"/>
      <w:r w:rsidRPr="00416E5A">
        <w:rPr>
          <w:rFonts w:ascii="Arial" w:hAnsi="Arial" w:cs="Arial"/>
          <w:sz w:val="20"/>
          <w:szCs w:val="20"/>
        </w:rPr>
        <w:t>.</w:t>
      </w:r>
    </w:p>
    <w:p w14:paraId="40763CDE" w14:textId="3293EBB0" w:rsidR="00BF6CD9" w:rsidRPr="00416E5A" w:rsidRDefault="00D02425" w:rsidP="0047775C">
      <w:pPr>
        <w:pStyle w:val="Naslov1"/>
        <w:keepLines/>
        <w:spacing w:before="100" w:beforeAutospacing="1" w:after="100" w:afterAutospacing="1" w:line="260" w:lineRule="atLeast"/>
        <w:ind w:left="357" w:hanging="357"/>
        <w:rPr>
          <w:rFonts w:cs="Times New Roman"/>
          <w:caps/>
          <w:kern w:val="0"/>
          <w:sz w:val="20"/>
          <w:szCs w:val="28"/>
          <w:lang w:eastAsia="en-US"/>
        </w:rPr>
      </w:pPr>
      <w:r w:rsidRPr="00416E5A">
        <w:rPr>
          <w:rFonts w:cs="Times New Roman"/>
          <w:caps/>
          <w:kern w:val="0"/>
          <w:sz w:val="20"/>
          <w:szCs w:val="28"/>
          <w:lang w:eastAsia="en-US"/>
        </w:rPr>
        <w:t>X</w:t>
      </w:r>
      <w:r w:rsidR="00FE5094" w:rsidRPr="00416E5A">
        <w:rPr>
          <w:rFonts w:cs="Times New Roman"/>
          <w:caps/>
          <w:kern w:val="0"/>
          <w:sz w:val="20"/>
          <w:szCs w:val="28"/>
          <w:lang w:eastAsia="en-US"/>
        </w:rPr>
        <w:t>I</w:t>
      </w:r>
      <w:r w:rsidR="00BF6CD9" w:rsidRPr="00416E5A">
        <w:rPr>
          <w:rFonts w:cs="Times New Roman"/>
          <w:caps/>
          <w:kern w:val="0"/>
          <w:sz w:val="20"/>
          <w:szCs w:val="28"/>
          <w:lang w:eastAsia="en-US"/>
        </w:rPr>
        <w:t>.</w:t>
      </w:r>
      <w:r w:rsidR="00BF6CD9" w:rsidRPr="00416E5A">
        <w:rPr>
          <w:rFonts w:cs="Times New Roman"/>
          <w:caps/>
          <w:kern w:val="0"/>
          <w:sz w:val="20"/>
          <w:szCs w:val="28"/>
          <w:lang w:eastAsia="en-US"/>
        </w:rPr>
        <w:tab/>
        <w:t xml:space="preserve"> SKRBNIK </w:t>
      </w:r>
      <w:r w:rsidR="006E6C99">
        <w:rPr>
          <w:rFonts w:cs="Times New Roman"/>
          <w:kern w:val="0"/>
          <w:sz w:val="20"/>
          <w:szCs w:val="28"/>
          <w:lang w:eastAsia="en-US"/>
        </w:rPr>
        <w:t>SPORAZUMA</w:t>
      </w:r>
    </w:p>
    <w:p w14:paraId="1309F295" w14:textId="77777777" w:rsidR="00BF6CD9" w:rsidRPr="00416E5A" w:rsidRDefault="00BF6CD9" w:rsidP="00C0217D">
      <w:pPr>
        <w:pStyle w:val="pogodbaleni"/>
        <w:numPr>
          <w:ilvl w:val="0"/>
          <w:numId w:val="1"/>
        </w:numPr>
        <w:tabs>
          <w:tab w:val="clear" w:pos="720"/>
        </w:tabs>
        <w:ind w:left="360"/>
        <w:rPr>
          <w:rFonts w:cs="Arial"/>
          <w:bCs/>
        </w:rPr>
      </w:pPr>
      <w:r w:rsidRPr="00C0217D">
        <w:t>člen</w:t>
      </w:r>
    </w:p>
    <w:p w14:paraId="7FAC011C" w14:textId="6D8B9BC9" w:rsidR="00BF6CD9" w:rsidRPr="00416E5A" w:rsidRDefault="00BF6CD9" w:rsidP="006D5E32">
      <w:pPr>
        <w:jc w:val="both"/>
        <w:rPr>
          <w:rFonts w:ascii="Arial" w:hAnsi="Arial" w:cs="Arial"/>
          <w:sz w:val="20"/>
          <w:szCs w:val="20"/>
        </w:rPr>
      </w:pPr>
      <w:r w:rsidRPr="00416E5A">
        <w:rPr>
          <w:rFonts w:ascii="Arial" w:hAnsi="Arial" w:cs="Arial"/>
          <w:sz w:val="20"/>
          <w:szCs w:val="20"/>
        </w:rPr>
        <w:t xml:space="preserve">Skrbnik </w:t>
      </w:r>
      <w:r w:rsidR="00D62C71">
        <w:rPr>
          <w:rFonts w:ascii="Arial" w:hAnsi="Arial" w:cs="Arial"/>
          <w:sz w:val="20"/>
          <w:szCs w:val="20"/>
        </w:rPr>
        <w:t>sporazuma</w:t>
      </w:r>
      <w:r w:rsidRPr="00416E5A">
        <w:rPr>
          <w:rFonts w:ascii="Arial" w:hAnsi="Arial" w:cs="Arial"/>
          <w:sz w:val="20"/>
          <w:szCs w:val="20"/>
        </w:rPr>
        <w:t xml:space="preserve"> na strani naročnika je</w:t>
      </w:r>
      <w:r w:rsidR="002F018F" w:rsidRPr="00416E5A">
        <w:rPr>
          <w:rFonts w:ascii="Arial" w:hAnsi="Arial" w:cs="Arial"/>
          <w:sz w:val="20"/>
          <w:szCs w:val="20"/>
        </w:rPr>
        <w:t xml:space="preserve"> </w:t>
      </w:r>
      <w:r w:rsidR="00E60CEE" w:rsidRPr="00416E5A">
        <w:rPr>
          <w:rFonts w:ascii="Arial" w:hAnsi="Arial"/>
          <w:sz w:val="20"/>
        </w:rPr>
        <w:fldChar w:fldCharType="begin">
          <w:ffData>
            <w:name w:val="Besedilo45"/>
            <w:enabled/>
            <w:calcOnExit w:val="0"/>
            <w:textInput/>
          </w:ffData>
        </w:fldChar>
      </w:r>
      <w:r w:rsidR="00E60CEE" w:rsidRPr="00416E5A">
        <w:rPr>
          <w:rFonts w:ascii="Arial" w:hAnsi="Arial"/>
          <w:sz w:val="20"/>
        </w:rPr>
        <w:instrText xml:space="preserve"> FORMTEXT </w:instrText>
      </w:r>
      <w:r w:rsidR="00E60CEE" w:rsidRPr="00416E5A">
        <w:rPr>
          <w:rFonts w:ascii="Arial" w:hAnsi="Arial"/>
          <w:sz w:val="20"/>
        </w:rPr>
      </w:r>
      <w:r w:rsidR="00E60CEE" w:rsidRPr="00416E5A">
        <w:rPr>
          <w:rFonts w:ascii="Arial" w:hAnsi="Arial"/>
          <w:sz w:val="20"/>
        </w:rPr>
        <w:fldChar w:fldCharType="separate"/>
      </w:r>
      <w:r w:rsidR="00E60CEE" w:rsidRPr="00416E5A">
        <w:rPr>
          <w:rFonts w:ascii="Arial" w:hAnsi="Arial"/>
          <w:sz w:val="20"/>
        </w:rPr>
        <w:t> </w:t>
      </w:r>
      <w:r w:rsidR="00E60CEE" w:rsidRPr="00416E5A">
        <w:rPr>
          <w:rFonts w:ascii="Arial" w:hAnsi="Arial"/>
          <w:sz w:val="20"/>
        </w:rPr>
        <w:t> </w:t>
      </w:r>
      <w:r w:rsidR="00E60CEE" w:rsidRPr="00416E5A">
        <w:rPr>
          <w:rFonts w:ascii="Arial" w:hAnsi="Arial"/>
          <w:sz w:val="20"/>
        </w:rPr>
        <w:t> </w:t>
      </w:r>
      <w:r w:rsidR="00E60CEE" w:rsidRPr="00416E5A">
        <w:rPr>
          <w:rFonts w:ascii="Arial" w:hAnsi="Arial"/>
          <w:sz w:val="20"/>
        </w:rPr>
        <w:t> </w:t>
      </w:r>
      <w:r w:rsidR="00E60CEE" w:rsidRPr="00416E5A">
        <w:rPr>
          <w:rFonts w:ascii="Arial" w:hAnsi="Arial"/>
          <w:sz w:val="20"/>
        </w:rPr>
        <w:t> </w:t>
      </w:r>
      <w:r w:rsidR="00E60CEE" w:rsidRPr="00416E5A">
        <w:rPr>
          <w:rFonts w:ascii="Arial" w:hAnsi="Arial"/>
          <w:sz w:val="20"/>
        </w:rPr>
        <w:fldChar w:fldCharType="end"/>
      </w:r>
      <w:r w:rsidRPr="00416E5A">
        <w:rPr>
          <w:rFonts w:ascii="Arial" w:hAnsi="Arial" w:cs="Arial"/>
          <w:sz w:val="20"/>
          <w:szCs w:val="20"/>
        </w:rPr>
        <w:t>, skrbnik pri izvajalcu pa</w:t>
      </w:r>
      <w:r w:rsidR="002F018F" w:rsidRPr="00416E5A">
        <w:rPr>
          <w:rFonts w:ascii="Arial" w:hAnsi="Arial" w:cs="Arial"/>
          <w:sz w:val="20"/>
          <w:szCs w:val="20"/>
        </w:rPr>
        <w:t xml:space="preserve"> </w:t>
      </w:r>
      <w:r w:rsidR="00E60CEE" w:rsidRPr="00416E5A">
        <w:rPr>
          <w:rFonts w:ascii="Arial" w:hAnsi="Arial"/>
          <w:sz w:val="20"/>
        </w:rPr>
        <w:fldChar w:fldCharType="begin">
          <w:ffData>
            <w:name w:val="Besedilo45"/>
            <w:enabled/>
            <w:calcOnExit w:val="0"/>
            <w:textInput/>
          </w:ffData>
        </w:fldChar>
      </w:r>
      <w:r w:rsidR="00E60CEE" w:rsidRPr="00416E5A">
        <w:rPr>
          <w:rFonts w:ascii="Arial" w:hAnsi="Arial"/>
          <w:sz w:val="20"/>
        </w:rPr>
        <w:instrText xml:space="preserve"> FORMTEXT </w:instrText>
      </w:r>
      <w:r w:rsidR="00E60CEE" w:rsidRPr="00416E5A">
        <w:rPr>
          <w:rFonts w:ascii="Arial" w:hAnsi="Arial"/>
          <w:sz w:val="20"/>
        </w:rPr>
      </w:r>
      <w:r w:rsidR="00E60CEE" w:rsidRPr="00416E5A">
        <w:rPr>
          <w:rFonts w:ascii="Arial" w:hAnsi="Arial"/>
          <w:sz w:val="20"/>
        </w:rPr>
        <w:fldChar w:fldCharType="separate"/>
      </w:r>
      <w:r w:rsidR="00E60CEE" w:rsidRPr="00416E5A">
        <w:rPr>
          <w:rFonts w:ascii="Arial" w:hAnsi="Arial"/>
          <w:sz w:val="20"/>
        </w:rPr>
        <w:t> </w:t>
      </w:r>
      <w:r w:rsidR="00E60CEE" w:rsidRPr="00416E5A">
        <w:rPr>
          <w:rFonts w:ascii="Arial" w:hAnsi="Arial"/>
          <w:sz w:val="20"/>
        </w:rPr>
        <w:t> </w:t>
      </w:r>
      <w:r w:rsidR="00E60CEE" w:rsidRPr="00416E5A">
        <w:rPr>
          <w:rFonts w:ascii="Arial" w:hAnsi="Arial"/>
          <w:sz w:val="20"/>
        </w:rPr>
        <w:t> </w:t>
      </w:r>
      <w:r w:rsidR="00E60CEE" w:rsidRPr="00416E5A">
        <w:rPr>
          <w:rFonts w:ascii="Arial" w:hAnsi="Arial"/>
          <w:sz w:val="20"/>
        </w:rPr>
        <w:t> </w:t>
      </w:r>
      <w:r w:rsidR="00E60CEE" w:rsidRPr="00416E5A">
        <w:rPr>
          <w:rFonts w:ascii="Arial" w:hAnsi="Arial"/>
          <w:sz w:val="20"/>
        </w:rPr>
        <w:t> </w:t>
      </w:r>
      <w:r w:rsidR="00E60CEE" w:rsidRPr="00416E5A">
        <w:rPr>
          <w:rFonts w:ascii="Arial" w:hAnsi="Arial"/>
          <w:sz w:val="20"/>
        </w:rPr>
        <w:fldChar w:fldCharType="end"/>
      </w:r>
      <w:r w:rsidRPr="00416E5A">
        <w:rPr>
          <w:rFonts w:ascii="Arial" w:hAnsi="Arial" w:cs="Arial"/>
          <w:sz w:val="20"/>
          <w:szCs w:val="20"/>
        </w:rPr>
        <w:t>.</w:t>
      </w:r>
      <w:r w:rsidR="00960677" w:rsidRPr="00416E5A">
        <w:rPr>
          <w:rFonts w:ascii="Arial" w:hAnsi="Arial" w:cs="Arial"/>
          <w:sz w:val="20"/>
          <w:szCs w:val="20"/>
        </w:rPr>
        <w:t xml:space="preserve"> </w:t>
      </w:r>
    </w:p>
    <w:p w14:paraId="04B39E37" w14:textId="3C32A4FF" w:rsidR="00F12EAA" w:rsidRPr="00F12EAA" w:rsidRDefault="00BF6CD9" w:rsidP="00C454CC">
      <w:pPr>
        <w:pStyle w:val="Naslov1"/>
        <w:keepLines/>
        <w:tabs>
          <w:tab w:val="left" w:pos="284"/>
        </w:tabs>
        <w:spacing w:before="100" w:beforeAutospacing="1" w:after="100" w:afterAutospacing="1" w:line="260" w:lineRule="atLeast"/>
        <w:ind w:left="567" w:hanging="567"/>
        <w:rPr>
          <w:rFonts w:cs="Times New Roman"/>
          <w:caps/>
          <w:kern w:val="0"/>
          <w:sz w:val="20"/>
          <w:szCs w:val="28"/>
          <w:lang w:eastAsia="en-US"/>
        </w:rPr>
      </w:pPr>
      <w:r w:rsidRPr="00416E5A">
        <w:rPr>
          <w:rFonts w:cs="Times New Roman"/>
          <w:caps/>
          <w:kern w:val="0"/>
          <w:sz w:val="20"/>
          <w:szCs w:val="28"/>
          <w:lang w:eastAsia="en-US"/>
        </w:rPr>
        <w:t>X</w:t>
      </w:r>
      <w:r w:rsidR="00D02425" w:rsidRPr="00416E5A">
        <w:rPr>
          <w:rFonts w:cs="Times New Roman"/>
          <w:caps/>
          <w:kern w:val="0"/>
          <w:sz w:val="20"/>
          <w:szCs w:val="28"/>
          <w:lang w:eastAsia="en-US"/>
        </w:rPr>
        <w:t>I</w:t>
      </w:r>
      <w:r w:rsidR="00FE5094" w:rsidRPr="00416E5A">
        <w:rPr>
          <w:rFonts w:cs="Times New Roman"/>
          <w:caps/>
          <w:kern w:val="0"/>
          <w:sz w:val="20"/>
          <w:szCs w:val="28"/>
          <w:lang w:eastAsia="en-US"/>
        </w:rPr>
        <w:t>I</w:t>
      </w:r>
      <w:r w:rsidRPr="00416E5A">
        <w:rPr>
          <w:rFonts w:cs="Times New Roman"/>
          <w:caps/>
          <w:kern w:val="0"/>
          <w:sz w:val="20"/>
          <w:szCs w:val="28"/>
          <w:lang w:eastAsia="en-US"/>
        </w:rPr>
        <w:t>.</w:t>
      </w:r>
      <w:r w:rsidR="00F12EAA">
        <w:rPr>
          <w:rFonts w:cs="Times New Roman"/>
          <w:caps/>
          <w:kern w:val="0"/>
          <w:sz w:val="20"/>
          <w:szCs w:val="28"/>
          <w:lang w:eastAsia="en-US"/>
        </w:rPr>
        <w:t xml:space="preserve"> </w:t>
      </w:r>
      <w:r w:rsidR="00FE5094" w:rsidRPr="00416E5A">
        <w:rPr>
          <w:rFonts w:cs="Times New Roman"/>
          <w:caps/>
          <w:kern w:val="0"/>
          <w:sz w:val="20"/>
          <w:szCs w:val="28"/>
          <w:lang w:eastAsia="en-US"/>
        </w:rPr>
        <w:t>PROTIKORUPCIJSKA KLAVZULA</w:t>
      </w:r>
    </w:p>
    <w:p w14:paraId="79C94E03" w14:textId="77777777" w:rsidR="00FE5094" w:rsidRPr="00416E5A" w:rsidRDefault="00FE5094" w:rsidP="00C0217D">
      <w:pPr>
        <w:pStyle w:val="pogodbaleni"/>
        <w:numPr>
          <w:ilvl w:val="0"/>
          <w:numId w:val="1"/>
        </w:numPr>
        <w:tabs>
          <w:tab w:val="clear" w:pos="720"/>
        </w:tabs>
        <w:ind w:left="360"/>
        <w:rPr>
          <w:rFonts w:cs="Arial"/>
          <w:color w:val="000000"/>
          <w:szCs w:val="20"/>
        </w:rPr>
      </w:pPr>
      <w:r w:rsidRPr="00C0217D">
        <w:t>člen</w:t>
      </w:r>
    </w:p>
    <w:p w14:paraId="3AC2C579" w14:textId="4F448D62" w:rsidR="00FE5094" w:rsidRPr="006D5E32" w:rsidRDefault="00FE5094" w:rsidP="00E03FFC">
      <w:pPr>
        <w:jc w:val="both"/>
        <w:rPr>
          <w:rFonts w:ascii="Arial" w:hAnsi="Arial" w:cs="Arial"/>
          <w:sz w:val="20"/>
          <w:szCs w:val="20"/>
        </w:rPr>
      </w:pPr>
      <w:r w:rsidRPr="006D5E32">
        <w:rPr>
          <w:rFonts w:ascii="Arial" w:hAnsi="Arial" w:cs="Arial"/>
          <w:sz w:val="20"/>
          <w:szCs w:val="20"/>
        </w:rPr>
        <w:t xml:space="preserve">V primeru, da se ugotovi, da je pri izvedbi javnega naročila, na podlagi katerega je podpisan ta </w:t>
      </w:r>
      <w:r w:rsidR="00D62C71">
        <w:rPr>
          <w:rFonts w:ascii="Arial" w:hAnsi="Arial" w:cs="Arial"/>
          <w:sz w:val="20"/>
          <w:szCs w:val="20"/>
        </w:rPr>
        <w:t>sporazum</w:t>
      </w:r>
      <w:r w:rsidRPr="006D5E32">
        <w:rPr>
          <w:rFonts w:ascii="Arial" w:hAnsi="Arial" w:cs="Arial"/>
          <w:sz w:val="20"/>
          <w:szCs w:val="20"/>
        </w:rPr>
        <w:t xml:space="preserve"> ali pri izvajanju te</w:t>
      </w:r>
      <w:r w:rsidR="00D62C71">
        <w:rPr>
          <w:rFonts w:ascii="Arial" w:hAnsi="Arial" w:cs="Arial"/>
          <w:sz w:val="20"/>
          <w:szCs w:val="20"/>
        </w:rPr>
        <w:t>ga sporazuma</w:t>
      </w:r>
      <w:r w:rsidRPr="006D5E32">
        <w:rPr>
          <w:rFonts w:ascii="Arial" w:hAnsi="Arial" w:cs="Arial"/>
          <w:sz w:val="20"/>
          <w:szCs w:val="20"/>
        </w:rPr>
        <w:t xml:space="preserv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w:t>
      </w:r>
      <w:r w:rsidR="00D62C71">
        <w:rPr>
          <w:rFonts w:ascii="Arial" w:hAnsi="Arial" w:cs="Arial"/>
          <w:sz w:val="20"/>
          <w:szCs w:val="20"/>
        </w:rPr>
        <w:t>sporazum ničen</w:t>
      </w:r>
      <w:r w:rsidRPr="006D5E32">
        <w:rPr>
          <w:rFonts w:ascii="Arial" w:hAnsi="Arial" w:cs="Arial"/>
          <w:sz w:val="20"/>
          <w:szCs w:val="20"/>
        </w:rPr>
        <w:t>.</w:t>
      </w:r>
    </w:p>
    <w:p w14:paraId="5D1E7A83" w14:textId="77777777" w:rsidR="00FE5094" w:rsidRPr="006D5E32" w:rsidRDefault="00FE5094" w:rsidP="006D5E32">
      <w:pPr>
        <w:jc w:val="both"/>
        <w:rPr>
          <w:rFonts w:ascii="Arial" w:hAnsi="Arial" w:cs="Arial"/>
          <w:sz w:val="20"/>
          <w:szCs w:val="20"/>
        </w:rPr>
      </w:pPr>
    </w:p>
    <w:p w14:paraId="754EDF55" w14:textId="76ABD5D2" w:rsidR="00FE5094" w:rsidRPr="006D5E32" w:rsidRDefault="00FE5094" w:rsidP="00D1297B">
      <w:pPr>
        <w:jc w:val="both"/>
        <w:rPr>
          <w:rFonts w:ascii="Arial" w:hAnsi="Arial" w:cs="Arial"/>
          <w:sz w:val="20"/>
          <w:szCs w:val="20"/>
        </w:rPr>
      </w:pPr>
      <w:r w:rsidRPr="006D5E32">
        <w:rPr>
          <w:rFonts w:ascii="Arial" w:hAnsi="Arial" w:cs="Arial"/>
          <w:sz w:val="20"/>
          <w:szCs w:val="20"/>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sidR="00D62C71">
        <w:rPr>
          <w:rFonts w:ascii="Arial" w:hAnsi="Arial" w:cs="Arial"/>
          <w:sz w:val="20"/>
          <w:szCs w:val="20"/>
        </w:rPr>
        <w:t>sporazuma</w:t>
      </w:r>
      <w:r w:rsidRPr="006D5E32">
        <w:rPr>
          <w:rFonts w:ascii="Arial" w:hAnsi="Arial" w:cs="Arial"/>
          <w:sz w:val="20"/>
          <w:szCs w:val="20"/>
        </w:rPr>
        <w:t xml:space="preserve"> iz prejšnjega odstavka tega člena oziroma z drugimi ukrepi v skladu s predpisi Republike Slovenije.</w:t>
      </w:r>
    </w:p>
    <w:p w14:paraId="6DDAC7B9" w14:textId="0CEB1F1B" w:rsidR="004C725D" w:rsidRDefault="00EA6A74" w:rsidP="004C725D">
      <w:pPr>
        <w:pStyle w:val="Naslov1"/>
        <w:keepLines/>
        <w:spacing w:before="100" w:beforeAutospacing="1" w:after="100" w:afterAutospacing="1" w:line="260" w:lineRule="atLeast"/>
        <w:ind w:left="357" w:hanging="357"/>
        <w:rPr>
          <w:rFonts w:cs="Times New Roman"/>
          <w:caps/>
          <w:kern w:val="0"/>
          <w:sz w:val="20"/>
          <w:szCs w:val="28"/>
          <w:lang w:eastAsia="en-US"/>
        </w:rPr>
      </w:pPr>
      <w:r w:rsidRPr="00416E5A">
        <w:rPr>
          <w:rFonts w:cs="Times New Roman"/>
          <w:kern w:val="0"/>
          <w:sz w:val="20"/>
          <w:szCs w:val="28"/>
          <w:lang w:eastAsia="en-US"/>
        </w:rPr>
        <w:lastRenderedPageBreak/>
        <w:t>XIII</w:t>
      </w:r>
      <w:r w:rsidR="00FE5094" w:rsidRPr="00416E5A">
        <w:rPr>
          <w:rFonts w:cs="Times New Roman"/>
          <w:caps/>
          <w:kern w:val="0"/>
          <w:sz w:val="20"/>
          <w:szCs w:val="28"/>
          <w:lang w:eastAsia="en-US"/>
        </w:rPr>
        <w:t xml:space="preserve">. </w:t>
      </w:r>
      <w:r w:rsidR="00BF6CD9" w:rsidRPr="00416E5A">
        <w:rPr>
          <w:rFonts w:cs="Times New Roman"/>
          <w:caps/>
          <w:kern w:val="0"/>
          <w:sz w:val="20"/>
          <w:szCs w:val="28"/>
          <w:lang w:eastAsia="en-US"/>
        </w:rPr>
        <w:t>POSEBNE IN KONČNE DOLOČBE</w:t>
      </w:r>
    </w:p>
    <w:p w14:paraId="7D2CEA2E" w14:textId="77777777" w:rsidR="007C6729" w:rsidRPr="00416E5A" w:rsidRDefault="007C6729" w:rsidP="00C0217D">
      <w:pPr>
        <w:pStyle w:val="pogodbaleni"/>
        <w:numPr>
          <w:ilvl w:val="0"/>
          <w:numId w:val="1"/>
        </w:numPr>
        <w:tabs>
          <w:tab w:val="clear" w:pos="720"/>
        </w:tabs>
        <w:ind w:left="360"/>
        <w:rPr>
          <w:rFonts w:cs="Arial"/>
          <w:szCs w:val="20"/>
        </w:rPr>
      </w:pPr>
      <w:r w:rsidRPr="00C0217D">
        <w:t>člen</w:t>
      </w:r>
    </w:p>
    <w:p w14:paraId="3F20EF28" w14:textId="49BAB6E3" w:rsidR="007C6729" w:rsidRPr="00416E5A" w:rsidRDefault="007C6729" w:rsidP="007C6729">
      <w:pPr>
        <w:jc w:val="both"/>
        <w:rPr>
          <w:rFonts w:ascii="Arial" w:eastAsia="Calibri" w:hAnsi="Arial"/>
          <w:sz w:val="20"/>
          <w:szCs w:val="22"/>
          <w:lang w:eastAsia="en-US"/>
        </w:rPr>
      </w:pPr>
      <w:bookmarkStart w:id="14" w:name="_Hlk110604965"/>
      <w:r w:rsidRPr="00416E5A">
        <w:rPr>
          <w:rFonts w:ascii="Arial" w:eastAsia="Calibri" w:hAnsi="Arial"/>
          <w:sz w:val="20"/>
          <w:szCs w:val="22"/>
          <w:lang w:eastAsia="en-US"/>
        </w:rPr>
        <w:t xml:space="preserve">Izvajalec je na poziv </w:t>
      </w:r>
      <w:r w:rsidRPr="006D5E32">
        <w:rPr>
          <w:rFonts w:ascii="Arial" w:hAnsi="Arial" w:cs="Arial"/>
          <w:sz w:val="20"/>
          <w:szCs w:val="20"/>
        </w:rPr>
        <w:t>naročnika</w:t>
      </w:r>
      <w:r w:rsidRPr="00416E5A">
        <w:rPr>
          <w:rFonts w:ascii="Arial" w:eastAsia="Calibri" w:hAnsi="Arial"/>
          <w:sz w:val="20"/>
          <w:szCs w:val="22"/>
          <w:lang w:eastAsia="en-US"/>
        </w:rPr>
        <w:t xml:space="preserve"> pri izvajanju predmetnega javnega naročila oziroma te</w:t>
      </w:r>
      <w:r w:rsidR="00D62C71">
        <w:rPr>
          <w:rFonts w:ascii="Arial" w:eastAsia="Calibri" w:hAnsi="Arial"/>
          <w:sz w:val="20"/>
          <w:szCs w:val="22"/>
          <w:lang w:eastAsia="en-US"/>
        </w:rPr>
        <w:t>ga sporazuma</w:t>
      </w:r>
      <w:r w:rsidRPr="00416E5A">
        <w:rPr>
          <w:rFonts w:ascii="Arial" w:eastAsia="Calibri" w:hAnsi="Arial"/>
          <w:sz w:val="20"/>
          <w:szCs w:val="22"/>
          <w:lang w:eastAsia="en-US"/>
        </w:rPr>
        <w:t xml:space="preserve">, v roku osmih dni od </w:t>
      </w:r>
      <w:r w:rsidRPr="00635052">
        <w:rPr>
          <w:rFonts w:ascii="Arial" w:hAnsi="Arial" w:cs="Arial"/>
          <w:sz w:val="20"/>
          <w:szCs w:val="20"/>
        </w:rPr>
        <w:t>prejema</w:t>
      </w:r>
      <w:r w:rsidRPr="00416E5A">
        <w:rPr>
          <w:rFonts w:ascii="Arial" w:eastAsia="Calibri" w:hAnsi="Arial"/>
          <w:sz w:val="20"/>
          <w:szCs w:val="22"/>
          <w:lang w:eastAsia="en-US"/>
        </w:rPr>
        <w:t xml:space="preserve"> poziva, naročniku dolžan posredovati podatke o:</w:t>
      </w:r>
    </w:p>
    <w:p w14:paraId="6D83A287" w14:textId="77777777" w:rsidR="007C6729" w:rsidRPr="00416E5A" w:rsidRDefault="007C6729" w:rsidP="007C6729">
      <w:pPr>
        <w:pStyle w:val="Odstavekseznama"/>
        <w:numPr>
          <w:ilvl w:val="0"/>
          <w:numId w:val="6"/>
        </w:numPr>
        <w:spacing w:line="240" w:lineRule="auto"/>
        <w:ind w:left="426" w:hanging="284"/>
      </w:pPr>
      <w:r w:rsidRPr="00416E5A">
        <w:t>svojih ustanoviteljih, družbenikih, delničarjih, komanditistih ali drugih lastnikih in podatke o lastniških deležih navedenih oseb,</w:t>
      </w:r>
    </w:p>
    <w:p w14:paraId="6DFEFC71" w14:textId="77777777" w:rsidR="007C6729" w:rsidRPr="007C6729" w:rsidRDefault="007C6729" w:rsidP="007C6729">
      <w:pPr>
        <w:pStyle w:val="Odstavekseznama"/>
        <w:numPr>
          <w:ilvl w:val="0"/>
          <w:numId w:val="6"/>
        </w:numPr>
        <w:spacing w:line="240" w:lineRule="auto"/>
        <w:ind w:left="426" w:hanging="284"/>
      </w:pPr>
      <w:r w:rsidRPr="00416E5A">
        <w:t>gospodarskih subjektih, za katere se glede na določbe zakona, ki ureja gospodarske družbe, šteje, da so z njim povezane družbe.</w:t>
      </w:r>
    </w:p>
    <w:bookmarkEnd w:id="14"/>
    <w:p w14:paraId="6A276E5D" w14:textId="77777777" w:rsidR="004C725D" w:rsidRPr="00416E5A" w:rsidRDefault="004C725D" w:rsidP="00C0217D">
      <w:pPr>
        <w:pStyle w:val="pogodbaleni"/>
        <w:numPr>
          <w:ilvl w:val="0"/>
          <w:numId w:val="1"/>
        </w:numPr>
        <w:tabs>
          <w:tab w:val="clear" w:pos="720"/>
        </w:tabs>
        <w:ind w:left="360"/>
        <w:rPr>
          <w:rFonts w:cs="Arial"/>
          <w:color w:val="000000"/>
          <w:szCs w:val="20"/>
        </w:rPr>
      </w:pPr>
      <w:r w:rsidRPr="00416E5A">
        <w:rPr>
          <w:rFonts w:cs="Arial"/>
          <w:color w:val="000000"/>
          <w:szCs w:val="20"/>
        </w:rPr>
        <w:t>člen</w:t>
      </w:r>
    </w:p>
    <w:p w14:paraId="05C1D49C" w14:textId="3D664E92" w:rsidR="00F6220A" w:rsidRDefault="00D62C71" w:rsidP="00F6220A">
      <w:pPr>
        <w:jc w:val="both"/>
        <w:rPr>
          <w:rFonts w:ascii="Arial" w:eastAsia="Calibri" w:hAnsi="Arial"/>
          <w:sz w:val="20"/>
          <w:szCs w:val="22"/>
          <w:lang w:eastAsia="en-US"/>
        </w:rPr>
      </w:pPr>
      <w:r>
        <w:rPr>
          <w:rFonts w:ascii="Arial" w:eastAsia="Calibri" w:hAnsi="Arial"/>
          <w:sz w:val="20"/>
          <w:szCs w:val="22"/>
          <w:lang w:eastAsia="en-US"/>
        </w:rPr>
        <w:t>Sporazum</w:t>
      </w:r>
      <w:r w:rsidR="00F730EB">
        <w:rPr>
          <w:rFonts w:ascii="Arial" w:eastAsia="Calibri" w:hAnsi="Arial"/>
          <w:sz w:val="20"/>
          <w:szCs w:val="22"/>
          <w:lang w:eastAsia="en-US"/>
        </w:rPr>
        <w:t xml:space="preserve"> začne veljati in se </w:t>
      </w:r>
      <w:r w:rsidR="00F730EB" w:rsidRPr="00EF4FCD">
        <w:rPr>
          <w:rFonts w:ascii="Arial" w:eastAsia="Calibri" w:hAnsi="Arial"/>
          <w:sz w:val="20"/>
          <w:szCs w:val="22"/>
          <w:lang w:eastAsia="en-US"/>
        </w:rPr>
        <w:t>uporabljati z dnem podpisa obeh pogodbenih strank, pod pogojem, da izvajalec naročniku izroči finančno zavarovanje za dobro izvedbo pogodbenih obveznosti tega sporazuma</w:t>
      </w:r>
      <w:r w:rsidRPr="00EF4FCD">
        <w:rPr>
          <w:rFonts w:ascii="Arial" w:eastAsia="Calibri" w:hAnsi="Arial"/>
          <w:sz w:val="20"/>
          <w:szCs w:val="22"/>
          <w:lang w:eastAsia="en-US"/>
        </w:rPr>
        <w:t xml:space="preserve"> ter se uporablja za obdobje 48 mesecev.</w:t>
      </w:r>
    </w:p>
    <w:p w14:paraId="775373D2" w14:textId="77777777" w:rsidR="00BF6CD9" w:rsidRPr="00416E5A" w:rsidRDefault="00BF6CD9" w:rsidP="00C0217D">
      <w:pPr>
        <w:pStyle w:val="pogodbaleni"/>
        <w:numPr>
          <w:ilvl w:val="0"/>
          <w:numId w:val="1"/>
        </w:numPr>
        <w:tabs>
          <w:tab w:val="clear" w:pos="720"/>
        </w:tabs>
        <w:ind w:left="360"/>
        <w:rPr>
          <w:rFonts w:cs="Arial"/>
          <w:color w:val="000000"/>
          <w:szCs w:val="20"/>
        </w:rPr>
      </w:pPr>
      <w:r w:rsidRPr="00C0217D">
        <w:t>člen</w:t>
      </w:r>
    </w:p>
    <w:p w14:paraId="578F3A52" w14:textId="5545384B" w:rsidR="00BF6CD9" w:rsidRPr="006D5E32" w:rsidRDefault="00F730EB" w:rsidP="00381FBB">
      <w:pPr>
        <w:jc w:val="both"/>
        <w:rPr>
          <w:rFonts w:ascii="Arial" w:hAnsi="Arial" w:cs="Arial"/>
          <w:sz w:val="20"/>
          <w:szCs w:val="20"/>
        </w:rPr>
      </w:pPr>
      <w:r>
        <w:rPr>
          <w:rFonts w:ascii="Arial" w:hAnsi="Arial" w:cs="Arial"/>
          <w:sz w:val="20"/>
          <w:szCs w:val="20"/>
        </w:rPr>
        <w:t>Sporazum</w:t>
      </w:r>
      <w:r w:rsidR="00BF6CD9" w:rsidRPr="006D5E32">
        <w:rPr>
          <w:rFonts w:ascii="Arial" w:hAnsi="Arial" w:cs="Arial"/>
          <w:sz w:val="20"/>
          <w:szCs w:val="20"/>
        </w:rPr>
        <w:t xml:space="preserve"> se lahko spremeni ali dopolni s pisnim aneksom, ki ga sporazumno sprejmeta in podpišeta obe </w:t>
      </w:r>
      <w:r w:rsidR="00365AF6">
        <w:rPr>
          <w:rFonts w:ascii="Arial" w:hAnsi="Arial" w:cs="Arial"/>
          <w:sz w:val="20"/>
          <w:szCs w:val="20"/>
        </w:rPr>
        <w:t>stranki sporazuma</w:t>
      </w:r>
      <w:r w:rsidR="00BF6CD9" w:rsidRPr="006D5E32">
        <w:rPr>
          <w:rFonts w:ascii="Arial" w:hAnsi="Arial" w:cs="Arial"/>
          <w:sz w:val="20"/>
          <w:szCs w:val="20"/>
        </w:rPr>
        <w:t xml:space="preserve">. </w:t>
      </w:r>
      <w:r w:rsidR="002F018F" w:rsidRPr="006D5E32">
        <w:rPr>
          <w:rFonts w:ascii="Arial" w:hAnsi="Arial" w:cs="Arial"/>
          <w:sz w:val="20"/>
          <w:szCs w:val="20"/>
        </w:rPr>
        <w:t>Za s</w:t>
      </w:r>
      <w:r w:rsidR="001326C5" w:rsidRPr="006D5E32">
        <w:rPr>
          <w:rFonts w:ascii="Arial" w:hAnsi="Arial" w:cs="Arial"/>
          <w:sz w:val="20"/>
          <w:szCs w:val="20"/>
        </w:rPr>
        <w:t xml:space="preserve">premembo </w:t>
      </w:r>
      <w:r>
        <w:rPr>
          <w:rFonts w:ascii="Arial" w:hAnsi="Arial" w:cs="Arial"/>
          <w:sz w:val="20"/>
          <w:szCs w:val="20"/>
        </w:rPr>
        <w:t xml:space="preserve">kontaktnih podatkov in spremembo skrbnikov sporazuma je dovolj </w:t>
      </w:r>
      <w:r w:rsidR="002F018F" w:rsidRPr="006D5E32">
        <w:rPr>
          <w:rFonts w:ascii="Arial" w:hAnsi="Arial" w:cs="Arial"/>
          <w:sz w:val="20"/>
          <w:szCs w:val="20"/>
        </w:rPr>
        <w:t>pisno obvestilo ene pogodbene stranke drugi.</w:t>
      </w:r>
    </w:p>
    <w:p w14:paraId="2CBD3F85" w14:textId="77777777" w:rsidR="00F92EBD" w:rsidRPr="006D5E32" w:rsidRDefault="00F92EBD" w:rsidP="00381FBB">
      <w:pPr>
        <w:jc w:val="both"/>
        <w:rPr>
          <w:rFonts w:ascii="Arial" w:hAnsi="Arial" w:cs="Arial"/>
          <w:sz w:val="20"/>
          <w:szCs w:val="20"/>
        </w:rPr>
      </w:pPr>
    </w:p>
    <w:p w14:paraId="733AA216" w14:textId="77777777" w:rsidR="00A83E4A" w:rsidRPr="006D5E32" w:rsidRDefault="00BF6CD9" w:rsidP="00381FBB">
      <w:pPr>
        <w:jc w:val="both"/>
        <w:rPr>
          <w:rFonts w:ascii="Arial" w:hAnsi="Arial" w:cs="Arial"/>
          <w:sz w:val="20"/>
          <w:szCs w:val="20"/>
        </w:rPr>
      </w:pPr>
      <w:r w:rsidRPr="006D5E32">
        <w:rPr>
          <w:rFonts w:ascii="Arial" w:hAnsi="Arial" w:cs="Arial"/>
          <w:sz w:val="20"/>
          <w:szCs w:val="20"/>
        </w:rPr>
        <w:t xml:space="preserve">Če katerokoli od določil </w:t>
      </w:r>
      <w:r w:rsidR="00F730EB">
        <w:rPr>
          <w:rFonts w:ascii="Arial" w:hAnsi="Arial" w:cs="Arial"/>
          <w:sz w:val="20"/>
          <w:szCs w:val="20"/>
        </w:rPr>
        <w:t xml:space="preserve">sporazuma </w:t>
      </w:r>
      <w:r w:rsidRPr="006D5E32">
        <w:rPr>
          <w:rFonts w:ascii="Arial" w:hAnsi="Arial" w:cs="Arial"/>
          <w:sz w:val="20"/>
          <w:szCs w:val="20"/>
        </w:rPr>
        <w:t>je ali postane neveljavno, to ne vpliva na ostala pogodbena določila. Neveljavno določilo se nadomesti z veljavnim, ki mora čimbolj ustrezati namenu, ki ga je želelo doseči neveljavno.</w:t>
      </w:r>
    </w:p>
    <w:p w14:paraId="2B691EDA" w14:textId="77777777" w:rsidR="00F6220A" w:rsidRDefault="00F6220A" w:rsidP="00C0217D">
      <w:pPr>
        <w:pStyle w:val="pogodbaleni"/>
        <w:numPr>
          <w:ilvl w:val="0"/>
          <w:numId w:val="1"/>
        </w:numPr>
        <w:tabs>
          <w:tab w:val="clear" w:pos="720"/>
        </w:tabs>
        <w:ind w:left="360"/>
        <w:rPr>
          <w:rFonts w:cs="Arial"/>
        </w:rPr>
      </w:pPr>
      <w:r w:rsidRPr="00C0217D">
        <w:t>člen</w:t>
      </w:r>
    </w:p>
    <w:p w14:paraId="7AD16A95" w14:textId="77777777" w:rsidR="00F6220A" w:rsidRPr="00F6220A" w:rsidRDefault="00F6220A" w:rsidP="00F730EB">
      <w:pPr>
        <w:jc w:val="both"/>
        <w:rPr>
          <w:rFonts w:ascii="Arial" w:hAnsi="Arial" w:cs="Arial"/>
          <w:sz w:val="20"/>
          <w:szCs w:val="20"/>
        </w:rPr>
      </w:pPr>
      <w:r w:rsidRPr="00F6220A">
        <w:rPr>
          <w:rFonts w:ascii="Arial" w:hAnsi="Arial" w:cs="Arial"/>
          <w:sz w:val="20"/>
          <w:szCs w:val="20"/>
        </w:rPr>
        <w:t xml:space="preserve">Ta </w:t>
      </w:r>
      <w:r w:rsidR="00F730EB">
        <w:rPr>
          <w:rFonts w:ascii="Arial" w:hAnsi="Arial" w:cs="Arial"/>
          <w:sz w:val="20"/>
          <w:szCs w:val="20"/>
        </w:rPr>
        <w:t xml:space="preserve">sporazum </w:t>
      </w:r>
      <w:r w:rsidRPr="00F6220A">
        <w:rPr>
          <w:rFonts w:ascii="Arial" w:hAnsi="Arial" w:cs="Arial"/>
          <w:sz w:val="20"/>
          <w:szCs w:val="20"/>
        </w:rPr>
        <w:t>je sklenjen pod razveznim pogojem, ki se uresniči v primeru izpolnitve ene od naslednjih okoliščin:</w:t>
      </w:r>
    </w:p>
    <w:p w14:paraId="4EF2CAB7" w14:textId="334457A9" w:rsidR="00F6220A" w:rsidRPr="00F6220A" w:rsidRDefault="00F6220A" w:rsidP="00F730EB">
      <w:pPr>
        <w:pStyle w:val="Odstavekseznama"/>
        <w:numPr>
          <w:ilvl w:val="0"/>
          <w:numId w:val="28"/>
        </w:numPr>
        <w:spacing w:line="240" w:lineRule="auto"/>
        <w:contextualSpacing w:val="0"/>
        <w:rPr>
          <w:rFonts w:cs="Arial"/>
          <w:szCs w:val="20"/>
        </w:rPr>
      </w:pPr>
      <w:r w:rsidRPr="00F6220A">
        <w:rPr>
          <w:rFonts w:cs="Arial"/>
          <w:szCs w:val="20"/>
        </w:rPr>
        <w:t xml:space="preserve">če bo naročnik seznanjen, da je sodišče s pravnomočno odločitvijo ugotovilo kršitev obveznosti delovne, okoljske ali socialne zakonodaje s strani izvajalca ali podizvajalca ali </w:t>
      </w:r>
    </w:p>
    <w:p w14:paraId="5357C098" w14:textId="6709BFF0" w:rsidR="00F6220A" w:rsidRPr="00F6220A" w:rsidRDefault="00F6220A" w:rsidP="00F730EB">
      <w:pPr>
        <w:pStyle w:val="Odstavekseznama"/>
        <w:numPr>
          <w:ilvl w:val="0"/>
          <w:numId w:val="28"/>
        </w:numPr>
        <w:spacing w:line="240" w:lineRule="auto"/>
        <w:contextualSpacing w:val="0"/>
        <w:rPr>
          <w:rFonts w:cs="Arial"/>
          <w:szCs w:val="20"/>
        </w:rPr>
      </w:pPr>
      <w:r w:rsidRPr="00F6220A">
        <w:rPr>
          <w:rFonts w:cs="Arial"/>
          <w:szCs w:val="20"/>
        </w:rPr>
        <w:t xml:space="preserve">če bo naročnik seznanjen, da je pristojni državni organ pri izvajalcu ali podizvajalcu v času izvajanja </w:t>
      </w:r>
      <w:r w:rsidR="006F228F">
        <w:rPr>
          <w:rFonts w:cs="Arial"/>
          <w:szCs w:val="20"/>
        </w:rPr>
        <w:t>sporazuma</w:t>
      </w:r>
      <w:r w:rsidRPr="00F6220A">
        <w:rPr>
          <w:rFonts w:cs="Arial"/>
          <w:szCs w:val="20"/>
        </w:rPr>
        <w:t xml:space="preserve"> ugotovil najmanj dve kršitvi v zvezi s:</w:t>
      </w:r>
    </w:p>
    <w:p w14:paraId="6884798F" w14:textId="77777777" w:rsidR="00F6220A" w:rsidRPr="00F6220A" w:rsidRDefault="00F6220A" w:rsidP="001C4252">
      <w:pPr>
        <w:pStyle w:val="Odstavekseznama"/>
        <w:numPr>
          <w:ilvl w:val="2"/>
          <w:numId w:val="32"/>
        </w:numPr>
        <w:spacing w:line="240" w:lineRule="auto"/>
        <w:ind w:left="1560" w:hanging="426"/>
        <w:contextualSpacing w:val="0"/>
        <w:rPr>
          <w:rFonts w:cs="Arial"/>
          <w:szCs w:val="20"/>
        </w:rPr>
      </w:pPr>
      <w:r w:rsidRPr="00F6220A">
        <w:rPr>
          <w:rFonts w:cs="Arial"/>
          <w:szCs w:val="20"/>
        </w:rPr>
        <w:t>plačilom za delo,</w:t>
      </w:r>
    </w:p>
    <w:p w14:paraId="3D3843D5" w14:textId="77777777" w:rsidR="00F6220A" w:rsidRPr="00F6220A" w:rsidRDefault="00F6220A" w:rsidP="001C4252">
      <w:pPr>
        <w:pStyle w:val="Odstavekseznama"/>
        <w:numPr>
          <w:ilvl w:val="2"/>
          <w:numId w:val="32"/>
        </w:numPr>
        <w:spacing w:line="240" w:lineRule="auto"/>
        <w:ind w:left="1560" w:hanging="426"/>
        <w:contextualSpacing w:val="0"/>
        <w:rPr>
          <w:rFonts w:cs="Arial"/>
          <w:szCs w:val="20"/>
        </w:rPr>
      </w:pPr>
      <w:r w:rsidRPr="00F6220A">
        <w:rPr>
          <w:rFonts w:cs="Arial"/>
          <w:szCs w:val="20"/>
        </w:rPr>
        <w:t>delovnim časom,</w:t>
      </w:r>
    </w:p>
    <w:p w14:paraId="328F16E6" w14:textId="77777777" w:rsidR="00F6220A" w:rsidRPr="00F6220A" w:rsidRDefault="00F6220A" w:rsidP="001C4252">
      <w:pPr>
        <w:pStyle w:val="Odstavekseznama"/>
        <w:numPr>
          <w:ilvl w:val="2"/>
          <w:numId w:val="32"/>
        </w:numPr>
        <w:spacing w:line="240" w:lineRule="auto"/>
        <w:ind w:left="1560" w:hanging="426"/>
        <w:contextualSpacing w:val="0"/>
        <w:rPr>
          <w:rFonts w:cs="Arial"/>
          <w:szCs w:val="20"/>
        </w:rPr>
      </w:pPr>
      <w:r w:rsidRPr="00F6220A">
        <w:rPr>
          <w:rFonts w:cs="Arial"/>
          <w:szCs w:val="20"/>
        </w:rPr>
        <w:t>počitki,</w:t>
      </w:r>
    </w:p>
    <w:p w14:paraId="366E4B33" w14:textId="77777777" w:rsidR="00F6220A" w:rsidRPr="00F6220A" w:rsidRDefault="00F6220A" w:rsidP="001C4252">
      <w:pPr>
        <w:pStyle w:val="Odstavekseznama"/>
        <w:numPr>
          <w:ilvl w:val="2"/>
          <w:numId w:val="32"/>
        </w:numPr>
        <w:spacing w:line="240" w:lineRule="auto"/>
        <w:ind w:left="1560" w:hanging="426"/>
        <w:contextualSpacing w:val="0"/>
        <w:rPr>
          <w:rFonts w:cs="Arial"/>
          <w:szCs w:val="20"/>
        </w:rPr>
      </w:pPr>
      <w:r w:rsidRPr="00F6220A">
        <w:rPr>
          <w:rFonts w:cs="Arial"/>
          <w:szCs w:val="20"/>
        </w:rPr>
        <w:t>opravljanjem dela na podlagi pogodb civilnega prava kljub obstoju elementov delovnega razmerja ali v zvezi z zaposlovanjem na črno</w:t>
      </w:r>
    </w:p>
    <w:p w14:paraId="4047AE9B" w14:textId="77777777" w:rsidR="00F6220A" w:rsidRPr="00F6220A" w:rsidRDefault="00F6220A" w:rsidP="001C4252">
      <w:pPr>
        <w:ind w:left="709"/>
        <w:jc w:val="both"/>
        <w:rPr>
          <w:rFonts w:ascii="Arial" w:hAnsi="Arial" w:cs="Arial"/>
          <w:sz w:val="20"/>
          <w:szCs w:val="20"/>
        </w:rPr>
      </w:pPr>
      <w:r w:rsidRPr="00F6220A">
        <w:rPr>
          <w:rFonts w:ascii="Arial" w:hAnsi="Arial" w:cs="Arial"/>
          <w:sz w:val="20"/>
          <w:szCs w:val="20"/>
        </w:rPr>
        <w:t>in za kateri mu je bila s pravnomočno odločitvijo ali več pravnomočnimi odločitvami izrečena globa za prekršek,</w:t>
      </w:r>
    </w:p>
    <w:p w14:paraId="19024A4D" w14:textId="0645C113" w:rsidR="00F6220A" w:rsidRPr="00F6220A" w:rsidRDefault="00F6220A" w:rsidP="00F730EB">
      <w:pPr>
        <w:jc w:val="both"/>
        <w:rPr>
          <w:rFonts w:ascii="Arial" w:hAnsi="Arial" w:cs="Arial"/>
          <w:sz w:val="20"/>
          <w:szCs w:val="20"/>
        </w:rPr>
      </w:pPr>
      <w:r w:rsidRPr="00F6220A">
        <w:rPr>
          <w:rFonts w:ascii="Arial" w:hAnsi="Arial" w:cs="Arial"/>
          <w:sz w:val="20"/>
          <w:szCs w:val="20"/>
        </w:rPr>
        <w:t xml:space="preserve">in pod pogojem, da je od seznanitve s kršitvijo in do izteka veljavnosti </w:t>
      </w:r>
      <w:r w:rsidR="00F730EB">
        <w:rPr>
          <w:rFonts w:ascii="Arial" w:hAnsi="Arial" w:cs="Arial"/>
          <w:sz w:val="20"/>
          <w:szCs w:val="20"/>
        </w:rPr>
        <w:t>sporazuma</w:t>
      </w:r>
      <w:r w:rsidRPr="00F6220A">
        <w:rPr>
          <w:rFonts w:ascii="Arial" w:hAnsi="Arial" w:cs="Arial"/>
          <w:sz w:val="20"/>
          <w:szCs w:val="20"/>
        </w:rPr>
        <w:t xml:space="preserve"> še najmanj šest mesecev</w:t>
      </w:r>
      <w:r w:rsidRPr="00F6220A">
        <w:rPr>
          <w:rFonts w:ascii="Arial" w:hAnsi="Arial" w:cs="Arial"/>
          <w:color w:val="000000"/>
          <w:sz w:val="20"/>
          <w:szCs w:val="20"/>
        </w:rPr>
        <w:t xml:space="preserve"> oziroma če izvajalec nastopa s podizvajalcem pa tudi, če zaradi ugotovljene kršitve pri podizvajalcu izvajalec ne nadomesti ali zamenja tega podizvajalca, na način določen v skladu s 94. členom ZJN-3</w:t>
      </w:r>
      <w:r w:rsidR="00365AF6">
        <w:rPr>
          <w:rFonts w:ascii="Arial" w:hAnsi="Arial" w:cs="Arial"/>
          <w:color w:val="000000"/>
          <w:sz w:val="20"/>
          <w:szCs w:val="20"/>
        </w:rPr>
        <w:t xml:space="preserve"> </w:t>
      </w:r>
      <w:r w:rsidRPr="00F6220A">
        <w:rPr>
          <w:rFonts w:ascii="Arial" w:hAnsi="Arial" w:cs="Arial"/>
          <w:color w:val="000000"/>
          <w:sz w:val="20"/>
          <w:szCs w:val="20"/>
        </w:rPr>
        <w:t>in določili te pogodbe v roku 30 dni od seznanitve s kršitvijo.</w:t>
      </w:r>
    </w:p>
    <w:p w14:paraId="07E92539" w14:textId="77777777" w:rsidR="00F6220A" w:rsidRPr="00F6220A" w:rsidRDefault="00F6220A" w:rsidP="00F730EB">
      <w:pPr>
        <w:jc w:val="both"/>
        <w:rPr>
          <w:rFonts w:ascii="Arial" w:hAnsi="Arial" w:cs="Arial"/>
          <w:sz w:val="20"/>
          <w:szCs w:val="20"/>
        </w:rPr>
      </w:pPr>
    </w:p>
    <w:p w14:paraId="1645A67E" w14:textId="77777777" w:rsidR="00F6220A" w:rsidRPr="00F6220A" w:rsidRDefault="00F6220A" w:rsidP="00F730EB">
      <w:pPr>
        <w:jc w:val="both"/>
        <w:rPr>
          <w:rFonts w:ascii="Arial" w:hAnsi="Arial" w:cs="Arial"/>
          <w:sz w:val="20"/>
          <w:szCs w:val="20"/>
        </w:rPr>
      </w:pPr>
      <w:r w:rsidRPr="00F6220A">
        <w:rPr>
          <w:rFonts w:ascii="Arial" w:hAnsi="Arial" w:cs="Arial"/>
          <w:sz w:val="20"/>
          <w:szCs w:val="20"/>
        </w:rPr>
        <w:t xml:space="preserve">V primeru izpolnitve okoliščine in pogojev iz prejšnjega odstavka se šteje, da je </w:t>
      </w:r>
      <w:r w:rsidR="00F730EB">
        <w:rPr>
          <w:rFonts w:ascii="Arial" w:hAnsi="Arial" w:cs="Arial"/>
          <w:sz w:val="20"/>
          <w:szCs w:val="20"/>
        </w:rPr>
        <w:t xml:space="preserve">sporazum </w:t>
      </w:r>
      <w:r w:rsidRPr="00F6220A">
        <w:rPr>
          <w:rFonts w:ascii="Arial" w:hAnsi="Arial" w:cs="Arial"/>
          <w:sz w:val="20"/>
          <w:szCs w:val="20"/>
        </w:rPr>
        <w:t>razvezan z dnem sklenitve nove</w:t>
      </w:r>
      <w:r w:rsidR="00F730EB">
        <w:rPr>
          <w:rFonts w:ascii="Arial" w:hAnsi="Arial" w:cs="Arial"/>
          <w:sz w:val="20"/>
          <w:szCs w:val="20"/>
        </w:rPr>
        <w:t>ga sporazuma</w:t>
      </w:r>
      <w:r w:rsidRPr="00F6220A">
        <w:rPr>
          <w:rFonts w:ascii="Arial" w:hAnsi="Arial" w:cs="Arial"/>
          <w:sz w:val="20"/>
          <w:szCs w:val="20"/>
        </w:rPr>
        <w:t xml:space="preserve"> o izvedbi javnega naročila za predmetno naročilo. O datumu sklenitve nove</w:t>
      </w:r>
      <w:r w:rsidR="00F730EB">
        <w:rPr>
          <w:rFonts w:ascii="Arial" w:hAnsi="Arial" w:cs="Arial"/>
          <w:sz w:val="20"/>
          <w:szCs w:val="20"/>
        </w:rPr>
        <w:t>ga sporazuma</w:t>
      </w:r>
      <w:r w:rsidRPr="00F6220A">
        <w:rPr>
          <w:rFonts w:ascii="Arial" w:hAnsi="Arial" w:cs="Arial"/>
          <w:sz w:val="20"/>
          <w:szCs w:val="20"/>
        </w:rPr>
        <w:t xml:space="preserve"> bo naročnik obvestil izvajalca.</w:t>
      </w:r>
    </w:p>
    <w:p w14:paraId="0910FEC0" w14:textId="77777777" w:rsidR="00F6220A" w:rsidRPr="00F6220A" w:rsidRDefault="00F6220A" w:rsidP="00F730EB">
      <w:pPr>
        <w:jc w:val="both"/>
        <w:rPr>
          <w:rFonts w:ascii="Arial" w:hAnsi="Arial" w:cs="Arial"/>
          <w:sz w:val="20"/>
          <w:szCs w:val="20"/>
        </w:rPr>
      </w:pPr>
    </w:p>
    <w:p w14:paraId="6C09D075" w14:textId="77777777" w:rsidR="00F6220A" w:rsidRPr="00F6220A" w:rsidRDefault="00F6220A" w:rsidP="00F730EB">
      <w:pPr>
        <w:jc w:val="both"/>
        <w:rPr>
          <w:rFonts w:ascii="Arial" w:hAnsi="Arial" w:cs="Arial"/>
          <w:sz w:val="20"/>
          <w:szCs w:val="20"/>
        </w:rPr>
      </w:pPr>
      <w:r w:rsidRPr="00F6220A">
        <w:rPr>
          <w:rFonts w:ascii="Arial" w:hAnsi="Arial" w:cs="Arial"/>
          <w:sz w:val="20"/>
          <w:szCs w:val="20"/>
        </w:rPr>
        <w:t xml:space="preserve">Če naročnik v roku 30 dni od seznanitve s kršitvijo ne začne novega postopka javnega naročila, se šteje, da je </w:t>
      </w:r>
      <w:r w:rsidR="00F730EB">
        <w:rPr>
          <w:rFonts w:ascii="Arial" w:hAnsi="Arial" w:cs="Arial"/>
          <w:sz w:val="20"/>
          <w:szCs w:val="20"/>
        </w:rPr>
        <w:t>sporazum</w:t>
      </w:r>
      <w:r w:rsidRPr="00F6220A">
        <w:rPr>
          <w:rFonts w:ascii="Arial" w:hAnsi="Arial" w:cs="Arial"/>
          <w:sz w:val="20"/>
          <w:szCs w:val="20"/>
        </w:rPr>
        <w:t xml:space="preserve"> razvezan trideseti dan od seznanitve s kršitvijo.</w:t>
      </w:r>
    </w:p>
    <w:p w14:paraId="4F8F07FF" w14:textId="77777777" w:rsidR="00F6220A" w:rsidRPr="00F6220A" w:rsidRDefault="00F6220A" w:rsidP="00C0217D">
      <w:pPr>
        <w:pStyle w:val="pogodbaleni"/>
        <w:numPr>
          <w:ilvl w:val="0"/>
          <w:numId w:val="1"/>
        </w:numPr>
        <w:tabs>
          <w:tab w:val="clear" w:pos="720"/>
        </w:tabs>
        <w:ind w:left="360"/>
        <w:rPr>
          <w:rFonts w:cs="Arial"/>
          <w:szCs w:val="20"/>
        </w:rPr>
      </w:pPr>
      <w:r w:rsidRPr="00C0217D">
        <w:t>člen</w:t>
      </w:r>
    </w:p>
    <w:p w14:paraId="3D32A644" w14:textId="77777777" w:rsidR="00F6220A" w:rsidRPr="00F6220A" w:rsidRDefault="00F6220A" w:rsidP="00F730EB">
      <w:pPr>
        <w:jc w:val="both"/>
        <w:rPr>
          <w:rFonts w:ascii="Arial" w:hAnsi="Arial" w:cs="Arial"/>
          <w:sz w:val="20"/>
          <w:szCs w:val="20"/>
        </w:rPr>
      </w:pPr>
      <w:r w:rsidRPr="00F6220A">
        <w:rPr>
          <w:rFonts w:ascii="Arial" w:hAnsi="Arial" w:cs="Arial"/>
          <w:sz w:val="20"/>
          <w:szCs w:val="20"/>
        </w:rPr>
        <w:t xml:space="preserve">Naročnik lahko odstopi od </w:t>
      </w:r>
      <w:r w:rsidR="00F730EB">
        <w:rPr>
          <w:rFonts w:ascii="Arial" w:hAnsi="Arial" w:cs="Arial"/>
          <w:sz w:val="20"/>
          <w:szCs w:val="20"/>
        </w:rPr>
        <w:t>sporazuma</w:t>
      </w:r>
      <w:r w:rsidRPr="00F6220A">
        <w:rPr>
          <w:rFonts w:ascii="Arial" w:hAnsi="Arial" w:cs="Arial"/>
          <w:sz w:val="20"/>
          <w:szCs w:val="20"/>
        </w:rPr>
        <w:t xml:space="preserve"> brez razloga. Odstopni rok je tri mesece in začne teči naslednji dan po prejemu odstopa. Odstop mora biti pisen.</w:t>
      </w:r>
    </w:p>
    <w:p w14:paraId="5B21565E" w14:textId="77777777" w:rsidR="00F6220A" w:rsidRPr="00F6220A" w:rsidRDefault="00F6220A" w:rsidP="00F730EB">
      <w:pPr>
        <w:jc w:val="both"/>
        <w:rPr>
          <w:rFonts w:ascii="Arial" w:hAnsi="Arial" w:cs="Arial"/>
          <w:sz w:val="20"/>
          <w:szCs w:val="20"/>
        </w:rPr>
      </w:pPr>
    </w:p>
    <w:p w14:paraId="28FB41EC" w14:textId="77777777" w:rsidR="00F6220A" w:rsidRPr="00F6220A" w:rsidRDefault="00F6220A" w:rsidP="00F730EB">
      <w:pPr>
        <w:jc w:val="both"/>
        <w:rPr>
          <w:rFonts w:ascii="Arial" w:hAnsi="Arial" w:cs="Arial"/>
          <w:sz w:val="20"/>
          <w:szCs w:val="20"/>
        </w:rPr>
      </w:pPr>
      <w:r w:rsidRPr="00F6220A">
        <w:rPr>
          <w:rFonts w:ascii="Arial" w:hAnsi="Arial" w:cs="Arial"/>
          <w:sz w:val="20"/>
          <w:szCs w:val="20"/>
        </w:rPr>
        <w:t xml:space="preserve">V primeru bistvenih ali ponavljajočih kršitev pogodbenih določil lahko vsaka od pogodbenih strank odstopi od </w:t>
      </w:r>
      <w:r w:rsidR="00F730EB">
        <w:rPr>
          <w:rFonts w:ascii="Arial" w:hAnsi="Arial" w:cs="Arial"/>
          <w:sz w:val="20"/>
          <w:szCs w:val="20"/>
        </w:rPr>
        <w:t>sporazuma</w:t>
      </w:r>
      <w:r w:rsidRPr="00F6220A">
        <w:rPr>
          <w:rFonts w:ascii="Arial" w:hAnsi="Arial" w:cs="Arial"/>
          <w:sz w:val="20"/>
          <w:szCs w:val="20"/>
        </w:rPr>
        <w:t>. V tem primeru je odstopni rok en mesec. V primeru uveljavljanja skrajšanega odstopnega roka morata tako izvajalec kot naročnik predhodno pismeno opozoriti na bistvene ali ponavljajoče se kršitve s 30</w:t>
      </w:r>
      <w:r w:rsidRPr="00F6220A">
        <w:rPr>
          <w:rFonts w:ascii="Arial" w:hAnsi="Arial" w:cs="Arial"/>
          <w:sz w:val="20"/>
          <w:szCs w:val="20"/>
        </w:rPr>
        <w:noBreakHyphen/>
        <w:t>dnevnim rokom za odpravo pomanjkljivosti.</w:t>
      </w:r>
    </w:p>
    <w:p w14:paraId="4A1CB22E" w14:textId="77777777" w:rsidR="00F6220A" w:rsidRPr="00F6220A" w:rsidRDefault="00F6220A" w:rsidP="00C0217D">
      <w:pPr>
        <w:pStyle w:val="pogodbaleni"/>
        <w:numPr>
          <w:ilvl w:val="0"/>
          <w:numId w:val="1"/>
        </w:numPr>
        <w:tabs>
          <w:tab w:val="clear" w:pos="720"/>
        </w:tabs>
        <w:ind w:left="360"/>
        <w:rPr>
          <w:rFonts w:cs="Arial"/>
          <w:szCs w:val="20"/>
        </w:rPr>
      </w:pPr>
      <w:r w:rsidRPr="00F6220A">
        <w:rPr>
          <w:rFonts w:cs="Arial"/>
          <w:szCs w:val="20"/>
        </w:rPr>
        <w:t>člen</w:t>
      </w:r>
    </w:p>
    <w:p w14:paraId="49EC786F" w14:textId="77777777" w:rsidR="00F6220A" w:rsidRPr="00F6220A" w:rsidRDefault="00F6220A" w:rsidP="00F6220A">
      <w:pPr>
        <w:numPr>
          <w:ilvl w:val="12"/>
          <w:numId w:val="0"/>
        </w:numPr>
        <w:jc w:val="both"/>
        <w:rPr>
          <w:rFonts w:ascii="Arial" w:hAnsi="Arial" w:cs="Arial"/>
          <w:sz w:val="20"/>
          <w:szCs w:val="20"/>
        </w:rPr>
      </w:pPr>
      <w:r w:rsidRPr="00F6220A">
        <w:rPr>
          <w:rFonts w:ascii="Arial" w:hAnsi="Arial" w:cs="Arial"/>
          <w:sz w:val="20"/>
          <w:szCs w:val="20"/>
        </w:rPr>
        <w:t>Med veljavnostjo te</w:t>
      </w:r>
      <w:r>
        <w:rPr>
          <w:rFonts w:ascii="Arial" w:hAnsi="Arial" w:cs="Arial"/>
          <w:sz w:val="20"/>
          <w:szCs w:val="20"/>
        </w:rPr>
        <w:t>ga sporazuma</w:t>
      </w:r>
      <w:r w:rsidRPr="00F6220A">
        <w:rPr>
          <w:rFonts w:ascii="Arial" w:hAnsi="Arial" w:cs="Arial"/>
          <w:sz w:val="20"/>
          <w:szCs w:val="20"/>
        </w:rPr>
        <w:t xml:space="preserve"> lahko naročnik ne glede na določbe zakona, ki ureja obligacijska razmerja, odstopi od </w:t>
      </w:r>
      <w:r>
        <w:rPr>
          <w:rFonts w:ascii="Arial" w:hAnsi="Arial" w:cs="Arial"/>
          <w:sz w:val="20"/>
          <w:szCs w:val="20"/>
        </w:rPr>
        <w:t>sporazuma</w:t>
      </w:r>
      <w:r w:rsidRPr="00F6220A">
        <w:rPr>
          <w:rFonts w:ascii="Arial" w:hAnsi="Arial" w:cs="Arial"/>
          <w:sz w:val="20"/>
          <w:szCs w:val="20"/>
        </w:rPr>
        <w:t xml:space="preserve"> v naslednjih okoliščinah:</w:t>
      </w:r>
    </w:p>
    <w:p w14:paraId="0FD51F7B" w14:textId="77777777" w:rsidR="00F6220A" w:rsidRPr="00F6220A" w:rsidRDefault="00F6220A" w:rsidP="00F6220A">
      <w:pPr>
        <w:pStyle w:val="Odstavekseznama"/>
        <w:widowControl w:val="0"/>
        <w:numPr>
          <w:ilvl w:val="0"/>
          <w:numId w:val="27"/>
        </w:numPr>
        <w:spacing w:line="240" w:lineRule="auto"/>
        <w:rPr>
          <w:rFonts w:cs="Arial"/>
          <w:szCs w:val="20"/>
        </w:rPr>
      </w:pPr>
      <w:r w:rsidRPr="00F6220A">
        <w:rPr>
          <w:rFonts w:cs="Arial"/>
          <w:szCs w:val="20"/>
        </w:rPr>
        <w:lastRenderedPageBreak/>
        <w:t>javno naročilo je bilo bistveno spremenjeno, kar terja nov postopek javnega naročanja,</w:t>
      </w:r>
    </w:p>
    <w:p w14:paraId="7E256D66" w14:textId="77777777" w:rsidR="00F6220A" w:rsidRPr="00F6220A" w:rsidRDefault="00F6220A" w:rsidP="00F6220A">
      <w:pPr>
        <w:pStyle w:val="Odstavekseznama"/>
        <w:widowControl w:val="0"/>
        <w:numPr>
          <w:ilvl w:val="0"/>
          <w:numId w:val="27"/>
        </w:numPr>
        <w:spacing w:line="240" w:lineRule="auto"/>
        <w:rPr>
          <w:rFonts w:cs="Arial"/>
          <w:szCs w:val="20"/>
        </w:rPr>
      </w:pPr>
      <w:r w:rsidRPr="00F6220A">
        <w:rPr>
          <w:rFonts w:cs="Arial"/>
          <w:szCs w:val="20"/>
        </w:rPr>
        <w:t>v času oddaje javnega naročila je bil izvajalec v enem od položajev, zaradi katerega bi ga naročnik moral izključiti iz postopka javnega naročanja, pa s tem dejstvom naročnik ni bil seznanjen v postopku javnega naročanja,</w:t>
      </w:r>
    </w:p>
    <w:p w14:paraId="7CE2D956" w14:textId="77777777" w:rsidR="00F6220A" w:rsidRPr="00F6220A" w:rsidRDefault="00F6220A" w:rsidP="00F6220A">
      <w:pPr>
        <w:pStyle w:val="Odstavekseznama"/>
        <w:widowControl w:val="0"/>
        <w:numPr>
          <w:ilvl w:val="0"/>
          <w:numId w:val="27"/>
        </w:numPr>
        <w:spacing w:line="240" w:lineRule="auto"/>
        <w:rPr>
          <w:rFonts w:cs="Arial"/>
          <w:szCs w:val="20"/>
        </w:rPr>
      </w:pPr>
      <w:r w:rsidRPr="00F6220A">
        <w:rPr>
          <w:rFonts w:cs="Arial"/>
          <w:szCs w:val="20"/>
        </w:rPr>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25B8BF0A" w14:textId="77777777" w:rsidR="00F6220A" w:rsidRPr="00F6220A" w:rsidRDefault="00F6220A" w:rsidP="00F6220A">
      <w:pPr>
        <w:jc w:val="both"/>
        <w:rPr>
          <w:rFonts w:ascii="Arial" w:hAnsi="Arial" w:cs="Arial"/>
          <w:sz w:val="20"/>
          <w:szCs w:val="20"/>
        </w:rPr>
      </w:pPr>
    </w:p>
    <w:p w14:paraId="3B85B3C8" w14:textId="77777777" w:rsidR="00F6220A" w:rsidRPr="00F6220A" w:rsidRDefault="00F6220A" w:rsidP="00F6220A">
      <w:pPr>
        <w:jc w:val="both"/>
        <w:rPr>
          <w:rFonts w:ascii="Arial" w:hAnsi="Arial" w:cs="Arial"/>
          <w:sz w:val="20"/>
          <w:szCs w:val="20"/>
        </w:rPr>
      </w:pPr>
      <w:r w:rsidRPr="00F6220A">
        <w:rPr>
          <w:rFonts w:ascii="Arial" w:hAnsi="Arial" w:cs="Arial"/>
          <w:sz w:val="20"/>
          <w:szCs w:val="20"/>
        </w:rPr>
        <w:t>Odstop učinkuje z dnem, ko izvajalec prejme pisno izjavo naročnika o odstopu.</w:t>
      </w:r>
    </w:p>
    <w:p w14:paraId="134ECEA2" w14:textId="77777777" w:rsidR="00F6220A" w:rsidRPr="00F6220A" w:rsidRDefault="00F6220A" w:rsidP="00F6220A">
      <w:pPr>
        <w:jc w:val="both"/>
        <w:rPr>
          <w:rFonts w:ascii="Arial" w:hAnsi="Arial" w:cs="Arial"/>
          <w:sz w:val="20"/>
          <w:szCs w:val="20"/>
        </w:rPr>
      </w:pPr>
    </w:p>
    <w:p w14:paraId="5159E18F" w14:textId="5FB64667" w:rsidR="00F6220A" w:rsidRPr="00F6220A" w:rsidRDefault="00F6220A" w:rsidP="00F6220A">
      <w:pPr>
        <w:jc w:val="both"/>
        <w:rPr>
          <w:rFonts w:ascii="Arial" w:hAnsi="Arial" w:cs="Arial"/>
          <w:sz w:val="20"/>
          <w:szCs w:val="20"/>
        </w:rPr>
      </w:pPr>
      <w:r w:rsidRPr="00F6220A">
        <w:rPr>
          <w:rFonts w:ascii="Arial" w:hAnsi="Arial" w:cs="Arial"/>
          <w:sz w:val="20"/>
          <w:szCs w:val="20"/>
        </w:rPr>
        <w:t xml:space="preserve">Izvajalec ima v primerih iz prvega odstavka tega člena pravico do plačila za dotlej kvalitetno opravljena dela po </w:t>
      </w:r>
      <w:r w:rsidR="006F228F">
        <w:rPr>
          <w:rFonts w:ascii="Arial" w:hAnsi="Arial" w:cs="Arial"/>
          <w:sz w:val="20"/>
          <w:szCs w:val="20"/>
        </w:rPr>
        <w:t>tem sporazumu</w:t>
      </w:r>
      <w:r w:rsidRPr="00F6220A">
        <w:rPr>
          <w:rFonts w:ascii="Arial" w:hAnsi="Arial" w:cs="Arial"/>
          <w:sz w:val="20"/>
          <w:szCs w:val="20"/>
        </w:rPr>
        <w:t>, naročniku pa je dolžan povrniti vso škodo, ki jo je zaradi tega utrpel, tudi razliko do morebitne višje cene, ki jo bo za predmetne storitve za preostanek pogodbenega obdobja določil nov izvajalec.</w:t>
      </w:r>
    </w:p>
    <w:p w14:paraId="002F1A72" w14:textId="77777777" w:rsidR="00F6220A" w:rsidRPr="00F6220A" w:rsidRDefault="00F6220A" w:rsidP="00F6220A">
      <w:pPr>
        <w:jc w:val="both"/>
        <w:rPr>
          <w:rFonts w:ascii="Arial" w:hAnsi="Arial" w:cs="Arial"/>
          <w:sz w:val="20"/>
          <w:szCs w:val="20"/>
        </w:rPr>
      </w:pPr>
    </w:p>
    <w:p w14:paraId="2A1645AE" w14:textId="77777777" w:rsidR="00F6220A" w:rsidRPr="00F6220A" w:rsidRDefault="00F6220A" w:rsidP="00F6220A">
      <w:pPr>
        <w:jc w:val="both"/>
        <w:rPr>
          <w:rFonts w:ascii="Arial" w:hAnsi="Arial" w:cs="Arial"/>
          <w:sz w:val="20"/>
          <w:szCs w:val="20"/>
        </w:rPr>
      </w:pPr>
      <w:r w:rsidRPr="00F6220A">
        <w:rPr>
          <w:rFonts w:ascii="Arial" w:hAnsi="Arial" w:cs="Arial"/>
          <w:sz w:val="20"/>
          <w:szCs w:val="20"/>
        </w:rPr>
        <w:t>Naročnik ne odgovarja za škodo, ki je ali bi iz gornjih razlogov utegnila nastati izvajalcu.</w:t>
      </w:r>
    </w:p>
    <w:p w14:paraId="337BFBE1" w14:textId="77777777" w:rsidR="00F6220A" w:rsidRPr="00F6220A" w:rsidRDefault="00F6220A" w:rsidP="00F6220A">
      <w:pPr>
        <w:jc w:val="both"/>
        <w:rPr>
          <w:rFonts w:ascii="Arial" w:hAnsi="Arial" w:cs="Arial"/>
          <w:sz w:val="20"/>
          <w:szCs w:val="20"/>
        </w:rPr>
      </w:pPr>
    </w:p>
    <w:p w14:paraId="367ABC88" w14:textId="77777777" w:rsidR="00F6220A" w:rsidRPr="00F6220A" w:rsidRDefault="00F6220A" w:rsidP="00F6220A">
      <w:pPr>
        <w:jc w:val="both"/>
        <w:rPr>
          <w:rFonts w:ascii="Arial" w:hAnsi="Arial" w:cs="Arial"/>
          <w:sz w:val="20"/>
          <w:szCs w:val="20"/>
        </w:rPr>
      </w:pPr>
      <w:r w:rsidRPr="00F6220A">
        <w:rPr>
          <w:rFonts w:ascii="Arial" w:hAnsi="Arial" w:cs="Arial"/>
          <w:sz w:val="20"/>
          <w:szCs w:val="20"/>
        </w:rPr>
        <w:t>V primeru odstopa po drugi ali tretji alineji prvega odstavka tega člena se šteje, da izvajalec ne izpolnjuje pogodbenih obveznosti skladno z določili te</w:t>
      </w:r>
      <w:r>
        <w:rPr>
          <w:rFonts w:ascii="Arial" w:hAnsi="Arial" w:cs="Arial"/>
          <w:sz w:val="20"/>
          <w:szCs w:val="20"/>
        </w:rPr>
        <w:t>ga sporazuma</w:t>
      </w:r>
      <w:r w:rsidRPr="00F6220A">
        <w:rPr>
          <w:rFonts w:ascii="Arial" w:hAnsi="Arial" w:cs="Arial"/>
          <w:sz w:val="20"/>
          <w:szCs w:val="20"/>
        </w:rPr>
        <w:t xml:space="preserve">, zaradi česar je naročnik z odstopom od </w:t>
      </w:r>
      <w:r>
        <w:rPr>
          <w:rFonts w:ascii="Arial" w:hAnsi="Arial" w:cs="Arial"/>
          <w:sz w:val="20"/>
          <w:szCs w:val="20"/>
        </w:rPr>
        <w:t>sporazuma</w:t>
      </w:r>
      <w:r w:rsidRPr="00F6220A">
        <w:rPr>
          <w:rFonts w:ascii="Arial" w:hAnsi="Arial" w:cs="Arial"/>
          <w:sz w:val="20"/>
          <w:szCs w:val="20"/>
        </w:rPr>
        <w:t xml:space="preserve"> upravičen unovčiti zavarovanje za dobro izvedbo pogodbenih obveznosti.</w:t>
      </w:r>
    </w:p>
    <w:p w14:paraId="1D9F866C" w14:textId="77777777" w:rsidR="00F6220A" w:rsidRDefault="00F6220A" w:rsidP="00C0217D">
      <w:pPr>
        <w:pStyle w:val="pogodbaleni"/>
        <w:numPr>
          <w:ilvl w:val="0"/>
          <w:numId w:val="1"/>
        </w:numPr>
        <w:tabs>
          <w:tab w:val="clear" w:pos="720"/>
        </w:tabs>
        <w:ind w:left="360"/>
        <w:rPr>
          <w:rFonts w:cs="Arial"/>
        </w:rPr>
      </w:pPr>
      <w:r w:rsidRPr="00C0217D">
        <w:t>člen</w:t>
      </w:r>
    </w:p>
    <w:p w14:paraId="0BF4AEFC" w14:textId="77777777" w:rsidR="00F6220A" w:rsidRPr="00F6220A" w:rsidRDefault="00F6220A" w:rsidP="00F6220A">
      <w:pPr>
        <w:jc w:val="both"/>
        <w:rPr>
          <w:rFonts w:ascii="Arial" w:hAnsi="Arial" w:cs="Arial"/>
          <w:sz w:val="20"/>
          <w:szCs w:val="20"/>
        </w:rPr>
      </w:pPr>
      <w:r w:rsidRPr="00F6220A">
        <w:rPr>
          <w:rFonts w:ascii="Arial" w:hAnsi="Arial" w:cs="Arial"/>
          <w:sz w:val="20"/>
          <w:szCs w:val="20"/>
        </w:rPr>
        <w:t>Vse morebitne spore iz te pogodbe bosta pogodbeni stranki reševali sporazumno. Če to ne bo mogoče, spore rešuje stvarno pristojno sodišče v Ljubljani.</w:t>
      </w:r>
    </w:p>
    <w:p w14:paraId="44E9B38B" w14:textId="77777777" w:rsidR="00BF6CD9" w:rsidRPr="00416E5A" w:rsidRDefault="00BF6CD9" w:rsidP="00C0217D">
      <w:pPr>
        <w:pStyle w:val="pogodbaleni"/>
        <w:numPr>
          <w:ilvl w:val="0"/>
          <w:numId w:val="1"/>
        </w:numPr>
        <w:tabs>
          <w:tab w:val="clear" w:pos="720"/>
        </w:tabs>
        <w:ind w:left="360"/>
        <w:rPr>
          <w:rFonts w:cs="Arial"/>
        </w:rPr>
      </w:pPr>
      <w:r w:rsidRPr="00416E5A">
        <w:rPr>
          <w:rFonts w:cs="Arial"/>
          <w:color w:val="000000"/>
          <w:szCs w:val="20"/>
        </w:rPr>
        <w:t>člen</w:t>
      </w:r>
    </w:p>
    <w:p w14:paraId="20AB904A" w14:textId="3CA5B8EF" w:rsidR="00E7747C" w:rsidRPr="00EA6A74" w:rsidRDefault="00F6220A" w:rsidP="00EA6A74">
      <w:pPr>
        <w:jc w:val="both"/>
        <w:rPr>
          <w:rFonts w:ascii="Arial" w:hAnsi="Arial" w:cs="Arial"/>
          <w:b/>
          <w:iCs/>
          <w:sz w:val="20"/>
          <w:szCs w:val="20"/>
        </w:rPr>
      </w:pPr>
      <w:r w:rsidRPr="00F6220A">
        <w:rPr>
          <w:rFonts w:ascii="Arial" w:hAnsi="Arial" w:cs="Arial"/>
          <w:sz w:val="20"/>
          <w:szCs w:val="20"/>
        </w:rPr>
        <w:t>Sporazum je podpisan elektronsko.</w:t>
      </w:r>
    </w:p>
    <w:sectPr w:rsidR="00E7747C" w:rsidRPr="00EA6A74" w:rsidSect="00635052">
      <w:headerReference w:type="default" r:id="rId9"/>
      <w:footerReference w:type="default" r:id="rId10"/>
      <w:pgSz w:w="11906" w:h="16838"/>
      <w:pgMar w:top="1108"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D3C99" w14:textId="77777777" w:rsidR="00CF4A38" w:rsidRDefault="00CF4A38" w:rsidP="002A03CF">
      <w:r>
        <w:separator/>
      </w:r>
    </w:p>
  </w:endnote>
  <w:endnote w:type="continuationSeparator" w:id="0">
    <w:p w14:paraId="74A7E958" w14:textId="77777777" w:rsidR="00CF4A38" w:rsidRDefault="00CF4A38" w:rsidP="002A0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3E816" w14:textId="77777777" w:rsidR="00000AEE" w:rsidRPr="00FE778C" w:rsidRDefault="00000AEE" w:rsidP="00E60CEE">
    <w:pPr>
      <w:pStyle w:val="Noga"/>
      <w:pBdr>
        <w:top w:val="single" w:sz="4" w:space="1" w:color="auto"/>
      </w:pBdr>
      <w:rPr>
        <w:rFonts w:ascii="Arial" w:hAnsi="Arial" w:cs="Arial"/>
        <w:sz w:val="16"/>
        <w:szCs w:val="16"/>
      </w:rPr>
    </w:pPr>
    <w:r>
      <w:rPr>
        <w:rFonts w:ascii="Arial" w:hAnsi="Arial" w:cs="Arial"/>
        <w:sz w:val="16"/>
        <w:szCs w:val="16"/>
      </w:rPr>
      <w:tab/>
    </w:r>
    <w:r>
      <w:rPr>
        <w:rFonts w:ascii="Arial" w:hAnsi="Arial" w:cs="Arial"/>
        <w:sz w:val="16"/>
        <w:szCs w:val="16"/>
      </w:rPr>
      <w:tab/>
    </w:r>
    <w:r w:rsidRPr="00FE778C">
      <w:rPr>
        <w:rFonts w:ascii="Arial" w:hAnsi="Arial" w:cs="Arial"/>
        <w:sz w:val="16"/>
        <w:szCs w:val="16"/>
      </w:rPr>
      <w:t xml:space="preserve">Stran </w:t>
    </w:r>
    <w:r w:rsidRPr="00FE778C">
      <w:rPr>
        <w:rFonts w:ascii="Arial" w:hAnsi="Arial" w:cs="Arial"/>
        <w:sz w:val="16"/>
        <w:szCs w:val="16"/>
      </w:rPr>
      <w:fldChar w:fldCharType="begin"/>
    </w:r>
    <w:r w:rsidRPr="00FE778C">
      <w:rPr>
        <w:rFonts w:ascii="Arial" w:hAnsi="Arial" w:cs="Arial"/>
        <w:sz w:val="16"/>
        <w:szCs w:val="16"/>
      </w:rPr>
      <w:instrText xml:space="preserve"> PAGE </w:instrText>
    </w:r>
    <w:r w:rsidRPr="00FE778C">
      <w:rPr>
        <w:rFonts w:ascii="Arial" w:hAnsi="Arial" w:cs="Arial"/>
        <w:sz w:val="16"/>
        <w:szCs w:val="16"/>
      </w:rPr>
      <w:fldChar w:fldCharType="separate"/>
    </w:r>
    <w:r w:rsidR="002513DA">
      <w:rPr>
        <w:rFonts w:ascii="Arial" w:hAnsi="Arial" w:cs="Arial"/>
        <w:noProof/>
        <w:sz w:val="16"/>
        <w:szCs w:val="16"/>
      </w:rPr>
      <w:t>8</w:t>
    </w:r>
    <w:r w:rsidRPr="00FE778C">
      <w:rPr>
        <w:rFonts w:ascii="Arial" w:hAnsi="Arial" w:cs="Arial"/>
        <w:sz w:val="16"/>
        <w:szCs w:val="16"/>
      </w:rPr>
      <w:fldChar w:fldCharType="end"/>
    </w:r>
    <w:r w:rsidRPr="00FE778C">
      <w:rPr>
        <w:rFonts w:ascii="Arial" w:hAnsi="Arial" w:cs="Arial"/>
        <w:sz w:val="16"/>
        <w:szCs w:val="16"/>
      </w:rPr>
      <w:t xml:space="preserve"> od </w:t>
    </w:r>
    <w:r w:rsidRPr="00FE778C">
      <w:rPr>
        <w:rFonts w:ascii="Arial" w:hAnsi="Arial" w:cs="Arial"/>
        <w:sz w:val="16"/>
        <w:szCs w:val="16"/>
      </w:rPr>
      <w:fldChar w:fldCharType="begin"/>
    </w:r>
    <w:r w:rsidRPr="00FE778C">
      <w:rPr>
        <w:rFonts w:ascii="Arial" w:hAnsi="Arial" w:cs="Arial"/>
        <w:sz w:val="16"/>
        <w:szCs w:val="16"/>
      </w:rPr>
      <w:instrText xml:space="preserve"> NUMPAGES </w:instrText>
    </w:r>
    <w:r w:rsidRPr="00FE778C">
      <w:rPr>
        <w:rFonts w:ascii="Arial" w:hAnsi="Arial" w:cs="Arial"/>
        <w:sz w:val="16"/>
        <w:szCs w:val="16"/>
      </w:rPr>
      <w:fldChar w:fldCharType="separate"/>
    </w:r>
    <w:r w:rsidR="002513DA">
      <w:rPr>
        <w:rFonts w:ascii="Arial" w:hAnsi="Arial" w:cs="Arial"/>
        <w:noProof/>
        <w:sz w:val="16"/>
        <w:szCs w:val="16"/>
      </w:rPr>
      <w:t>10</w:t>
    </w:r>
    <w:r w:rsidRPr="00FE778C">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ABA9F" w14:textId="77777777" w:rsidR="00CF4A38" w:rsidRDefault="00CF4A38" w:rsidP="002A03CF">
      <w:r>
        <w:separator/>
      </w:r>
    </w:p>
  </w:footnote>
  <w:footnote w:type="continuationSeparator" w:id="0">
    <w:p w14:paraId="0E14A555" w14:textId="77777777" w:rsidR="00CF4A38" w:rsidRDefault="00CF4A38" w:rsidP="002A0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8C09C" w14:textId="725DE5E0" w:rsidR="002D2A12" w:rsidRPr="002D2A12" w:rsidRDefault="002D2A12" w:rsidP="002D2A12">
    <w:pPr>
      <w:pStyle w:val="Glava"/>
      <w:pBdr>
        <w:bottom w:val="single" w:sz="4" w:space="1" w:color="auto"/>
      </w:pBdr>
      <w:rPr>
        <w:rFonts w:ascii="Arial" w:hAnsi="Arial" w:cs="Arial"/>
        <w:sz w:val="18"/>
        <w:szCs w:val="18"/>
      </w:rPr>
    </w:pPr>
    <w:r w:rsidRPr="002D2A12">
      <w:rPr>
        <w:rFonts w:ascii="Arial" w:hAnsi="Arial" w:cs="Arial"/>
        <w:sz w:val="18"/>
        <w:szCs w:val="18"/>
      </w:rPr>
      <w:t>Vzorec krovne</w:t>
    </w:r>
    <w:r w:rsidR="00D410BC">
      <w:rPr>
        <w:rFonts w:ascii="Arial" w:hAnsi="Arial" w:cs="Arial"/>
        <w:sz w:val="18"/>
        <w:szCs w:val="18"/>
      </w:rPr>
      <w:t>ga okvirnega sporazuma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F5A20B4"/>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7"/>
    <w:multiLevelType w:val="singleLevel"/>
    <w:tmpl w:val="00000007"/>
    <w:name w:val="WW8Num7"/>
    <w:lvl w:ilvl="0">
      <w:start w:val="2"/>
      <w:numFmt w:val="bullet"/>
      <w:lvlText w:val="-"/>
      <w:lvlJc w:val="left"/>
      <w:pPr>
        <w:tabs>
          <w:tab w:val="num" w:pos="0"/>
        </w:tabs>
        <w:ind w:left="1080" w:hanging="720"/>
      </w:pPr>
      <w:rPr>
        <w:rFonts w:ascii="Times New Roman" w:hAnsi="Times New Roman" w:cs="Times New Roman" w:hint="default"/>
      </w:rPr>
    </w:lvl>
  </w:abstractNum>
  <w:abstractNum w:abstractNumId="2"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12"/>
    <w:multiLevelType w:val="multilevel"/>
    <w:tmpl w:val="00000012"/>
    <w:name w:val="WWNum32"/>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Calibri" w:hAnsi="Calibri" w:cs="Calibri"/>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2187A69"/>
    <w:multiLevelType w:val="hybridMultilevel"/>
    <w:tmpl w:val="975C24C2"/>
    <w:lvl w:ilvl="0" w:tplc="F2D8E51A">
      <w:numFmt w:val="bullet"/>
      <w:lvlText w:val="-"/>
      <w:lvlJc w:val="left"/>
      <w:pPr>
        <w:ind w:left="7164"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81E1271"/>
    <w:multiLevelType w:val="hybridMultilevel"/>
    <w:tmpl w:val="39DE8AE6"/>
    <w:lvl w:ilvl="0" w:tplc="FFFFFFFF">
      <w:numFmt w:val="bullet"/>
      <w:lvlText w:val="-"/>
      <w:lvlJc w:val="left"/>
      <w:pPr>
        <w:ind w:left="720" w:hanging="360"/>
      </w:pPr>
      <w:rPr>
        <w:rFonts w:ascii="Calibri" w:eastAsia="Calibri" w:hAnsi="Calibri" w:cs="Times New Roman" w:hint="default"/>
      </w:rPr>
    </w:lvl>
    <w:lvl w:ilvl="1" w:tplc="FFFFFFFF">
      <w:start w:val="3"/>
      <w:numFmt w:val="bullet"/>
      <w:lvlText w:val="-"/>
      <w:lvlJc w:val="left"/>
      <w:pPr>
        <w:ind w:left="1440" w:hanging="360"/>
      </w:pPr>
      <w:rPr>
        <w:rFonts w:ascii="Arial" w:eastAsia="Times New Roman" w:hAnsi="Arial" w:hint="default"/>
      </w:rPr>
    </w:lvl>
    <w:lvl w:ilvl="2" w:tplc="140C820E">
      <w:start w:val="1000"/>
      <w:numFmt w:val="bullet"/>
      <w:lvlText w:val="-"/>
      <w:lvlJc w:val="left"/>
      <w:pPr>
        <w:ind w:left="2160" w:hanging="360"/>
      </w:pPr>
      <w:rPr>
        <w:rFonts w:ascii="Arial" w:eastAsia="Times New Roman" w:hAnsi="Arial" w:cs="Arial" w:hint="default"/>
        <w:b w:val="0"/>
        <w:sz w:val="20"/>
        <w:szCs w:val="20"/>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4D56A9E"/>
    <w:multiLevelType w:val="hybridMultilevel"/>
    <w:tmpl w:val="EBE8AB3A"/>
    <w:lvl w:ilvl="0" w:tplc="0424000F">
      <w:start w:val="1"/>
      <w:numFmt w:val="decimal"/>
      <w:lvlText w:val="%1."/>
      <w:lvlJc w:val="left"/>
      <w:pPr>
        <w:tabs>
          <w:tab w:val="num" w:pos="720"/>
        </w:tabs>
        <w:ind w:left="720" w:hanging="360"/>
      </w:pPr>
    </w:lvl>
    <w:lvl w:ilvl="1" w:tplc="892036BC">
      <w:start w:val="1"/>
      <w:numFmt w:val="bullet"/>
      <w:lvlText w:val=""/>
      <w:lvlJc w:val="left"/>
      <w:pPr>
        <w:tabs>
          <w:tab w:val="num" w:pos="510"/>
        </w:tabs>
        <w:ind w:left="510" w:hanging="226"/>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6B377FE"/>
    <w:multiLevelType w:val="hybridMultilevel"/>
    <w:tmpl w:val="52E208F8"/>
    <w:lvl w:ilvl="0" w:tplc="E4BEE2C6">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8"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0821EE"/>
    <w:multiLevelType w:val="hybridMultilevel"/>
    <w:tmpl w:val="E53E2E30"/>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7D41E3"/>
    <w:multiLevelType w:val="hybridMultilevel"/>
    <w:tmpl w:val="5F7A5214"/>
    <w:lvl w:ilvl="0" w:tplc="0424000F">
      <w:start w:val="1"/>
      <w:numFmt w:val="decimal"/>
      <w:lvlText w:val="%1."/>
      <w:lvlJc w:val="left"/>
      <w:pPr>
        <w:ind w:left="4968" w:hanging="360"/>
      </w:pPr>
      <w:rPr>
        <w:rFonts w:hint="default"/>
      </w:rPr>
    </w:lvl>
    <w:lvl w:ilvl="1" w:tplc="04240019" w:tentative="1">
      <w:start w:val="1"/>
      <w:numFmt w:val="lowerLetter"/>
      <w:lvlText w:val="%2."/>
      <w:lvlJc w:val="left"/>
      <w:pPr>
        <w:ind w:left="5688" w:hanging="360"/>
      </w:pPr>
    </w:lvl>
    <w:lvl w:ilvl="2" w:tplc="0424001B" w:tentative="1">
      <w:start w:val="1"/>
      <w:numFmt w:val="lowerRoman"/>
      <w:lvlText w:val="%3."/>
      <w:lvlJc w:val="right"/>
      <w:pPr>
        <w:ind w:left="6408" w:hanging="180"/>
      </w:pPr>
    </w:lvl>
    <w:lvl w:ilvl="3" w:tplc="0424000F" w:tentative="1">
      <w:start w:val="1"/>
      <w:numFmt w:val="decimal"/>
      <w:lvlText w:val="%4."/>
      <w:lvlJc w:val="left"/>
      <w:pPr>
        <w:ind w:left="7128" w:hanging="360"/>
      </w:pPr>
    </w:lvl>
    <w:lvl w:ilvl="4" w:tplc="04240019" w:tentative="1">
      <w:start w:val="1"/>
      <w:numFmt w:val="lowerLetter"/>
      <w:lvlText w:val="%5."/>
      <w:lvlJc w:val="left"/>
      <w:pPr>
        <w:ind w:left="7848" w:hanging="360"/>
      </w:pPr>
    </w:lvl>
    <w:lvl w:ilvl="5" w:tplc="0424001B" w:tentative="1">
      <w:start w:val="1"/>
      <w:numFmt w:val="lowerRoman"/>
      <w:lvlText w:val="%6."/>
      <w:lvlJc w:val="right"/>
      <w:pPr>
        <w:ind w:left="8568" w:hanging="180"/>
      </w:pPr>
    </w:lvl>
    <w:lvl w:ilvl="6" w:tplc="0424000F" w:tentative="1">
      <w:start w:val="1"/>
      <w:numFmt w:val="decimal"/>
      <w:lvlText w:val="%7."/>
      <w:lvlJc w:val="left"/>
      <w:pPr>
        <w:ind w:left="9288" w:hanging="360"/>
      </w:pPr>
    </w:lvl>
    <w:lvl w:ilvl="7" w:tplc="04240019" w:tentative="1">
      <w:start w:val="1"/>
      <w:numFmt w:val="lowerLetter"/>
      <w:lvlText w:val="%8."/>
      <w:lvlJc w:val="left"/>
      <w:pPr>
        <w:ind w:left="10008" w:hanging="360"/>
      </w:pPr>
    </w:lvl>
    <w:lvl w:ilvl="8" w:tplc="0424001B" w:tentative="1">
      <w:start w:val="1"/>
      <w:numFmt w:val="lowerRoman"/>
      <w:lvlText w:val="%9."/>
      <w:lvlJc w:val="right"/>
      <w:pPr>
        <w:ind w:left="10728" w:hanging="180"/>
      </w:pPr>
    </w:lvl>
  </w:abstractNum>
  <w:abstractNum w:abstractNumId="11" w15:restartNumberingAfterBreak="0">
    <w:nsid w:val="23F52657"/>
    <w:multiLevelType w:val="hybridMultilevel"/>
    <w:tmpl w:val="0668267E"/>
    <w:lvl w:ilvl="0" w:tplc="068A36FE">
      <w:start w:val="2"/>
      <w:numFmt w:val="bullet"/>
      <w:lvlText w:val="-"/>
      <w:lvlJc w:val="left"/>
      <w:pPr>
        <w:tabs>
          <w:tab w:val="num" w:pos="720"/>
        </w:tabs>
        <w:ind w:left="720" w:hanging="360"/>
      </w:pPr>
      <w:rPr>
        <w:rFonts w:ascii="Arial" w:eastAsia="Times New Roman" w:hAnsi="Arial" w:cs="Arial"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3224526E"/>
    <w:multiLevelType w:val="hybridMultilevel"/>
    <w:tmpl w:val="2C703D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C94305F"/>
    <w:multiLevelType w:val="hybridMultilevel"/>
    <w:tmpl w:val="353223D0"/>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DA80ADE"/>
    <w:multiLevelType w:val="hybridMultilevel"/>
    <w:tmpl w:val="039A6EA6"/>
    <w:lvl w:ilvl="0" w:tplc="CDE0BDB6">
      <w:start w:val="2"/>
      <w:numFmt w:val="decimal"/>
      <w:lvlText w:val="%1."/>
      <w:lvlJc w:val="left"/>
      <w:rPr>
        <w:rFonts w:cs="Times New Roman"/>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2028" w:hanging="360"/>
      </w:pPr>
    </w:lvl>
    <w:lvl w:ilvl="2" w:tplc="0424001B" w:tentative="1">
      <w:start w:val="1"/>
      <w:numFmt w:val="lowerRoman"/>
      <w:lvlText w:val="%3."/>
      <w:lvlJc w:val="right"/>
      <w:pPr>
        <w:ind w:left="2748" w:hanging="180"/>
      </w:pPr>
    </w:lvl>
    <w:lvl w:ilvl="3" w:tplc="0424000F" w:tentative="1">
      <w:start w:val="1"/>
      <w:numFmt w:val="decimal"/>
      <w:lvlText w:val="%4."/>
      <w:lvlJc w:val="left"/>
      <w:pPr>
        <w:ind w:left="3468" w:hanging="360"/>
      </w:pPr>
    </w:lvl>
    <w:lvl w:ilvl="4" w:tplc="04240019" w:tentative="1">
      <w:start w:val="1"/>
      <w:numFmt w:val="lowerLetter"/>
      <w:lvlText w:val="%5."/>
      <w:lvlJc w:val="left"/>
      <w:pPr>
        <w:ind w:left="4188" w:hanging="360"/>
      </w:pPr>
    </w:lvl>
    <w:lvl w:ilvl="5" w:tplc="0424001B" w:tentative="1">
      <w:start w:val="1"/>
      <w:numFmt w:val="lowerRoman"/>
      <w:lvlText w:val="%6."/>
      <w:lvlJc w:val="right"/>
      <w:pPr>
        <w:ind w:left="4908" w:hanging="180"/>
      </w:pPr>
    </w:lvl>
    <w:lvl w:ilvl="6" w:tplc="0424000F" w:tentative="1">
      <w:start w:val="1"/>
      <w:numFmt w:val="decimal"/>
      <w:lvlText w:val="%7."/>
      <w:lvlJc w:val="left"/>
      <w:pPr>
        <w:ind w:left="5628" w:hanging="360"/>
      </w:pPr>
    </w:lvl>
    <w:lvl w:ilvl="7" w:tplc="04240019" w:tentative="1">
      <w:start w:val="1"/>
      <w:numFmt w:val="lowerLetter"/>
      <w:lvlText w:val="%8."/>
      <w:lvlJc w:val="left"/>
      <w:pPr>
        <w:ind w:left="6348" w:hanging="360"/>
      </w:pPr>
    </w:lvl>
    <w:lvl w:ilvl="8" w:tplc="0424001B" w:tentative="1">
      <w:start w:val="1"/>
      <w:numFmt w:val="lowerRoman"/>
      <w:lvlText w:val="%9."/>
      <w:lvlJc w:val="right"/>
      <w:pPr>
        <w:ind w:left="7068" w:hanging="180"/>
      </w:pPr>
    </w:lvl>
  </w:abstractNum>
  <w:abstractNum w:abstractNumId="16" w15:restartNumberingAfterBreak="0">
    <w:nsid w:val="3FB23F93"/>
    <w:multiLevelType w:val="hybridMultilevel"/>
    <w:tmpl w:val="41607EAA"/>
    <w:lvl w:ilvl="0" w:tplc="2A0454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0286FA7"/>
    <w:multiLevelType w:val="hybridMultilevel"/>
    <w:tmpl w:val="79AC254E"/>
    <w:lvl w:ilvl="0" w:tplc="55529E24">
      <w:start w:val="1"/>
      <w:numFmt w:val="decimal"/>
      <w:pStyle w:val="Slog1"/>
      <w:lvlText w:val="%1."/>
      <w:lvlJc w:val="left"/>
      <w:pPr>
        <w:tabs>
          <w:tab w:val="num" w:pos="510"/>
        </w:tabs>
        <w:ind w:left="510" w:hanging="510"/>
      </w:pPr>
      <w:rPr>
        <w:rFonts w:hint="default"/>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33E60A3"/>
    <w:multiLevelType w:val="hybridMultilevel"/>
    <w:tmpl w:val="4C9C4A64"/>
    <w:lvl w:ilvl="0" w:tplc="2A0454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38C0BFC"/>
    <w:multiLevelType w:val="hybridMultilevel"/>
    <w:tmpl w:val="0EFE8B56"/>
    <w:lvl w:ilvl="0" w:tplc="42E836DC">
      <w:start w:val="1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4B06764"/>
    <w:multiLevelType w:val="hybridMultilevel"/>
    <w:tmpl w:val="660A129A"/>
    <w:lvl w:ilvl="0" w:tplc="0424000F">
      <w:start w:val="1"/>
      <w:numFmt w:val="decimal"/>
      <w:pStyle w:val="Bullet"/>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2343CF"/>
    <w:multiLevelType w:val="hybridMultilevel"/>
    <w:tmpl w:val="22F21938"/>
    <w:lvl w:ilvl="0" w:tplc="3306D072">
      <w:start w:val="1"/>
      <w:numFmt w:val="decimal"/>
      <w:lvlText w:val="%1."/>
      <w:lvlJc w:val="left"/>
      <w:pPr>
        <w:tabs>
          <w:tab w:val="num" w:pos="624"/>
        </w:tabs>
        <w:ind w:left="510" w:hanging="150"/>
      </w:pPr>
      <w:rPr>
        <w:rFonts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4AF270BF"/>
    <w:multiLevelType w:val="hybridMultilevel"/>
    <w:tmpl w:val="499A2DF6"/>
    <w:lvl w:ilvl="0" w:tplc="56080398">
      <w:numFmt w:val="bullet"/>
      <w:lvlText w:val="-"/>
      <w:lvlJc w:val="left"/>
      <w:pPr>
        <w:ind w:left="720" w:hanging="360"/>
      </w:pPr>
      <w:rPr>
        <w:rFonts w:ascii="Calibri" w:eastAsia="Calibri" w:hAnsi="Calibri" w:cs="Times New Roman" w:hint="default"/>
      </w:rPr>
    </w:lvl>
    <w:lvl w:ilvl="1" w:tplc="092053B4">
      <w:start w:val="3"/>
      <w:numFmt w:val="bullet"/>
      <w:lvlText w:val="-"/>
      <w:lvlJc w:val="left"/>
      <w:pPr>
        <w:ind w:left="1440" w:hanging="360"/>
      </w:pPr>
      <w:rPr>
        <w:rFonts w:ascii="Arial" w:eastAsia="Times New Roman" w:hAnsi="Aria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F97173B"/>
    <w:multiLevelType w:val="hybridMultilevel"/>
    <w:tmpl w:val="D63441D6"/>
    <w:lvl w:ilvl="0" w:tplc="D00295AC">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153352C"/>
    <w:multiLevelType w:val="multilevel"/>
    <w:tmpl w:val="06F2DE46"/>
    <w:lvl w:ilvl="0">
      <w:start w:val="1"/>
      <w:numFmt w:val="upperRoman"/>
      <w:lvlText w:val="%1"/>
      <w:lvlJc w:val="left"/>
      <w:rPr>
        <w:rFonts w:ascii="Arial" w:hAnsi="Arial" w:cs="Times New Roman" w:hint="default"/>
        <w:b/>
        <w:bCs w:val="0"/>
        <w:i w:val="0"/>
        <w:iCs w:val="0"/>
        <w:caps w:val="0"/>
        <w:smallCaps w:val="0"/>
        <w:strike w:val="0"/>
        <w:dstrike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164310A"/>
    <w:multiLevelType w:val="hybridMultilevel"/>
    <w:tmpl w:val="0E7648C2"/>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27" w15:restartNumberingAfterBreak="0">
    <w:nsid w:val="58E62DBF"/>
    <w:multiLevelType w:val="hybridMultilevel"/>
    <w:tmpl w:val="8B744AC0"/>
    <w:lvl w:ilvl="0" w:tplc="2A0454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BEE78D7"/>
    <w:multiLevelType w:val="hybridMultilevel"/>
    <w:tmpl w:val="39BC46F2"/>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2896272"/>
    <w:multiLevelType w:val="hybridMultilevel"/>
    <w:tmpl w:val="C680CA60"/>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9536528"/>
    <w:multiLevelType w:val="hybridMultilevel"/>
    <w:tmpl w:val="F222A612"/>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32" w15:restartNumberingAfterBreak="0">
    <w:nsid w:val="698A1063"/>
    <w:multiLevelType w:val="hybridMultilevel"/>
    <w:tmpl w:val="E160C3FE"/>
    <w:lvl w:ilvl="0" w:tplc="0424000F">
      <w:start w:val="1"/>
      <w:numFmt w:val="decimal"/>
      <w:lvlText w:val="%1."/>
      <w:lvlJc w:val="left"/>
      <w:pPr>
        <w:tabs>
          <w:tab w:val="num" w:pos="928"/>
        </w:tabs>
        <w:ind w:left="928" w:hanging="360"/>
      </w:pPr>
    </w:lvl>
    <w:lvl w:ilvl="1" w:tplc="8BCA5B34">
      <w:start w:val="4"/>
      <w:numFmt w:val="upperRoman"/>
      <w:lvlText w:val="%2."/>
      <w:lvlJc w:val="left"/>
      <w:pPr>
        <w:tabs>
          <w:tab w:val="num" w:pos="2008"/>
        </w:tabs>
        <w:ind w:left="2008" w:hanging="720"/>
      </w:pPr>
      <w:rPr>
        <w:rFonts w:hint="default"/>
      </w:rPr>
    </w:lvl>
    <w:lvl w:ilvl="2" w:tplc="0424001B" w:tentative="1">
      <w:start w:val="1"/>
      <w:numFmt w:val="lowerRoman"/>
      <w:lvlText w:val="%3."/>
      <w:lvlJc w:val="right"/>
      <w:pPr>
        <w:tabs>
          <w:tab w:val="num" w:pos="2368"/>
        </w:tabs>
        <w:ind w:left="2368" w:hanging="180"/>
      </w:pPr>
    </w:lvl>
    <w:lvl w:ilvl="3" w:tplc="0424000F" w:tentative="1">
      <w:start w:val="1"/>
      <w:numFmt w:val="decimal"/>
      <w:lvlText w:val="%4."/>
      <w:lvlJc w:val="left"/>
      <w:pPr>
        <w:tabs>
          <w:tab w:val="num" w:pos="3088"/>
        </w:tabs>
        <w:ind w:left="3088" w:hanging="360"/>
      </w:pPr>
    </w:lvl>
    <w:lvl w:ilvl="4" w:tplc="04240019" w:tentative="1">
      <w:start w:val="1"/>
      <w:numFmt w:val="lowerLetter"/>
      <w:lvlText w:val="%5."/>
      <w:lvlJc w:val="left"/>
      <w:pPr>
        <w:tabs>
          <w:tab w:val="num" w:pos="3808"/>
        </w:tabs>
        <w:ind w:left="3808" w:hanging="360"/>
      </w:pPr>
    </w:lvl>
    <w:lvl w:ilvl="5" w:tplc="0424001B" w:tentative="1">
      <w:start w:val="1"/>
      <w:numFmt w:val="lowerRoman"/>
      <w:lvlText w:val="%6."/>
      <w:lvlJc w:val="right"/>
      <w:pPr>
        <w:tabs>
          <w:tab w:val="num" w:pos="4528"/>
        </w:tabs>
        <w:ind w:left="4528" w:hanging="180"/>
      </w:pPr>
    </w:lvl>
    <w:lvl w:ilvl="6" w:tplc="0424000F" w:tentative="1">
      <w:start w:val="1"/>
      <w:numFmt w:val="decimal"/>
      <w:lvlText w:val="%7."/>
      <w:lvlJc w:val="left"/>
      <w:pPr>
        <w:tabs>
          <w:tab w:val="num" w:pos="5248"/>
        </w:tabs>
        <w:ind w:left="5248" w:hanging="360"/>
      </w:pPr>
    </w:lvl>
    <w:lvl w:ilvl="7" w:tplc="04240019" w:tentative="1">
      <w:start w:val="1"/>
      <w:numFmt w:val="lowerLetter"/>
      <w:lvlText w:val="%8."/>
      <w:lvlJc w:val="left"/>
      <w:pPr>
        <w:tabs>
          <w:tab w:val="num" w:pos="5968"/>
        </w:tabs>
        <w:ind w:left="5968" w:hanging="360"/>
      </w:pPr>
    </w:lvl>
    <w:lvl w:ilvl="8" w:tplc="0424001B" w:tentative="1">
      <w:start w:val="1"/>
      <w:numFmt w:val="lowerRoman"/>
      <w:lvlText w:val="%9."/>
      <w:lvlJc w:val="right"/>
      <w:pPr>
        <w:tabs>
          <w:tab w:val="num" w:pos="6688"/>
        </w:tabs>
        <w:ind w:left="6688" w:hanging="180"/>
      </w:pPr>
    </w:lvl>
  </w:abstractNum>
  <w:abstractNum w:abstractNumId="33" w15:restartNumberingAfterBreak="0">
    <w:nsid w:val="6A260F7A"/>
    <w:multiLevelType w:val="hybridMultilevel"/>
    <w:tmpl w:val="0D98E312"/>
    <w:lvl w:ilvl="0" w:tplc="CCF214CE">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D424C8B"/>
    <w:multiLevelType w:val="hybridMultilevel"/>
    <w:tmpl w:val="9160AC1A"/>
    <w:lvl w:ilvl="0" w:tplc="04240001">
      <w:start w:val="1"/>
      <w:numFmt w:val="bullet"/>
      <w:lvlText w:val=""/>
      <w:lvlJc w:val="left"/>
      <w:pPr>
        <w:tabs>
          <w:tab w:val="num" w:pos="720"/>
        </w:tabs>
        <w:ind w:left="720" w:hanging="360"/>
      </w:pPr>
      <w:rPr>
        <w:rFonts w:ascii="Symbol" w:hAnsi="Symbol"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F6120E5"/>
    <w:multiLevelType w:val="hybridMultilevel"/>
    <w:tmpl w:val="4EA8D18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20"/>
  </w:num>
  <w:num w:numId="3">
    <w:abstractNumId w:val="0"/>
  </w:num>
  <w:num w:numId="4">
    <w:abstractNumId w:val="17"/>
  </w:num>
  <w:num w:numId="5">
    <w:abstractNumId w:val="24"/>
  </w:num>
  <w:num w:numId="6">
    <w:abstractNumId w:val="4"/>
  </w:num>
  <w:num w:numId="7">
    <w:abstractNumId w:val="30"/>
  </w:num>
  <w:num w:numId="8">
    <w:abstractNumId w:val="12"/>
  </w:num>
  <w:num w:numId="9">
    <w:abstractNumId w:val="34"/>
  </w:num>
  <w:num w:numId="10">
    <w:abstractNumId w:val="8"/>
  </w:num>
  <w:num w:numId="11">
    <w:abstractNumId w:val="1"/>
  </w:num>
  <w:num w:numId="12">
    <w:abstractNumId w:val="2"/>
  </w:num>
  <w:num w:numId="13">
    <w:abstractNumId w:val="33"/>
  </w:num>
  <w:num w:numId="14">
    <w:abstractNumId w:val="9"/>
  </w:num>
  <w:num w:numId="15">
    <w:abstractNumId w:val="28"/>
  </w:num>
  <w:num w:numId="16">
    <w:abstractNumId w:val="6"/>
  </w:num>
  <w:num w:numId="17">
    <w:abstractNumId w:val="26"/>
  </w:num>
  <w:num w:numId="18">
    <w:abstractNumId w:val="10"/>
  </w:num>
  <w:num w:numId="19">
    <w:abstractNumId w:val="25"/>
  </w:num>
  <w:num w:numId="20">
    <w:abstractNumId w:val="4"/>
  </w:num>
  <w:num w:numId="21">
    <w:abstractNumId w:val="35"/>
  </w:num>
  <w:num w:numId="22">
    <w:abstractNumId w:val="11"/>
  </w:num>
  <w:num w:numId="23">
    <w:abstractNumId w:val="32"/>
  </w:num>
  <w:num w:numId="24">
    <w:abstractNumId w:val="36"/>
  </w:num>
  <w:num w:numId="25">
    <w:abstractNumId w:val="21"/>
  </w:num>
  <w:num w:numId="26">
    <w:abstractNumId w:val="7"/>
  </w:num>
  <w:num w:numId="27">
    <w:abstractNumId w:val="29"/>
  </w:num>
  <w:num w:numId="28">
    <w:abstractNumId w:val="31"/>
  </w:num>
  <w:num w:numId="29">
    <w:abstractNumId w:val="22"/>
  </w:num>
  <w:num w:numId="30">
    <w:abstractNumId w:val="15"/>
  </w:num>
  <w:num w:numId="31">
    <w:abstractNumId w:val="23"/>
  </w:num>
  <w:num w:numId="32">
    <w:abstractNumId w:val="5"/>
  </w:num>
  <w:num w:numId="33">
    <w:abstractNumId w:val="13"/>
  </w:num>
  <w:num w:numId="34">
    <w:abstractNumId w:val="3"/>
  </w:num>
  <w:num w:numId="35">
    <w:abstractNumId w:val="16"/>
  </w:num>
  <w:num w:numId="36">
    <w:abstractNumId w:val="27"/>
  </w:num>
  <w:num w:numId="37">
    <w:abstractNumId w:val="18"/>
  </w:num>
  <w:num w:numId="38">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3D8"/>
    <w:rsid w:val="00000AEE"/>
    <w:rsid w:val="00001C74"/>
    <w:rsid w:val="00003B62"/>
    <w:rsid w:val="0000544A"/>
    <w:rsid w:val="00005921"/>
    <w:rsid w:val="00014144"/>
    <w:rsid w:val="00017F9F"/>
    <w:rsid w:val="00020F76"/>
    <w:rsid w:val="00035D25"/>
    <w:rsid w:val="0004049D"/>
    <w:rsid w:val="00044FFD"/>
    <w:rsid w:val="00046C36"/>
    <w:rsid w:val="00051556"/>
    <w:rsid w:val="00054379"/>
    <w:rsid w:val="00060D25"/>
    <w:rsid w:val="00062119"/>
    <w:rsid w:val="00065914"/>
    <w:rsid w:val="00065A07"/>
    <w:rsid w:val="00066454"/>
    <w:rsid w:val="00066D2D"/>
    <w:rsid w:val="000736ED"/>
    <w:rsid w:val="000767FB"/>
    <w:rsid w:val="0007753A"/>
    <w:rsid w:val="00077799"/>
    <w:rsid w:val="0008036C"/>
    <w:rsid w:val="00080410"/>
    <w:rsid w:val="00082D94"/>
    <w:rsid w:val="0008548F"/>
    <w:rsid w:val="0008569D"/>
    <w:rsid w:val="00087030"/>
    <w:rsid w:val="00087E40"/>
    <w:rsid w:val="0009012A"/>
    <w:rsid w:val="00097BCD"/>
    <w:rsid w:val="000A1278"/>
    <w:rsid w:val="000B1554"/>
    <w:rsid w:val="000B4FCC"/>
    <w:rsid w:val="000B5461"/>
    <w:rsid w:val="000B556D"/>
    <w:rsid w:val="000B66C9"/>
    <w:rsid w:val="000B7FB3"/>
    <w:rsid w:val="000C416A"/>
    <w:rsid w:val="000C59FE"/>
    <w:rsid w:val="000C722E"/>
    <w:rsid w:val="000C734C"/>
    <w:rsid w:val="000D1503"/>
    <w:rsid w:val="000D1C99"/>
    <w:rsid w:val="000D7FEA"/>
    <w:rsid w:val="000E11AD"/>
    <w:rsid w:val="000E2BB5"/>
    <w:rsid w:val="000E61D2"/>
    <w:rsid w:val="000E7B4E"/>
    <w:rsid w:val="000F4131"/>
    <w:rsid w:val="00101168"/>
    <w:rsid w:val="00103F7D"/>
    <w:rsid w:val="00110B29"/>
    <w:rsid w:val="00116A8B"/>
    <w:rsid w:val="00117CEC"/>
    <w:rsid w:val="001301A3"/>
    <w:rsid w:val="001326C5"/>
    <w:rsid w:val="00137674"/>
    <w:rsid w:val="00141988"/>
    <w:rsid w:val="0014427B"/>
    <w:rsid w:val="0014658A"/>
    <w:rsid w:val="00147999"/>
    <w:rsid w:val="00152132"/>
    <w:rsid w:val="00152422"/>
    <w:rsid w:val="00155968"/>
    <w:rsid w:val="0016545D"/>
    <w:rsid w:val="001656B7"/>
    <w:rsid w:val="0017500D"/>
    <w:rsid w:val="00181C2D"/>
    <w:rsid w:val="0018421C"/>
    <w:rsid w:val="00190513"/>
    <w:rsid w:val="00191443"/>
    <w:rsid w:val="001968DD"/>
    <w:rsid w:val="001A433F"/>
    <w:rsid w:val="001B161A"/>
    <w:rsid w:val="001B4F3A"/>
    <w:rsid w:val="001C1D17"/>
    <w:rsid w:val="001C4252"/>
    <w:rsid w:val="001C4601"/>
    <w:rsid w:val="001D449C"/>
    <w:rsid w:val="001D7534"/>
    <w:rsid w:val="001E0154"/>
    <w:rsid w:val="001E10D7"/>
    <w:rsid w:val="001E346A"/>
    <w:rsid w:val="001F165C"/>
    <w:rsid w:val="001F1DF6"/>
    <w:rsid w:val="001F26DA"/>
    <w:rsid w:val="001F4A93"/>
    <w:rsid w:val="001F66C5"/>
    <w:rsid w:val="001F7A4A"/>
    <w:rsid w:val="001F7FE9"/>
    <w:rsid w:val="002044AA"/>
    <w:rsid w:val="002047DB"/>
    <w:rsid w:val="002052C7"/>
    <w:rsid w:val="002057A6"/>
    <w:rsid w:val="00216284"/>
    <w:rsid w:val="002208E8"/>
    <w:rsid w:val="00220C32"/>
    <w:rsid w:val="00222F51"/>
    <w:rsid w:val="00222F57"/>
    <w:rsid w:val="002241F3"/>
    <w:rsid w:val="0023069D"/>
    <w:rsid w:val="00230DD4"/>
    <w:rsid w:val="0023211B"/>
    <w:rsid w:val="002403F3"/>
    <w:rsid w:val="00250469"/>
    <w:rsid w:val="00250DC1"/>
    <w:rsid w:val="002513DA"/>
    <w:rsid w:val="00251AB1"/>
    <w:rsid w:val="002526E9"/>
    <w:rsid w:val="0025407A"/>
    <w:rsid w:val="002543B7"/>
    <w:rsid w:val="002570EC"/>
    <w:rsid w:val="00257A9B"/>
    <w:rsid w:val="00261C7C"/>
    <w:rsid w:val="002671D3"/>
    <w:rsid w:val="00267B02"/>
    <w:rsid w:val="00277F87"/>
    <w:rsid w:val="00281231"/>
    <w:rsid w:val="00281F38"/>
    <w:rsid w:val="00283BB3"/>
    <w:rsid w:val="0028730A"/>
    <w:rsid w:val="00290476"/>
    <w:rsid w:val="00293E4F"/>
    <w:rsid w:val="002A03CF"/>
    <w:rsid w:val="002A2825"/>
    <w:rsid w:val="002A31AF"/>
    <w:rsid w:val="002A41A4"/>
    <w:rsid w:val="002A46C8"/>
    <w:rsid w:val="002A57CB"/>
    <w:rsid w:val="002A5DA3"/>
    <w:rsid w:val="002A6067"/>
    <w:rsid w:val="002A69CA"/>
    <w:rsid w:val="002A69DA"/>
    <w:rsid w:val="002B2435"/>
    <w:rsid w:val="002C058A"/>
    <w:rsid w:val="002C1852"/>
    <w:rsid w:val="002C3F68"/>
    <w:rsid w:val="002D2A12"/>
    <w:rsid w:val="002D55C2"/>
    <w:rsid w:val="002E22A0"/>
    <w:rsid w:val="002E330D"/>
    <w:rsid w:val="002E47A9"/>
    <w:rsid w:val="002E5AA2"/>
    <w:rsid w:val="002E640F"/>
    <w:rsid w:val="002E72EC"/>
    <w:rsid w:val="002F018F"/>
    <w:rsid w:val="002F0823"/>
    <w:rsid w:val="002F507C"/>
    <w:rsid w:val="003012B0"/>
    <w:rsid w:val="003022BF"/>
    <w:rsid w:val="00311A78"/>
    <w:rsid w:val="00312177"/>
    <w:rsid w:val="00312ECF"/>
    <w:rsid w:val="00320ABA"/>
    <w:rsid w:val="003211BF"/>
    <w:rsid w:val="00323041"/>
    <w:rsid w:val="00327DDC"/>
    <w:rsid w:val="003305EA"/>
    <w:rsid w:val="00332A71"/>
    <w:rsid w:val="00335E75"/>
    <w:rsid w:val="00337D61"/>
    <w:rsid w:val="003431B2"/>
    <w:rsid w:val="00346903"/>
    <w:rsid w:val="00346F62"/>
    <w:rsid w:val="00351ED7"/>
    <w:rsid w:val="00352578"/>
    <w:rsid w:val="00354E64"/>
    <w:rsid w:val="00360BAE"/>
    <w:rsid w:val="00361E0A"/>
    <w:rsid w:val="00363733"/>
    <w:rsid w:val="00365AF6"/>
    <w:rsid w:val="00381FBB"/>
    <w:rsid w:val="003843ED"/>
    <w:rsid w:val="00384421"/>
    <w:rsid w:val="0038454E"/>
    <w:rsid w:val="00386414"/>
    <w:rsid w:val="00392A68"/>
    <w:rsid w:val="0039723C"/>
    <w:rsid w:val="003A4A8E"/>
    <w:rsid w:val="003A59E9"/>
    <w:rsid w:val="003B1EB1"/>
    <w:rsid w:val="003C1CC8"/>
    <w:rsid w:val="003C1DC6"/>
    <w:rsid w:val="003C6CFF"/>
    <w:rsid w:val="003D1E1E"/>
    <w:rsid w:val="003D42AF"/>
    <w:rsid w:val="003D53E0"/>
    <w:rsid w:val="003F128D"/>
    <w:rsid w:val="003F451F"/>
    <w:rsid w:val="003F6027"/>
    <w:rsid w:val="00401844"/>
    <w:rsid w:val="004071D9"/>
    <w:rsid w:val="00410374"/>
    <w:rsid w:val="004136CE"/>
    <w:rsid w:val="00413821"/>
    <w:rsid w:val="00416E5A"/>
    <w:rsid w:val="00426885"/>
    <w:rsid w:val="004345C1"/>
    <w:rsid w:val="00434EF7"/>
    <w:rsid w:val="0043571B"/>
    <w:rsid w:val="00437CDF"/>
    <w:rsid w:val="004424AF"/>
    <w:rsid w:val="00447F56"/>
    <w:rsid w:val="00450144"/>
    <w:rsid w:val="00450903"/>
    <w:rsid w:val="004522C1"/>
    <w:rsid w:val="00453367"/>
    <w:rsid w:val="004546FF"/>
    <w:rsid w:val="00454925"/>
    <w:rsid w:val="0046220C"/>
    <w:rsid w:val="00462B5C"/>
    <w:rsid w:val="004732B4"/>
    <w:rsid w:val="00474F36"/>
    <w:rsid w:val="00476B83"/>
    <w:rsid w:val="0047775C"/>
    <w:rsid w:val="0048178E"/>
    <w:rsid w:val="00481CF0"/>
    <w:rsid w:val="00481EF2"/>
    <w:rsid w:val="00484CD8"/>
    <w:rsid w:val="00486CF6"/>
    <w:rsid w:val="00490CEB"/>
    <w:rsid w:val="0049248D"/>
    <w:rsid w:val="004924CD"/>
    <w:rsid w:val="00495F62"/>
    <w:rsid w:val="00497D6C"/>
    <w:rsid w:val="004A1F77"/>
    <w:rsid w:val="004A2212"/>
    <w:rsid w:val="004A2CDB"/>
    <w:rsid w:val="004A3C22"/>
    <w:rsid w:val="004A3F52"/>
    <w:rsid w:val="004A53ED"/>
    <w:rsid w:val="004A5674"/>
    <w:rsid w:val="004A6FF1"/>
    <w:rsid w:val="004A7C40"/>
    <w:rsid w:val="004B057C"/>
    <w:rsid w:val="004B30C2"/>
    <w:rsid w:val="004B4832"/>
    <w:rsid w:val="004B581E"/>
    <w:rsid w:val="004B786D"/>
    <w:rsid w:val="004C1EB0"/>
    <w:rsid w:val="004C34FD"/>
    <w:rsid w:val="004C417D"/>
    <w:rsid w:val="004C725D"/>
    <w:rsid w:val="004C75AF"/>
    <w:rsid w:val="004D18EC"/>
    <w:rsid w:val="004D582D"/>
    <w:rsid w:val="004D79F3"/>
    <w:rsid w:val="004E0575"/>
    <w:rsid w:val="004E197C"/>
    <w:rsid w:val="004E246A"/>
    <w:rsid w:val="004E44E3"/>
    <w:rsid w:val="004E5866"/>
    <w:rsid w:val="004E6513"/>
    <w:rsid w:val="004E72D6"/>
    <w:rsid w:val="004F0C1E"/>
    <w:rsid w:val="004F488B"/>
    <w:rsid w:val="004F6970"/>
    <w:rsid w:val="005025D0"/>
    <w:rsid w:val="00503AA8"/>
    <w:rsid w:val="00504D45"/>
    <w:rsid w:val="00511069"/>
    <w:rsid w:val="00515D31"/>
    <w:rsid w:val="00516A57"/>
    <w:rsid w:val="0051782A"/>
    <w:rsid w:val="00520A0B"/>
    <w:rsid w:val="0052415E"/>
    <w:rsid w:val="00526C6F"/>
    <w:rsid w:val="00537718"/>
    <w:rsid w:val="00540184"/>
    <w:rsid w:val="0054070E"/>
    <w:rsid w:val="00541B9C"/>
    <w:rsid w:val="00544755"/>
    <w:rsid w:val="0054720F"/>
    <w:rsid w:val="00552C04"/>
    <w:rsid w:val="00553A11"/>
    <w:rsid w:val="00565252"/>
    <w:rsid w:val="00565FB3"/>
    <w:rsid w:val="0056625D"/>
    <w:rsid w:val="0057066D"/>
    <w:rsid w:val="00570DD2"/>
    <w:rsid w:val="00576F08"/>
    <w:rsid w:val="005805B4"/>
    <w:rsid w:val="0058569C"/>
    <w:rsid w:val="00585F97"/>
    <w:rsid w:val="005966D7"/>
    <w:rsid w:val="00596C14"/>
    <w:rsid w:val="005A0946"/>
    <w:rsid w:val="005A1C8D"/>
    <w:rsid w:val="005A45B4"/>
    <w:rsid w:val="005B12C0"/>
    <w:rsid w:val="005B3016"/>
    <w:rsid w:val="005B323E"/>
    <w:rsid w:val="005C36D8"/>
    <w:rsid w:val="005C7B9A"/>
    <w:rsid w:val="005C7C95"/>
    <w:rsid w:val="005D0DAB"/>
    <w:rsid w:val="005D0DBB"/>
    <w:rsid w:val="005D1384"/>
    <w:rsid w:val="005D36F8"/>
    <w:rsid w:val="005D4129"/>
    <w:rsid w:val="005D42F0"/>
    <w:rsid w:val="005D5CD3"/>
    <w:rsid w:val="005D7B9C"/>
    <w:rsid w:val="005E0974"/>
    <w:rsid w:val="005E3A47"/>
    <w:rsid w:val="005F025F"/>
    <w:rsid w:val="005F0801"/>
    <w:rsid w:val="005F4ED3"/>
    <w:rsid w:val="005F6C22"/>
    <w:rsid w:val="005F7401"/>
    <w:rsid w:val="006002C6"/>
    <w:rsid w:val="00601A43"/>
    <w:rsid w:val="00602736"/>
    <w:rsid w:val="006039B7"/>
    <w:rsid w:val="0060686D"/>
    <w:rsid w:val="006073A7"/>
    <w:rsid w:val="00610BF4"/>
    <w:rsid w:val="006152FF"/>
    <w:rsid w:val="006167A9"/>
    <w:rsid w:val="006218DF"/>
    <w:rsid w:val="0062384A"/>
    <w:rsid w:val="00626914"/>
    <w:rsid w:val="00630121"/>
    <w:rsid w:val="006313F6"/>
    <w:rsid w:val="00633788"/>
    <w:rsid w:val="00633A53"/>
    <w:rsid w:val="00635052"/>
    <w:rsid w:val="00636518"/>
    <w:rsid w:val="006445BB"/>
    <w:rsid w:val="00653750"/>
    <w:rsid w:val="00654D78"/>
    <w:rsid w:val="00663BEE"/>
    <w:rsid w:val="00666575"/>
    <w:rsid w:val="00670A66"/>
    <w:rsid w:val="0068170E"/>
    <w:rsid w:val="00681C49"/>
    <w:rsid w:val="0068354B"/>
    <w:rsid w:val="00683FBF"/>
    <w:rsid w:val="00684EED"/>
    <w:rsid w:val="006955E8"/>
    <w:rsid w:val="006A1228"/>
    <w:rsid w:val="006A14BD"/>
    <w:rsid w:val="006A2B1D"/>
    <w:rsid w:val="006A6492"/>
    <w:rsid w:val="006B30A3"/>
    <w:rsid w:val="006B4ED4"/>
    <w:rsid w:val="006B548F"/>
    <w:rsid w:val="006B7EC6"/>
    <w:rsid w:val="006C1597"/>
    <w:rsid w:val="006C19C3"/>
    <w:rsid w:val="006C5D8E"/>
    <w:rsid w:val="006D0973"/>
    <w:rsid w:val="006D3ED2"/>
    <w:rsid w:val="006D4120"/>
    <w:rsid w:val="006D5E32"/>
    <w:rsid w:val="006E6C99"/>
    <w:rsid w:val="006E7F32"/>
    <w:rsid w:val="006F2110"/>
    <w:rsid w:val="006F228F"/>
    <w:rsid w:val="006F5436"/>
    <w:rsid w:val="006F736F"/>
    <w:rsid w:val="0070135A"/>
    <w:rsid w:val="00704C23"/>
    <w:rsid w:val="00705593"/>
    <w:rsid w:val="00706F9A"/>
    <w:rsid w:val="00707032"/>
    <w:rsid w:val="00710F58"/>
    <w:rsid w:val="007120A4"/>
    <w:rsid w:val="00712C90"/>
    <w:rsid w:val="00713049"/>
    <w:rsid w:val="007135AA"/>
    <w:rsid w:val="00714883"/>
    <w:rsid w:val="0071697D"/>
    <w:rsid w:val="007169D3"/>
    <w:rsid w:val="00721EDD"/>
    <w:rsid w:val="00723652"/>
    <w:rsid w:val="00731F68"/>
    <w:rsid w:val="0073549C"/>
    <w:rsid w:val="00736A8C"/>
    <w:rsid w:val="0074079D"/>
    <w:rsid w:val="00742426"/>
    <w:rsid w:val="00742431"/>
    <w:rsid w:val="00751437"/>
    <w:rsid w:val="0075385D"/>
    <w:rsid w:val="00760008"/>
    <w:rsid w:val="0076099B"/>
    <w:rsid w:val="00762D74"/>
    <w:rsid w:val="00763219"/>
    <w:rsid w:val="00765E75"/>
    <w:rsid w:val="00767E2F"/>
    <w:rsid w:val="00784DD4"/>
    <w:rsid w:val="00792E6E"/>
    <w:rsid w:val="00793A02"/>
    <w:rsid w:val="007A09B8"/>
    <w:rsid w:val="007A1EC3"/>
    <w:rsid w:val="007A2915"/>
    <w:rsid w:val="007A58EE"/>
    <w:rsid w:val="007B63D8"/>
    <w:rsid w:val="007C0AC2"/>
    <w:rsid w:val="007C3141"/>
    <w:rsid w:val="007C3FD2"/>
    <w:rsid w:val="007C5277"/>
    <w:rsid w:val="007C6729"/>
    <w:rsid w:val="007C7756"/>
    <w:rsid w:val="007E1CF4"/>
    <w:rsid w:val="007F3933"/>
    <w:rsid w:val="00801714"/>
    <w:rsid w:val="00803F76"/>
    <w:rsid w:val="00805773"/>
    <w:rsid w:val="00813D08"/>
    <w:rsid w:val="008153FB"/>
    <w:rsid w:val="00815769"/>
    <w:rsid w:val="00816F5C"/>
    <w:rsid w:val="008210F4"/>
    <w:rsid w:val="00822B61"/>
    <w:rsid w:val="00823907"/>
    <w:rsid w:val="0082675A"/>
    <w:rsid w:val="00826ED7"/>
    <w:rsid w:val="00841823"/>
    <w:rsid w:val="00846A85"/>
    <w:rsid w:val="008504A6"/>
    <w:rsid w:val="00852CA8"/>
    <w:rsid w:val="0085612D"/>
    <w:rsid w:val="0085705F"/>
    <w:rsid w:val="00861BF2"/>
    <w:rsid w:val="0086202E"/>
    <w:rsid w:val="00871054"/>
    <w:rsid w:val="00874589"/>
    <w:rsid w:val="00874EA0"/>
    <w:rsid w:val="00875687"/>
    <w:rsid w:val="008765E4"/>
    <w:rsid w:val="00883689"/>
    <w:rsid w:val="00885380"/>
    <w:rsid w:val="00890D54"/>
    <w:rsid w:val="00893FBD"/>
    <w:rsid w:val="0089441D"/>
    <w:rsid w:val="00894E67"/>
    <w:rsid w:val="008A13C4"/>
    <w:rsid w:val="008B15C4"/>
    <w:rsid w:val="008B1D42"/>
    <w:rsid w:val="008B1DAC"/>
    <w:rsid w:val="008B211D"/>
    <w:rsid w:val="008B382A"/>
    <w:rsid w:val="008B694D"/>
    <w:rsid w:val="008C5562"/>
    <w:rsid w:val="008D0B5A"/>
    <w:rsid w:val="008D7367"/>
    <w:rsid w:val="008D7C1D"/>
    <w:rsid w:val="008E763A"/>
    <w:rsid w:val="008F64F4"/>
    <w:rsid w:val="00900016"/>
    <w:rsid w:val="009015B7"/>
    <w:rsid w:val="009076F1"/>
    <w:rsid w:val="00915D95"/>
    <w:rsid w:val="0091610E"/>
    <w:rsid w:val="00916694"/>
    <w:rsid w:val="00917CBA"/>
    <w:rsid w:val="009225CE"/>
    <w:rsid w:val="0092342F"/>
    <w:rsid w:val="00924A8A"/>
    <w:rsid w:val="009253B2"/>
    <w:rsid w:val="00925EB1"/>
    <w:rsid w:val="00935502"/>
    <w:rsid w:val="00941E22"/>
    <w:rsid w:val="009468EC"/>
    <w:rsid w:val="00951C52"/>
    <w:rsid w:val="00954B2E"/>
    <w:rsid w:val="00955EE4"/>
    <w:rsid w:val="00956E1E"/>
    <w:rsid w:val="00960677"/>
    <w:rsid w:val="009614E5"/>
    <w:rsid w:val="009618FA"/>
    <w:rsid w:val="0096681A"/>
    <w:rsid w:val="00966CDF"/>
    <w:rsid w:val="00966D0B"/>
    <w:rsid w:val="00970DD4"/>
    <w:rsid w:val="00974339"/>
    <w:rsid w:val="0097477A"/>
    <w:rsid w:val="0098075D"/>
    <w:rsid w:val="009813DC"/>
    <w:rsid w:val="00981A3B"/>
    <w:rsid w:val="0098286C"/>
    <w:rsid w:val="00986434"/>
    <w:rsid w:val="00990116"/>
    <w:rsid w:val="009939C1"/>
    <w:rsid w:val="00993EC4"/>
    <w:rsid w:val="00996770"/>
    <w:rsid w:val="009A3448"/>
    <w:rsid w:val="009A3A41"/>
    <w:rsid w:val="009A564A"/>
    <w:rsid w:val="009B0EC2"/>
    <w:rsid w:val="009B156C"/>
    <w:rsid w:val="009B1E36"/>
    <w:rsid w:val="009B2F39"/>
    <w:rsid w:val="009B6A92"/>
    <w:rsid w:val="009B772A"/>
    <w:rsid w:val="009C1937"/>
    <w:rsid w:val="009C45A4"/>
    <w:rsid w:val="009C4F4C"/>
    <w:rsid w:val="009C5246"/>
    <w:rsid w:val="009C715B"/>
    <w:rsid w:val="009C781F"/>
    <w:rsid w:val="009C78E2"/>
    <w:rsid w:val="009C7E53"/>
    <w:rsid w:val="009E229E"/>
    <w:rsid w:val="009E28DB"/>
    <w:rsid w:val="009E32AB"/>
    <w:rsid w:val="009E5816"/>
    <w:rsid w:val="009E5B47"/>
    <w:rsid w:val="009E73B7"/>
    <w:rsid w:val="009E7FD1"/>
    <w:rsid w:val="009F048F"/>
    <w:rsid w:val="009F060E"/>
    <w:rsid w:val="009F24D4"/>
    <w:rsid w:val="009F358C"/>
    <w:rsid w:val="009F73D1"/>
    <w:rsid w:val="00A00655"/>
    <w:rsid w:val="00A04808"/>
    <w:rsid w:val="00A14A9B"/>
    <w:rsid w:val="00A15881"/>
    <w:rsid w:val="00A15888"/>
    <w:rsid w:val="00A2053F"/>
    <w:rsid w:val="00A231C1"/>
    <w:rsid w:val="00A235E8"/>
    <w:rsid w:val="00A34BEA"/>
    <w:rsid w:val="00A412D6"/>
    <w:rsid w:val="00A424E3"/>
    <w:rsid w:val="00A44471"/>
    <w:rsid w:val="00A44976"/>
    <w:rsid w:val="00A47031"/>
    <w:rsid w:val="00A54532"/>
    <w:rsid w:val="00A60BAF"/>
    <w:rsid w:val="00A71004"/>
    <w:rsid w:val="00A8164F"/>
    <w:rsid w:val="00A833C2"/>
    <w:rsid w:val="00A83E4A"/>
    <w:rsid w:val="00A83F53"/>
    <w:rsid w:val="00A87055"/>
    <w:rsid w:val="00A934E6"/>
    <w:rsid w:val="00A9747A"/>
    <w:rsid w:val="00AA15A4"/>
    <w:rsid w:val="00AA51D1"/>
    <w:rsid w:val="00AA7D1D"/>
    <w:rsid w:val="00AB3258"/>
    <w:rsid w:val="00AB3C4D"/>
    <w:rsid w:val="00AB427C"/>
    <w:rsid w:val="00AB6BC0"/>
    <w:rsid w:val="00AC3CF1"/>
    <w:rsid w:val="00AD15B4"/>
    <w:rsid w:val="00AD4951"/>
    <w:rsid w:val="00AD5AE9"/>
    <w:rsid w:val="00AE1B37"/>
    <w:rsid w:val="00AE2CE0"/>
    <w:rsid w:val="00AE3D73"/>
    <w:rsid w:val="00AF06FB"/>
    <w:rsid w:val="00AF1600"/>
    <w:rsid w:val="00AF2F75"/>
    <w:rsid w:val="00AF55E6"/>
    <w:rsid w:val="00AF626E"/>
    <w:rsid w:val="00AF6FC2"/>
    <w:rsid w:val="00AF7514"/>
    <w:rsid w:val="00B01A25"/>
    <w:rsid w:val="00B03BE4"/>
    <w:rsid w:val="00B06944"/>
    <w:rsid w:val="00B15E2B"/>
    <w:rsid w:val="00B16776"/>
    <w:rsid w:val="00B17010"/>
    <w:rsid w:val="00B21097"/>
    <w:rsid w:val="00B210DF"/>
    <w:rsid w:val="00B2170B"/>
    <w:rsid w:val="00B22063"/>
    <w:rsid w:val="00B23ADE"/>
    <w:rsid w:val="00B31B79"/>
    <w:rsid w:val="00B332D0"/>
    <w:rsid w:val="00B400D0"/>
    <w:rsid w:val="00B401C0"/>
    <w:rsid w:val="00B40E00"/>
    <w:rsid w:val="00B43835"/>
    <w:rsid w:val="00B54711"/>
    <w:rsid w:val="00B57A6B"/>
    <w:rsid w:val="00B602FB"/>
    <w:rsid w:val="00B62BEF"/>
    <w:rsid w:val="00B703CA"/>
    <w:rsid w:val="00B726A9"/>
    <w:rsid w:val="00B76911"/>
    <w:rsid w:val="00B83401"/>
    <w:rsid w:val="00B9337E"/>
    <w:rsid w:val="00BA0914"/>
    <w:rsid w:val="00BA39DA"/>
    <w:rsid w:val="00BA4480"/>
    <w:rsid w:val="00BB4FFD"/>
    <w:rsid w:val="00BB5A81"/>
    <w:rsid w:val="00BC49A8"/>
    <w:rsid w:val="00BC5280"/>
    <w:rsid w:val="00BC61BB"/>
    <w:rsid w:val="00BD1969"/>
    <w:rsid w:val="00BD1C00"/>
    <w:rsid w:val="00BD6A96"/>
    <w:rsid w:val="00BE0578"/>
    <w:rsid w:val="00BE17A4"/>
    <w:rsid w:val="00BE297C"/>
    <w:rsid w:val="00BE4B37"/>
    <w:rsid w:val="00BF0F36"/>
    <w:rsid w:val="00BF3C34"/>
    <w:rsid w:val="00BF6CD9"/>
    <w:rsid w:val="00BF7214"/>
    <w:rsid w:val="00C0217D"/>
    <w:rsid w:val="00C05DA7"/>
    <w:rsid w:val="00C0675F"/>
    <w:rsid w:val="00C109AB"/>
    <w:rsid w:val="00C10C2B"/>
    <w:rsid w:val="00C125CA"/>
    <w:rsid w:val="00C146A6"/>
    <w:rsid w:val="00C22572"/>
    <w:rsid w:val="00C22631"/>
    <w:rsid w:val="00C24252"/>
    <w:rsid w:val="00C258A5"/>
    <w:rsid w:val="00C25D24"/>
    <w:rsid w:val="00C31263"/>
    <w:rsid w:val="00C33E28"/>
    <w:rsid w:val="00C343FE"/>
    <w:rsid w:val="00C35623"/>
    <w:rsid w:val="00C36322"/>
    <w:rsid w:val="00C454CC"/>
    <w:rsid w:val="00C56356"/>
    <w:rsid w:val="00C61412"/>
    <w:rsid w:val="00C64202"/>
    <w:rsid w:val="00C65436"/>
    <w:rsid w:val="00C74D9A"/>
    <w:rsid w:val="00C76CA4"/>
    <w:rsid w:val="00C811FD"/>
    <w:rsid w:val="00C81A48"/>
    <w:rsid w:val="00C83B5B"/>
    <w:rsid w:val="00C878D7"/>
    <w:rsid w:val="00C91750"/>
    <w:rsid w:val="00C9410B"/>
    <w:rsid w:val="00C977F4"/>
    <w:rsid w:val="00CA122B"/>
    <w:rsid w:val="00CA18A2"/>
    <w:rsid w:val="00CA2511"/>
    <w:rsid w:val="00CA40EF"/>
    <w:rsid w:val="00CB1606"/>
    <w:rsid w:val="00CB1F7D"/>
    <w:rsid w:val="00CB66F4"/>
    <w:rsid w:val="00CC091C"/>
    <w:rsid w:val="00CC1885"/>
    <w:rsid w:val="00CC3CF5"/>
    <w:rsid w:val="00CC41E8"/>
    <w:rsid w:val="00CD2136"/>
    <w:rsid w:val="00CD7596"/>
    <w:rsid w:val="00CE0F0D"/>
    <w:rsid w:val="00CE2716"/>
    <w:rsid w:val="00CE2EB8"/>
    <w:rsid w:val="00CF4A38"/>
    <w:rsid w:val="00D02425"/>
    <w:rsid w:val="00D07574"/>
    <w:rsid w:val="00D1297B"/>
    <w:rsid w:val="00D13251"/>
    <w:rsid w:val="00D1400E"/>
    <w:rsid w:val="00D1429D"/>
    <w:rsid w:val="00D226F8"/>
    <w:rsid w:val="00D22CBD"/>
    <w:rsid w:val="00D238C0"/>
    <w:rsid w:val="00D2621B"/>
    <w:rsid w:val="00D30040"/>
    <w:rsid w:val="00D30A9A"/>
    <w:rsid w:val="00D32BD0"/>
    <w:rsid w:val="00D3441B"/>
    <w:rsid w:val="00D346E0"/>
    <w:rsid w:val="00D3545A"/>
    <w:rsid w:val="00D358DB"/>
    <w:rsid w:val="00D3764B"/>
    <w:rsid w:val="00D37678"/>
    <w:rsid w:val="00D410BC"/>
    <w:rsid w:val="00D4514A"/>
    <w:rsid w:val="00D50FB8"/>
    <w:rsid w:val="00D52F32"/>
    <w:rsid w:val="00D53492"/>
    <w:rsid w:val="00D55B97"/>
    <w:rsid w:val="00D60A50"/>
    <w:rsid w:val="00D619DE"/>
    <w:rsid w:val="00D6265F"/>
    <w:rsid w:val="00D62C71"/>
    <w:rsid w:val="00D73383"/>
    <w:rsid w:val="00D74FF6"/>
    <w:rsid w:val="00D774E0"/>
    <w:rsid w:val="00D8213F"/>
    <w:rsid w:val="00D923FD"/>
    <w:rsid w:val="00D940B3"/>
    <w:rsid w:val="00D941F5"/>
    <w:rsid w:val="00DA72DB"/>
    <w:rsid w:val="00DB136E"/>
    <w:rsid w:val="00DB5A54"/>
    <w:rsid w:val="00DB6E9D"/>
    <w:rsid w:val="00DC29A6"/>
    <w:rsid w:val="00DD0513"/>
    <w:rsid w:val="00DD1FA8"/>
    <w:rsid w:val="00DD4C53"/>
    <w:rsid w:val="00DD7343"/>
    <w:rsid w:val="00DE48CA"/>
    <w:rsid w:val="00DE6786"/>
    <w:rsid w:val="00DE7900"/>
    <w:rsid w:val="00DF0FFB"/>
    <w:rsid w:val="00E01B0A"/>
    <w:rsid w:val="00E032AD"/>
    <w:rsid w:val="00E03FFC"/>
    <w:rsid w:val="00E04035"/>
    <w:rsid w:val="00E15CB5"/>
    <w:rsid w:val="00E20F78"/>
    <w:rsid w:val="00E21306"/>
    <w:rsid w:val="00E22A8C"/>
    <w:rsid w:val="00E22E1B"/>
    <w:rsid w:val="00E3486C"/>
    <w:rsid w:val="00E35F6F"/>
    <w:rsid w:val="00E40BE7"/>
    <w:rsid w:val="00E4197B"/>
    <w:rsid w:val="00E45A89"/>
    <w:rsid w:val="00E45CD4"/>
    <w:rsid w:val="00E468A4"/>
    <w:rsid w:val="00E51D47"/>
    <w:rsid w:val="00E525BC"/>
    <w:rsid w:val="00E56111"/>
    <w:rsid w:val="00E56F24"/>
    <w:rsid w:val="00E60CEE"/>
    <w:rsid w:val="00E71C27"/>
    <w:rsid w:val="00E7747C"/>
    <w:rsid w:val="00E806D3"/>
    <w:rsid w:val="00E9009C"/>
    <w:rsid w:val="00E90486"/>
    <w:rsid w:val="00E91E2F"/>
    <w:rsid w:val="00E920E3"/>
    <w:rsid w:val="00E949C1"/>
    <w:rsid w:val="00E95A89"/>
    <w:rsid w:val="00E97A53"/>
    <w:rsid w:val="00EA2B12"/>
    <w:rsid w:val="00EA40E5"/>
    <w:rsid w:val="00EA6A74"/>
    <w:rsid w:val="00EB5B0F"/>
    <w:rsid w:val="00EC3D19"/>
    <w:rsid w:val="00EC4AA2"/>
    <w:rsid w:val="00EC72D1"/>
    <w:rsid w:val="00ED28B5"/>
    <w:rsid w:val="00ED31D5"/>
    <w:rsid w:val="00ED7385"/>
    <w:rsid w:val="00EE39B4"/>
    <w:rsid w:val="00EE4B35"/>
    <w:rsid w:val="00EE7D6B"/>
    <w:rsid w:val="00EF4FCD"/>
    <w:rsid w:val="00F0142E"/>
    <w:rsid w:val="00F12EAA"/>
    <w:rsid w:val="00F13BE3"/>
    <w:rsid w:val="00F1638D"/>
    <w:rsid w:val="00F16610"/>
    <w:rsid w:val="00F21A35"/>
    <w:rsid w:val="00F223C7"/>
    <w:rsid w:val="00F225EA"/>
    <w:rsid w:val="00F23E26"/>
    <w:rsid w:val="00F3531A"/>
    <w:rsid w:val="00F35939"/>
    <w:rsid w:val="00F4103D"/>
    <w:rsid w:val="00F435D3"/>
    <w:rsid w:val="00F457C0"/>
    <w:rsid w:val="00F45DAF"/>
    <w:rsid w:val="00F5015A"/>
    <w:rsid w:val="00F5017C"/>
    <w:rsid w:val="00F508E7"/>
    <w:rsid w:val="00F53227"/>
    <w:rsid w:val="00F573FB"/>
    <w:rsid w:val="00F57422"/>
    <w:rsid w:val="00F606DD"/>
    <w:rsid w:val="00F6220A"/>
    <w:rsid w:val="00F63C3A"/>
    <w:rsid w:val="00F63D52"/>
    <w:rsid w:val="00F7073D"/>
    <w:rsid w:val="00F70CFB"/>
    <w:rsid w:val="00F71FE7"/>
    <w:rsid w:val="00F721B5"/>
    <w:rsid w:val="00F730EB"/>
    <w:rsid w:val="00F75AAC"/>
    <w:rsid w:val="00F7672F"/>
    <w:rsid w:val="00F767AC"/>
    <w:rsid w:val="00F770A7"/>
    <w:rsid w:val="00F77FFC"/>
    <w:rsid w:val="00F810F3"/>
    <w:rsid w:val="00F81926"/>
    <w:rsid w:val="00F83F55"/>
    <w:rsid w:val="00F854D6"/>
    <w:rsid w:val="00F8576D"/>
    <w:rsid w:val="00F91184"/>
    <w:rsid w:val="00F92EBD"/>
    <w:rsid w:val="00F95BCF"/>
    <w:rsid w:val="00FA09F4"/>
    <w:rsid w:val="00FA114C"/>
    <w:rsid w:val="00FA175F"/>
    <w:rsid w:val="00FA2DB5"/>
    <w:rsid w:val="00FA7CD7"/>
    <w:rsid w:val="00FB0C4C"/>
    <w:rsid w:val="00FB42DB"/>
    <w:rsid w:val="00FB4406"/>
    <w:rsid w:val="00FB4DE6"/>
    <w:rsid w:val="00FB535C"/>
    <w:rsid w:val="00FB6DB3"/>
    <w:rsid w:val="00FC0258"/>
    <w:rsid w:val="00FC14B5"/>
    <w:rsid w:val="00FC24CC"/>
    <w:rsid w:val="00FC35B0"/>
    <w:rsid w:val="00FC7258"/>
    <w:rsid w:val="00FD0321"/>
    <w:rsid w:val="00FD1005"/>
    <w:rsid w:val="00FD3544"/>
    <w:rsid w:val="00FE0B06"/>
    <w:rsid w:val="00FE3CEA"/>
    <w:rsid w:val="00FE5094"/>
    <w:rsid w:val="00FE55B9"/>
    <w:rsid w:val="00FE6E21"/>
    <w:rsid w:val="00FE778C"/>
    <w:rsid w:val="00FF6C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8186C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F6CD9"/>
    <w:rPr>
      <w:sz w:val="24"/>
      <w:szCs w:val="24"/>
    </w:rPr>
  </w:style>
  <w:style w:type="paragraph" w:styleId="Naslov1">
    <w:name w:val="heading 1"/>
    <w:basedOn w:val="Navaden"/>
    <w:next w:val="Navaden"/>
    <w:link w:val="Naslov1Znak"/>
    <w:uiPriority w:val="99"/>
    <w:qFormat/>
    <w:rsid w:val="00C977F4"/>
    <w:pPr>
      <w:keepNext/>
      <w:spacing w:before="120" w:after="60"/>
      <w:jc w:val="both"/>
      <w:outlineLvl w:val="0"/>
    </w:pPr>
    <w:rPr>
      <w:rFonts w:ascii="Arial" w:hAnsi="Arial" w:cs="Arial"/>
      <w:b/>
      <w:bCs/>
      <w:kern w:val="32"/>
      <w:sz w:val="22"/>
      <w:szCs w:val="32"/>
    </w:rPr>
  </w:style>
  <w:style w:type="paragraph" w:styleId="Naslov2">
    <w:name w:val="heading 2"/>
    <w:basedOn w:val="Navaden"/>
    <w:next w:val="Navaden"/>
    <w:link w:val="Naslov2Znak"/>
    <w:qFormat/>
    <w:rsid w:val="00C977F4"/>
    <w:pPr>
      <w:keepNext/>
      <w:spacing w:before="120" w:after="60"/>
      <w:jc w:val="both"/>
      <w:outlineLvl w:val="1"/>
    </w:pPr>
    <w:rPr>
      <w:rFonts w:ascii="Arial" w:hAnsi="Arial" w:cs="Arial"/>
      <w:b/>
      <w:bCs/>
      <w:iCs/>
      <w:sz w:val="22"/>
      <w:szCs w:val="28"/>
    </w:rPr>
  </w:style>
  <w:style w:type="paragraph" w:styleId="Naslov3">
    <w:name w:val="heading 3"/>
    <w:basedOn w:val="Navaden"/>
    <w:next w:val="Navaden"/>
    <w:qFormat/>
    <w:rsid w:val="00C977F4"/>
    <w:pPr>
      <w:keepNext/>
      <w:overflowPunct w:val="0"/>
      <w:autoSpaceDE w:val="0"/>
      <w:autoSpaceDN w:val="0"/>
      <w:adjustRightInd w:val="0"/>
      <w:jc w:val="both"/>
      <w:textAlignment w:val="baseline"/>
      <w:outlineLvl w:val="2"/>
    </w:pPr>
    <w:rPr>
      <w:b/>
      <w:szCs w:val="20"/>
    </w:rPr>
  </w:style>
  <w:style w:type="paragraph" w:styleId="Naslov4">
    <w:name w:val="heading 4"/>
    <w:basedOn w:val="Navaden"/>
    <w:next w:val="Navaden"/>
    <w:qFormat/>
    <w:rsid w:val="00C977F4"/>
    <w:pPr>
      <w:keepNext/>
      <w:spacing w:before="240" w:after="60"/>
      <w:jc w:val="both"/>
      <w:outlineLvl w:val="3"/>
    </w:pPr>
    <w:rPr>
      <w:b/>
      <w:bCs/>
      <w:sz w:val="28"/>
      <w:szCs w:val="28"/>
    </w:rPr>
  </w:style>
  <w:style w:type="paragraph" w:styleId="Naslov5">
    <w:name w:val="heading 5"/>
    <w:basedOn w:val="Navaden"/>
    <w:next w:val="Navaden"/>
    <w:qFormat/>
    <w:rsid w:val="00C977F4"/>
    <w:pPr>
      <w:spacing w:before="240" w:after="60"/>
      <w:jc w:val="both"/>
      <w:outlineLvl w:val="4"/>
    </w:pPr>
    <w:rPr>
      <w:rFonts w:ascii="Arial" w:hAnsi="Arial"/>
      <w:b/>
      <w:bCs/>
      <w:i/>
      <w:iCs/>
      <w:sz w:val="26"/>
      <w:szCs w:val="26"/>
    </w:rPr>
  </w:style>
  <w:style w:type="paragraph" w:styleId="Naslov6">
    <w:name w:val="heading 6"/>
    <w:basedOn w:val="Navaden"/>
    <w:next w:val="Navaden"/>
    <w:qFormat/>
    <w:rsid w:val="00C977F4"/>
    <w:pPr>
      <w:spacing w:before="240" w:after="60"/>
      <w:jc w:val="both"/>
      <w:outlineLvl w:val="5"/>
    </w:pPr>
    <w:rPr>
      <w:b/>
      <w:bCs/>
      <w:sz w:val="22"/>
      <w:szCs w:val="22"/>
    </w:rPr>
  </w:style>
  <w:style w:type="paragraph" w:styleId="Naslov7">
    <w:name w:val="heading 7"/>
    <w:basedOn w:val="Navaden"/>
    <w:next w:val="Navaden"/>
    <w:qFormat/>
    <w:rsid w:val="00C977F4"/>
    <w:pPr>
      <w:spacing w:before="240" w:after="60"/>
      <w:jc w:val="both"/>
      <w:outlineLvl w:val="6"/>
    </w:pPr>
  </w:style>
  <w:style w:type="paragraph" w:styleId="Naslov8">
    <w:name w:val="heading 8"/>
    <w:basedOn w:val="Navaden"/>
    <w:next w:val="Navaden"/>
    <w:qFormat/>
    <w:rsid w:val="00C977F4"/>
    <w:pPr>
      <w:spacing w:before="240" w:after="60"/>
      <w:jc w:val="both"/>
      <w:outlineLvl w:val="7"/>
    </w:pPr>
    <w:rPr>
      <w:i/>
      <w:iCs/>
    </w:rPr>
  </w:style>
  <w:style w:type="paragraph" w:styleId="Naslov9">
    <w:name w:val="heading 9"/>
    <w:basedOn w:val="Navaden"/>
    <w:next w:val="Navaden"/>
    <w:qFormat/>
    <w:rsid w:val="00C977F4"/>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BF6CD9"/>
    <w:pPr>
      <w:tabs>
        <w:tab w:val="center" w:pos="4536"/>
        <w:tab w:val="right" w:pos="9072"/>
      </w:tabs>
    </w:pPr>
  </w:style>
  <w:style w:type="paragraph" w:styleId="Noga">
    <w:name w:val="footer"/>
    <w:basedOn w:val="Navaden"/>
    <w:rsid w:val="00BF6CD9"/>
    <w:pPr>
      <w:tabs>
        <w:tab w:val="center" w:pos="4536"/>
        <w:tab w:val="right" w:pos="9072"/>
      </w:tabs>
    </w:pPr>
  </w:style>
  <w:style w:type="paragraph" w:customStyle="1" w:styleId="len">
    <w:name w:val="člen"/>
    <w:basedOn w:val="Navaden"/>
    <w:qFormat/>
    <w:rsid w:val="00BF6CD9"/>
    <w:pPr>
      <w:jc w:val="center"/>
    </w:pPr>
    <w:rPr>
      <w:sz w:val="20"/>
      <w:szCs w:val="20"/>
    </w:rPr>
  </w:style>
  <w:style w:type="paragraph" w:customStyle="1" w:styleId="DefaultText">
    <w:name w:val="Default Text"/>
    <w:basedOn w:val="Navaden"/>
    <w:rsid w:val="00BF6CD9"/>
    <w:rPr>
      <w:sz w:val="20"/>
      <w:szCs w:val="20"/>
    </w:rPr>
  </w:style>
  <w:style w:type="paragraph" w:styleId="Telobesedila">
    <w:name w:val="Body Text"/>
    <w:basedOn w:val="Navaden"/>
    <w:rsid w:val="00BF6CD9"/>
    <w:rPr>
      <w:color w:val="000000"/>
      <w:sz w:val="20"/>
      <w:szCs w:val="20"/>
    </w:rPr>
  </w:style>
  <w:style w:type="paragraph" w:styleId="Telobesedila2">
    <w:name w:val="Body Text 2"/>
    <w:basedOn w:val="Navaden"/>
    <w:rsid w:val="00BF6CD9"/>
    <w:pPr>
      <w:spacing w:after="120" w:line="480" w:lineRule="auto"/>
    </w:pPr>
  </w:style>
  <w:style w:type="paragraph" w:customStyle="1" w:styleId="Bullet">
    <w:name w:val="Bullet"/>
    <w:basedOn w:val="Navaden"/>
    <w:autoRedefine/>
    <w:rsid w:val="00BF6CD9"/>
    <w:pPr>
      <w:numPr>
        <w:numId w:val="2"/>
      </w:numPr>
      <w:jc w:val="both"/>
    </w:pPr>
    <w:rPr>
      <w:sz w:val="20"/>
      <w:szCs w:val="20"/>
    </w:rPr>
  </w:style>
  <w:style w:type="paragraph" w:customStyle="1" w:styleId="CharChar1Char">
    <w:name w:val="Char Char1 Char"/>
    <w:basedOn w:val="Navaden"/>
    <w:rsid w:val="00A9747A"/>
    <w:pPr>
      <w:spacing w:after="160" w:line="240" w:lineRule="exact"/>
    </w:pPr>
    <w:rPr>
      <w:rFonts w:ascii="Tahoma" w:hAnsi="Tahoma"/>
      <w:sz w:val="20"/>
      <w:szCs w:val="20"/>
      <w:lang w:val="en-US" w:eastAsia="en-US"/>
    </w:rPr>
  </w:style>
  <w:style w:type="paragraph" w:styleId="Sprotnaopomba-besedilo">
    <w:name w:val="footnote text"/>
    <w:basedOn w:val="Navaden"/>
    <w:semiHidden/>
    <w:rsid w:val="00046C36"/>
    <w:pPr>
      <w:spacing w:after="120"/>
      <w:jc w:val="both"/>
    </w:pPr>
    <w:rPr>
      <w:rFonts w:ascii="Arial" w:hAnsi="Arial"/>
      <w:sz w:val="20"/>
      <w:szCs w:val="20"/>
    </w:rPr>
  </w:style>
  <w:style w:type="character" w:styleId="Sprotnaopomba-sklic">
    <w:name w:val="footnote reference"/>
    <w:semiHidden/>
    <w:rsid w:val="00046C36"/>
    <w:rPr>
      <w:vertAlign w:val="superscript"/>
    </w:rPr>
  </w:style>
  <w:style w:type="paragraph" w:styleId="Oznaenseznam">
    <w:name w:val="List Bullet"/>
    <w:basedOn w:val="Navaden"/>
    <w:rsid w:val="00290476"/>
    <w:pPr>
      <w:numPr>
        <w:numId w:val="3"/>
      </w:numPr>
      <w:jc w:val="both"/>
    </w:pPr>
  </w:style>
  <w:style w:type="character" w:styleId="Pripombasklic">
    <w:name w:val="annotation reference"/>
    <w:rsid w:val="006167A9"/>
    <w:rPr>
      <w:sz w:val="16"/>
      <w:szCs w:val="16"/>
    </w:rPr>
  </w:style>
  <w:style w:type="paragraph" w:styleId="Pripombabesedilo">
    <w:name w:val="annotation text"/>
    <w:basedOn w:val="Navaden"/>
    <w:link w:val="PripombabesediloZnak"/>
    <w:rsid w:val="006167A9"/>
    <w:rPr>
      <w:sz w:val="20"/>
      <w:szCs w:val="20"/>
    </w:rPr>
  </w:style>
  <w:style w:type="paragraph" w:styleId="Zadevapripombe">
    <w:name w:val="annotation subject"/>
    <w:basedOn w:val="Pripombabesedilo"/>
    <w:next w:val="Pripombabesedilo"/>
    <w:semiHidden/>
    <w:rsid w:val="006167A9"/>
    <w:rPr>
      <w:b/>
      <w:bCs/>
    </w:rPr>
  </w:style>
  <w:style w:type="paragraph" w:styleId="Besedilooblaka">
    <w:name w:val="Balloon Text"/>
    <w:basedOn w:val="Navaden"/>
    <w:semiHidden/>
    <w:rsid w:val="006167A9"/>
    <w:rPr>
      <w:rFonts w:ascii="Tahoma" w:hAnsi="Tahoma" w:cs="Tahoma"/>
      <w:sz w:val="16"/>
      <w:szCs w:val="16"/>
    </w:rPr>
  </w:style>
  <w:style w:type="paragraph" w:customStyle="1" w:styleId="BodyText21">
    <w:name w:val="Body Text 21"/>
    <w:basedOn w:val="Navaden"/>
    <w:rsid w:val="000D7FEA"/>
    <w:pPr>
      <w:widowControl w:val="0"/>
      <w:tabs>
        <w:tab w:val="left" w:pos="432"/>
        <w:tab w:val="left" w:pos="720"/>
        <w:tab w:val="left" w:pos="1152"/>
        <w:tab w:val="left" w:pos="2592"/>
        <w:tab w:val="left" w:pos="3312"/>
        <w:tab w:val="left" w:pos="4032"/>
        <w:tab w:val="left" w:pos="4752"/>
        <w:tab w:val="left" w:pos="5472"/>
        <w:tab w:val="left" w:pos="6192"/>
        <w:tab w:val="left" w:pos="6912"/>
        <w:tab w:val="left" w:pos="7632"/>
        <w:tab w:val="left" w:pos="8352"/>
      </w:tabs>
      <w:overflowPunct w:val="0"/>
      <w:autoSpaceDE w:val="0"/>
      <w:autoSpaceDN w:val="0"/>
      <w:adjustRightInd w:val="0"/>
      <w:ind w:left="432" w:hanging="432"/>
      <w:jc w:val="both"/>
      <w:textAlignment w:val="baseline"/>
    </w:pPr>
    <w:rPr>
      <w:color w:val="0000FF"/>
      <w:sz w:val="20"/>
      <w:szCs w:val="20"/>
    </w:rPr>
  </w:style>
  <w:style w:type="paragraph" w:customStyle="1" w:styleId="Slog1">
    <w:name w:val="Slog1"/>
    <w:basedOn w:val="Navaden"/>
    <w:rsid w:val="00BF3C34"/>
    <w:pPr>
      <w:numPr>
        <w:numId w:val="4"/>
      </w:numPr>
      <w:spacing w:before="240" w:after="60"/>
      <w:jc w:val="both"/>
    </w:pPr>
    <w:rPr>
      <w:rFonts w:ascii="Arial" w:hAnsi="Arial"/>
      <w:sz w:val="22"/>
    </w:rPr>
  </w:style>
  <w:style w:type="paragraph" w:customStyle="1" w:styleId="ic">
    <w:name w:val="ic"/>
    <w:basedOn w:val="Navaden"/>
    <w:rsid w:val="00C977F4"/>
    <w:pPr>
      <w:spacing w:before="100" w:beforeAutospacing="1" w:after="100" w:afterAutospacing="1"/>
    </w:pPr>
  </w:style>
  <w:style w:type="paragraph" w:customStyle="1" w:styleId="Tabela">
    <w:name w:val="Tabela"/>
    <w:basedOn w:val="Telobesedila"/>
    <w:rsid w:val="009F24D4"/>
    <w:pPr>
      <w:overflowPunct w:val="0"/>
      <w:autoSpaceDE w:val="0"/>
      <w:autoSpaceDN w:val="0"/>
      <w:adjustRightInd w:val="0"/>
      <w:spacing w:before="60" w:after="60"/>
      <w:jc w:val="center"/>
      <w:textAlignment w:val="baseline"/>
    </w:pPr>
    <w:rPr>
      <w:rFonts w:ascii="Arial" w:hAnsi="Arial"/>
      <w:color w:val="auto"/>
      <w:sz w:val="16"/>
      <w:lang w:eastAsia="en-US"/>
    </w:rPr>
  </w:style>
  <w:style w:type="character" w:customStyle="1" w:styleId="Naslov1Znak">
    <w:name w:val="Naslov 1 Znak"/>
    <w:link w:val="Naslov1"/>
    <w:uiPriority w:val="99"/>
    <w:rsid w:val="001F7A4A"/>
    <w:rPr>
      <w:rFonts w:ascii="Arial" w:hAnsi="Arial" w:cs="Arial"/>
      <w:b/>
      <w:bCs/>
      <w:kern w:val="32"/>
      <w:sz w:val="22"/>
      <w:szCs w:val="32"/>
    </w:rPr>
  </w:style>
  <w:style w:type="character" w:customStyle="1" w:styleId="Naslov2Znak">
    <w:name w:val="Naslov 2 Znak"/>
    <w:link w:val="Naslov2"/>
    <w:rsid w:val="00BE297C"/>
    <w:rPr>
      <w:rFonts w:ascii="Arial" w:hAnsi="Arial" w:cs="Arial"/>
      <w:b/>
      <w:bCs/>
      <w:iCs/>
      <w:sz w:val="22"/>
      <w:szCs w:val="28"/>
    </w:rPr>
  </w:style>
  <w:style w:type="paragraph" w:customStyle="1" w:styleId="pogodbaleni">
    <w:name w:val="pogodba členi"/>
    <w:next w:val="Navaden"/>
    <w:uiPriority w:val="99"/>
    <w:qFormat/>
    <w:rsid w:val="00BE297C"/>
    <w:pPr>
      <w:spacing w:before="120" w:after="120" w:line="240" w:lineRule="atLeast"/>
      <w:jc w:val="center"/>
    </w:pPr>
    <w:rPr>
      <w:rFonts w:ascii="Arial" w:eastAsia="Calibri" w:hAnsi="Arial"/>
      <w:szCs w:val="22"/>
      <w:lang w:eastAsia="en-US"/>
    </w:rPr>
  </w:style>
  <w:style w:type="character" w:customStyle="1" w:styleId="PripombabesediloZnak">
    <w:name w:val="Pripomba – besedilo Znak"/>
    <w:link w:val="Pripombabesedilo"/>
    <w:rsid w:val="00CD7596"/>
  </w:style>
  <w:style w:type="paragraph" w:styleId="Odstavekseznama">
    <w:name w:val="List Paragraph"/>
    <w:basedOn w:val="Navaden"/>
    <w:link w:val="OdstavekseznamaZnak"/>
    <w:qFormat/>
    <w:rsid w:val="00CD7596"/>
    <w:pPr>
      <w:spacing w:line="260" w:lineRule="atLeast"/>
      <w:ind w:left="720"/>
      <w:contextualSpacing/>
      <w:jc w:val="both"/>
    </w:pPr>
    <w:rPr>
      <w:rFonts w:ascii="Arial" w:eastAsia="Calibri" w:hAnsi="Arial"/>
      <w:sz w:val="20"/>
      <w:szCs w:val="22"/>
      <w:lang w:eastAsia="en-US"/>
    </w:rPr>
  </w:style>
  <w:style w:type="paragraph" w:customStyle="1" w:styleId="Naslovlen">
    <w:name w:val="Naslov člen"/>
    <w:link w:val="NaslovlenChar"/>
    <w:qFormat/>
    <w:rsid w:val="00F91184"/>
    <w:pPr>
      <w:numPr>
        <w:numId w:val="8"/>
      </w:numPr>
      <w:spacing w:before="120" w:after="120"/>
      <w:jc w:val="center"/>
    </w:pPr>
    <w:rPr>
      <w:rFonts w:ascii="Arial" w:hAnsi="Arial" w:cs="Arial"/>
    </w:rPr>
  </w:style>
  <w:style w:type="character" w:customStyle="1" w:styleId="NaslovlenChar">
    <w:name w:val="Naslov člen Char"/>
    <w:link w:val="Naslovlen"/>
    <w:locked/>
    <w:rsid w:val="00F91184"/>
    <w:rPr>
      <w:rFonts w:ascii="Arial" w:hAnsi="Arial" w:cs="Arial"/>
    </w:rPr>
  </w:style>
  <w:style w:type="paragraph" w:customStyle="1" w:styleId="Char">
    <w:name w:val="Char"/>
    <w:basedOn w:val="Navaden"/>
    <w:rsid w:val="00FE5094"/>
    <w:pPr>
      <w:spacing w:after="160" w:line="240" w:lineRule="exact"/>
    </w:pPr>
    <w:rPr>
      <w:rFonts w:ascii="Tahoma" w:hAnsi="Tahoma"/>
      <w:sz w:val="20"/>
      <w:szCs w:val="20"/>
      <w:lang w:val="en-US" w:eastAsia="en-US"/>
    </w:rPr>
  </w:style>
  <w:style w:type="paragraph" w:customStyle="1" w:styleId="SlogLevo125cm">
    <w:name w:val="Slog Levo:  125 cm"/>
    <w:basedOn w:val="Navaden"/>
    <w:autoRedefine/>
    <w:rsid w:val="004522C1"/>
    <w:pPr>
      <w:tabs>
        <w:tab w:val="left" w:pos="284"/>
      </w:tabs>
      <w:ind w:left="284"/>
      <w:jc w:val="both"/>
    </w:pPr>
    <w:rPr>
      <w:rFonts w:ascii="Arial" w:hAnsi="Arial" w:cs="Arial"/>
      <w:sz w:val="20"/>
      <w:szCs w:val="20"/>
    </w:rPr>
  </w:style>
  <w:style w:type="character" w:customStyle="1" w:styleId="OdstavekseznamaZnak">
    <w:name w:val="Odstavek seznama Znak"/>
    <w:link w:val="Odstavekseznama"/>
    <w:locked/>
    <w:rsid w:val="005B323E"/>
    <w:rPr>
      <w:rFonts w:ascii="Arial" w:eastAsia="Calibri" w:hAnsi="Arial"/>
      <w:szCs w:val="22"/>
      <w:lang w:eastAsia="en-US"/>
    </w:rPr>
  </w:style>
  <w:style w:type="character" w:styleId="Hiperpovezava">
    <w:name w:val="Hyperlink"/>
    <w:uiPriority w:val="99"/>
    <w:rsid w:val="002E330D"/>
    <w:rPr>
      <w:color w:val="0000FF"/>
      <w:u w:val="single"/>
    </w:rPr>
  </w:style>
  <w:style w:type="table" w:styleId="Tabelamrea">
    <w:name w:val="Table Grid"/>
    <w:basedOn w:val="Navadnatabela"/>
    <w:uiPriority w:val="39"/>
    <w:rsid w:val="0021628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avaden"/>
    <w:rsid w:val="00966CD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szCs w:val="20"/>
    </w:rPr>
  </w:style>
  <w:style w:type="table" w:styleId="Tabelamrea1">
    <w:name w:val="Table Grid 1"/>
    <w:basedOn w:val="Navadnatabela"/>
    <w:rsid w:val="00481EF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GlavaZnak">
    <w:name w:val="Glava Znak"/>
    <w:link w:val="Glava"/>
    <w:rsid w:val="004924C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15170">
      <w:bodyDiv w:val="1"/>
      <w:marLeft w:val="0"/>
      <w:marRight w:val="0"/>
      <w:marTop w:val="0"/>
      <w:marBottom w:val="0"/>
      <w:divBdr>
        <w:top w:val="none" w:sz="0" w:space="0" w:color="auto"/>
        <w:left w:val="none" w:sz="0" w:space="0" w:color="auto"/>
        <w:bottom w:val="none" w:sz="0" w:space="0" w:color="auto"/>
        <w:right w:val="none" w:sz="0" w:space="0" w:color="auto"/>
      </w:divBdr>
    </w:div>
    <w:div w:id="207378072">
      <w:bodyDiv w:val="1"/>
      <w:marLeft w:val="0"/>
      <w:marRight w:val="0"/>
      <w:marTop w:val="0"/>
      <w:marBottom w:val="0"/>
      <w:divBdr>
        <w:top w:val="none" w:sz="0" w:space="0" w:color="auto"/>
        <w:left w:val="none" w:sz="0" w:space="0" w:color="auto"/>
        <w:bottom w:val="none" w:sz="0" w:space="0" w:color="auto"/>
        <w:right w:val="none" w:sz="0" w:space="0" w:color="auto"/>
      </w:divBdr>
    </w:div>
    <w:div w:id="226383953">
      <w:bodyDiv w:val="1"/>
      <w:marLeft w:val="0"/>
      <w:marRight w:val="0"/>
      <w:marTop w:val="0"/>
      <w:marBottom w:val="0"/>
      <w:divBdr>
        <w:top w:val="none" w:sz="0" w:space="0" w:color="auto"/>
        <w:left w:val="none" w:sz="0" w:space="0" w:color="auto"/>
        <w:bottom w:val="none" w:sz="0" w:space="0" w:color="auto"/>
        <w:right w:val="none" w:sz="0" w:space="0" w:color="auto"/>
      </w:divBdr>
    </w:div>
    <w:div w:id="361127971">
      <w:bodyDiv w:val="1"/>
      <w:marLeft w:val="0"/>
      <w:marRight w:val="0"/>
      <w:marTop w:val="0"/>
      <w:marBottom w:val="0"/>
      <w:divBdr>
        <w:top w:val="none" w:sz="0" w:space="0" w:color="auto"/>
        <w:left w:val="none" w:sz="0" w:space="0" w:color="auto"/>
        <w:bottom w:val="none" w:sz="0" w:space="0" w:color="auto"/>
        <w:right w:val="none" w:sz="0" w:space="0" w:color="auto"/>
      </w:divBdr>
    </w:div>
    <w:div w:id="458767227">
      <w:bodyDiv w:val="1"/>
      <w:marLeft w:val="0"/>
      <w:marRight w:val="0"/>
      <w:marTop w:val="0"/>
      <w:marBottom w:val="0"/>
      <w:divBdr>
        <w:top w:val="none" w:sz="0" w:space="0" w:color="auto"/>
        <w:left w:val="none" w:sz="0" w:space="0" w:color="auto"/>
        <w:bottom w:val="none" w:sz="0" w:space="0" w:color="auto"/>
        <w:right w:val="none" w:sz="0" w:space="0" w:color="auto"/>
      </w:divBdr>
    </w:div>
    <w:div w:id="586504495">
      <w:bodyDiv w:val="1"/>
      <w:marLeft w:val="0"/>
      <w:marRight w:val="0"/>
      <w:marTop w:val="0"/>
      <w:marBottom w:val="0"/>
      <w:divBdr>
        <w:top w:val="none" w:sz="0" w:space="0" w:color="auto"/>
        <w:left w:val="none" w:sz="0" w:space="0" w:color="auto"/>
        <w:bottom w:val="none" w:sz="0" w:space="0" w:color="auto"/>
        <w:right w:val="none" w:sz="0" w:space="0" w:color="auto"/>
      </w:divBdr>
    </w:div>
    <w:div w:id="828252580">
      <w:bodyDiv w:val="1"/>
      <w:marLeft w:val="0"/>
      <w:marRight w:val="0"/>
      <w:marTop w:val="0"/>
      <w:marBottom w:val="0"/>
      <w:divBdr>
        <w:top w:val="none" w:sz="0" w:space="0" w:color="auto"/>
        <w:left w:val="none" w:sz="0" w:space="0" w:color="auto"/>
        <w:bottom w:val="none" w:sz="0" w:space="0" w:color="auto"/>
        <w:right w:val="none" w:sz="0" w:space="0" w:color="auto"/>
      </w:divBdr>
    </w:div>
    <w:div w:id="1339502121">
      <w:bodyDiv w:val="1"/>
      <w:marLeft w:val="0"/>
      <w:marRight w:val="0"/>
      <w:marTop w:val="0"/>
      <w:marBottom w:val="0"/>
      <w:divBdr>
        <w:top w:val="none" w:sz="0" w:space="0" w:color="auto"/>
        <w:left w:val="none" w:sz="0" w:space="0" w:color="auto"/>
        <w:bottom w:val="none" w:sz="0" w:space="0" w:color="auto"/>
        <w:right w:val="none" w:sz="0" w:space="0" w:color="auto"/>
      </w:divBdr>
    </w:div>
    <w:div w:id="1387485253">
      <w:bodyDiv w:val="1"/>
      <w:marLeft w:val="0"/>
      <w:marRight w:val="0"/>
      <w:marTop w:val="0"/>
      <w:marBottom w:val="0"/>
      <w:divBdr>
        <w:top w:val="none" w:sz="0" w:space="0" w:color="auto"/>
        <w:left w:val="none" w:sz="0" w:space="0" w:color="auto"/>
        <w:bottom w:val="none" w:sz="0" w:space="0" w:color="auto"/>
        <w:right w:val="none" w:sz="0" w:space="0" w:color="auto"/>
      </w:divBdr>
    </w:div>
    <w:div w:id="1509903709">
      <w:bodyDiv w:val="1"/>
      <w:marLeft w:val="0"/>
      <w:marRight w:val="0"/>
      <w:marTop w:val="0"/>
      <w:marBottom w:val="0"/>
      <w:divBdr>
        <w:top w:val="none" w:sz="0" w:space="0" w:color="auto"/>
        <w:left w:val="none" w:sz="0" w:space="0" w:color="auto"/>
        <w:bottom w:val="none" w:sz="0" w:space="0" w:color="auto"/>
        <w:right w:val="none" w:sz="0" w:space="0" w:color="auto"/>
      </w:divBdr>
    </w:div>
    <w:div w:id="1620600406">
      <w:bodyDiv w:val="1"/>
      <w:marLeft w:val="0"/>
      <w:marRight w:val="0"/>
      <w:marTop w:val="0"/>
      <w:marBottom w:val="0"/>
      <w:divBdr>
        <w:top w:val="none" w:sz="0" w:space="0" w:color="auto"/>
        <w:left w:val="none" w:sz="0" w:space="0" w:color="auto"/>
        <w:bottom w:val="none" w:sz="0" w:space="0" w:color="auto"/>
        <w:right w:val="none" w:sz="0" w:space="0" w:color="auto"/>
      </w:divBdr>
    </w:div>
    <w:div w:id="1742554938">
      <w:bodyDiv w:val="1"/>
      <w:marLeft w:val="0"/>
      <w:marRight w:val="0"/>
      <w:marTop w:val="0"/>
      <w:marBottom w:val="0"/>
      <w:divBdr>
        <w:top w:val="none" w:sz="0" w:space="0" w:color="auto"/>
        <w:left w:val="none" w:sz="0" w:space="0" w:color="auto"/>
        <w:bottom w:val="none" w:sz="0" w:space="0" w:color="auto"/>
        <w:right w:val="none" w:sz="0" w:space="0" w:color="auto"/>
      </w:divBdr>
    </w:div>
    <w:div w:id="1899130095">
      <w:bodyDiv w:val="1"/>
      <w:marLeft w:val="0"/>
      <w:marRight w:val="0"/>
      <w:marTop w:val="0"/>
      <w:marBottom w:val="0"/>
      <w:divBdr>
        <w:top w:val="none" w:sz="0" w:space="0" w:color="auto"/>
        <w:left w:val="none" w:sz="0" w:space="0" w:color="auto"/>
        <w:bottom w:val="none" w:sz="0" w:space="0" w:color="auto"/>
        <w:right w:val="none" w:sz="0" w:space="0" w:color="auto"/>
      </w:divBdr>
    </w:div>
    <w:div w:id="1990401809">
      <w:bodyDiv w:val="1"/>
      <w:marLeft w:val="0"/>
      <w:marRight w:val="0"/>
      <w:marTop w:val="0"/>
      <w:marBottom w:val="0"/>
      <w:divBdr>
        <w:top w:val="none" w:sz="0" w:space="0" w:color="auto"/>
        <w:left w:val="none" w:sz="0" w:space="0" w:color="auto"/>
        <w:bottom w:val="none" w:sz="0" w:space="0" w:color="auto"/>
        <w:right w:val="none" w:sz="0" w:space="0" w:color="auto"/>
      </w:divBdr>
    </w:div>
    <w:div w:id="2084719531">
      <w:bodyDiv w:val="1"/>
      <w:marLeft w:val="0"/>
      <w:marRight w:val="0"/>
      <w:marTop w:val="0"/>
      <w:marBottom w:val="0"/>
      <w:divBdr>
        <w:top w:val="none" w:sz="0" w:space="0" w:color="auto"/>
        <w:left w:val="none" w:sz="0" w:space="0" w:color="auto"/>
        <w:bottom w:val="none" w:sz="0" w:space="0" w:color="auto"/>
        <w:right w:val="none" w:sz="0" w:space="0" w:color="auto"/>
      </w:divBdr>
    </w:div>
    <w:div w:id="2128966815">
      <w:bodyDiv w:val="1"/>
      <w:marLeft w:val="0"/>
      <w:marRight w:val="0"/>
      <w:marTop w:val="0"/>
      <w:marBottom w:val="0"/>
      <w:divBdr>
        <w:top w:val="none" w:sz="0" w:space="0" w:color="auto"/>
        <w:left w:val="none" w:sz="0" w:space="0" w:color="auto"/>
        <w:bottom w:val="none" w:sz="0" w:space="0" w:color="auto"/>
        <w:right w:val="none" w:sz="0" w:space="0" w:color="auto"/>
      </w:divBdr>
    </w:div>
    <w:div w:id="2133816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C19F8D-3CBD-4FD7-A79F-C4FCDC3E1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5289</Words>
  <Characters>31001</Characters>
  <Application>Microsoft Office Word</Application>
  <DocSecurity>0</DocSecurity>
  <Lines>258</Lines>
  <Paragraphs>72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36218</CharactersWithSpaces>
  <SharedDoc>false</SharedDoc>
  <HLinks>
    <vt:vector size="6" baseType="variant">
      <vt:variant>
        <vt:i4>2687040</vt:i4>
      </vt:variant>
      <vt:variant>
        <vt:i4>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2022-11-28T09:58:00Z</dcterms:created>
  <dcterms:modified xsi:type="dcterms:W3CDTF">2022-12-05T14:14:00Z</dcterms:modified>
</cp:coreProperties>
</file>